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C04C7" w14:textId="77777777" w:rsidR="009B72BE" w:rsidRDefault="009B72BE">
      <w:pPr>
        <w:jc w:val="center"/>
        <w:rPr>
          <w:sz w:val="40"/>
          <w:szCs w:val="40"/>
        </w:rPr>
      </w:pPr>
      <w:bookmarkStart w:id="0" w:name="_Toc26673596"/>
      <w:bookmarkStart w:id="1" w:name="_Toc9767353"/>
      <w:bookmarkStart w:id="2" w:name="_Toc12165627"/>
      <w:bookmarkStart w:id="3" w:name="_Toc32721625"/>
      <w:bookmarkStart w:id="4" w:name="_Toc104029253"/>
      <w:bookmarkStart w:id="5" w:name="_Toc135021686"/>
    </w:p>
    <w:p w14:paraId="02302EF9" w14:textId="77777777" w:rsidR="00226DDA" w:rsidRDefault="00226DDA" w:rsidP="00226DDA"/>
    <w:p w14:paraId="0D86B06C" w14:textId="5E3D1138" w:rsidR="00226DDA" w:rsidRDefault="00836EEE" w:rsidP="00226DDA">
      <w:pPr>
        <w:jc w:val="center"/>
      </w:pPr>
      <w:r>
        <w:rPr>
          <w:noProof/>
        </w:rPr>
        <w:drawing>
          <wp:inline distT="0" distB="0" distL="0" distR="0" wp14:anchorId="67CA8628" wp14:editId="5F898D30">
            <wp:extent cx="1612900" cy="1910390"/>
            <wp:effectExtent l="0" t="0" r="0" b="0"/>
            <wp:docPr id="329881153" name="Image 1" descr="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327" cy="1919186"/>
                    </a:xfrm>
                    <a:prstGeom prst="rect">
                      <a:avLst/>
                    </a:prstGeom>
                    <a:noFill/>
                    <a:ln>
                      <a:noFill/>
                    </a:ln>
                  </pic:spPr>
                </pic:pic>
              </a:graphicData>
            </a:graphic>
          </wp:inline>
        </w:drawing>
      </w:r>
    </w:p>
    <w:p w14:paraId="00646950" w14:textId="3AB35E7C" w:rsidR="00A354F9" w:rsidRDefault="00A354F9" w:rsidP="00226DDA">
      <w:pPr>
        <w:jc w:val="center"/>
      </w:pPr>
    </w:p>
    <w:p w14:paraId="0E3C8FDE" w14:textId="77777777" w:rsidR="00A354F9" w:rsidRDefault="00A354F9" w:rsidP="00226DDA">
      <w:pPr>
        <w:jc w:val="center"/>
      </w:pPr>
    </w:p>
    <w:p w14:paraId="032AC7ED" w14:textId="77777777" w:rsidR="00226DDA" w:rsidRDefault="00226DDA" w:rsidP="00226DDA">
      <w:pPr>
        <w:jc w:val="center"/>
        <w:rPr>
          <w:noProof/>
        </w:rPr>
      </w:pPr>
    </w:p>
    <w:p w14:paraId="1B448B6B" w14:textId="77777777" w:rsidR="00226DDA" w:rsidRDefault="00226DDA" w:rsidP="00226DDA">
      <w:pPr>
        <w:jc w:val="center"/>
        <w:rPr>
          <w:noProof/>
        </w:rPr>
      </w:pPr>
    </w:p>
    <w:p w14:paraId="2FA543D1" w14:textId="77777777" w:rsidR="00226DDA" w:rsidRDefault="00226DDA" w:rsidP="00226DDA">
      <w:pPr>
        <w:rPr>
          <w:noProof/>
        </w:rPr>
      </w:pPr>
    </w:p>
    <w:p w14:paraId="72277F64" w14:textId="0CDA23A3" w:rsidR="00226DDA" w:rsidRDefault="00226DDA" w:rsidP="00226DDA">
      <w:pPr>
        <w:shd w:val="clear" w:color="auto" w:fill="595959" w:themeFill="text1" w:themeFillTint="A6"/>
        <w:jc w:val="center"/>
        <w:rPr>
          <w:rFonts w:eastAsia="Arial"/>
          <w:b/>
          <w:color w:val="FFFFFF"/>
          <w:sz w:val="28"/>
        </w:rPr>
      </w:pPr>
      <w:r>
        <w:rPr>
          <w:rFonts w:eastAsia="Arial"/>
          <w:b/>
          <w:color w:val="FFFFFF"/>
          <w:sz w:val="28"/>
        </w:rPr>
        <w:t xml:space="preserve">CAHIER DES </w:t>
      </w:r>
      <w:r w:rsidR="009E1A06">
        <w:rPr>
          <w:rFonts w:eastAsia="Arial"/>
          <w:b/>
          <w:color w:val="FFFFFF"/>
          <w:sz w:val="28"/>
        </w:rPr>
        <w:t>CHARGES</w:t>
      </w:r>
    </w:p>
    <w:p w14:paraId="16B65ADF" w14:textId="4E9642E9" w:rsidR="00226DDA" w:rsidRDefault="005C0C2D" w:rsidP="005C0C2D">
      <w:pPr>
        <w:shd w:val="clear" w:color="auto" w:fill="595959" w:themeFill="text1" w:themeFillTint="A6"/>
        <w:jc w:val="center"/>
        <w:rPr>
          <w:noProof/>
        </w:rPr>
      </w:pPr>
      <w:r>
        <w:rPr>
          <w:rFonts w:eastAsia="Arial"/>
          <w:b/>
          <w:color w:val="FFFFFF"/>
          <w:sz w:val="28"/>
        </w:rPr>
        <w:t>CADRE DE REPONSE TECHNIQUE</w:t>
      </w:r>
    </w:p>
    <w:p w14:paraId="6CC8EBC2" w14:textId="77777777" w:rsidR="00226DDA" w:rsidRDefault="00226DDA" w:rsidP="00226DDA">
      <w:pPr>
        <w:rPr>
          <w:noProof/>
        </w:rPr>
      </w:pPr>
    </w:p>
    <w:p w14:paraId="23D18328" w14:textId="7F2355DF" w:rsidR="00A93982" w:rsidRPr="00B9040F" w:rsidRDefault="00A93982" w:rsidP="00A93982">
      <w:pPr>
        <w:spacing w:after="0" w:line="322" w:lineRule="exact"/>
        <w:ind w:left="20" w:right="20"/>
        <w:jc w:val="center"/>
        <w:rPr>
          <w:rFonts w:eastAsia="SimSun" w:cs="Arial"/>
          <w:szCs w:val="24"/>
          <w:lang w:eastAsia="zh-CN"/>
        </w:rPr>
      </w:pPr>
      <w:r w:rsidRPr="00B9040F">
        <w:rPr>
          <w:rFonts w:eastAsia="Arial" w:cs="Arial"/>
          <w:b/>
          <w:color w:val="000000"/>
          <w:sz w:val="28"/>
          <w:szCs w:val="24"/>
          <w:lang w:eastAsia="zh-CN"/>
        </w:rPr>
        <w:t>ACCORD-CADRE N°</w:t>
      </w:r>
      <w:r w:rsidR="00B9040F" w:rsidRPr="00B9040F">
        <w:rPr>
          <w:rFonts w:eastAsia="Arial" w:cs="Arial"/>
          <w:b/>
          <w:color w:val="000000"/>
          <w:sz w:val="28"/>
          <w:szCs w:val="24"/>
          <w:lang w:eastAsia="zh-CN"/>
        </w:rPr>
        <w:t>251060</w:t>
      </w:r>
    </w:p>
    <w:p w14:paraId="4BCE185F" w14:textId="77777777" w:rsidR="00226DDA" w:rsidRDefault="00226DDA" w:rsidP="00226DDA"/>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655"/>
      </w:tblGrid>
      <w:tr w:rsidR="00226DDA" w:rsidRPr="00A37C61" w14:paraId="0B8ABDB8" w14:textId="77777777" w:rsidTr="00E37022">
        <w:trPr>
          <w:jc w:val="center"/>
        </w:trPr>
        <w:tc>
          <w:tcPr>
            <w:tcW w:w="7655" w:type="dxa"/>
          </w:tcPr>
          <w:p w14:paraId="3C89BFAA" w14:textId="069C56DF" w:rsidR="00226DDA" w:rsidRPr="00A93982" w:rsidRDefault="00226DDA" w:rsidP="00B74A35">
            <w:pPr>
              <w:spacing w:before="360" w:after="360"/>
              <w:jc w:val="center"/>
              <w:rPr>
                <w:rFonts w:cs="Arial"/>
                <w:b/>
                <w:sz w:val="52"/>
                <w:szCs w:val="18"/>
              </w:rPr>
            </w:pPr>
            <w:r w:rsidRPr="00A93982">
              <w:rPr>
                <w:rFonts w:cs="Arial"/>
                <w:b/>
                <w:sz w:val="52"/>
                <w:szCs w:val="18"/>
              </w:rPr>
              <w:t xml:space="preserve"> </w:t>
            </w:r>
            <w:r w:rsidR="00836EEE">
              <w:rPr>
                <w:sz w:val="32"/>
                <w:szCs w:val="28"/>
              </w:rPr>
              <w:fldChar w:fldCharType="begin"/>
            </w:r>
            <w:r w:rsidR="00836EEE">
              <w:rPr>
                <w:rFonts w:eastAsia="Arial"/>
                <w:b/>
                <w:sz w:val="32"/>
                <w:szCs w:val="28"/>
              </w:rPr>
              <w:instrText xml:space="preserve">DOCPROPERTY  _Objet  \* MERGEFORMAT </w:instrText>
            </w:r>
            <w:r w:rsidR="00836EEE">
              <w:rPr>
                <w:b/>
                <w:sz w:val="32"/>
                <w:szCs w:val="28"/>
              </w:rPr>
              <w:fldChar w:fldCharType="separate"/>
            </w:r>
            <w:r w:rsidR="00836EEE">
              <w:rPr>
                <w:b/>
                <w:bCs/>
                <w:sz w:val="32"/>
                <w:szCs w:val="28"/>
              </w:rPr>
              <w:t>Maintien en Condition Opérationnelle des infrastructures Réseaux et Sécurité</w:t>
            </w:r>
            <w:r w:rsidR="00836EEE">
              <w:rPr>
                <w:sz w:val="32"/>
                <w:szCs w:val="28"/>
              </w:rPr>
              <w:fldChar w:fldCharType="end"/>
            </w:r>
          </w:p>
        </w:tc>
      </w:tr>
    </w:tbl>
    <w:p w14:paraId="649CF0F7" w14:textId="77777777" w:rsidR="00226DDA" w:rsidRDefault="00226DDA" w:rsidP="00226DDA"/>
    <w:p w14:paraId="73D52B9D" w14:textId="77777777" w:rsidR="00226DDA" w:rsidRDefault="00226DDA" w:rsidP="00A354F9"/>
    <w:p w14:paraId="495ADCBD" w14:textId="77777777" w:rsidR="009B72BE" w:rsidRDefault="009B72BE" w:rsidP="00A354F9">
      <w:pPr>
        <w:rPr>
          <w:b/>
          <w:bCs/>
        </w:rPr>
      </w:pPr>
    </w:p>
    <w:p w14:paraId="3DD310A2" w14:textId="4EA22CBA" w:rsidR="009B72BE" w:rsidRDefault="00A354F9" w:rsidP="00A354F9">
      <w:pPr>
        <w:rPr>
          <w:b/>
          <w:bCs/>
        </w:rPr>
      </w:pPr>
      <w:r>
        <w:rPr>
          <w:b/>
          <w:bCs/>
        </w:rPr>
        <w:t xml:space="preserve"> </w:t>
      </w:r>
    </w:p>
    <w:bookmarkEnd w:id="0"/>
    <w:bookmarkEnd w:id="1"/>
    <w:bookmarkEnd w:id="2"/>
    <w:bookmarkEnd w:id="3"/>
    <w:bookmarkEnd w:id="4"/>
    <w:bookmarkEnd w:id="5"/>
    <w:p w14:paraId="6531E5C0" w14:textId="77777777" w:rsidR="00D61A8B" w:rsidRDefault="00D61A8B">
      <w:pPr>
        <w:spacing w:after="0"/>
        <w:jc w:val="left"/>
      </w:pPr>
      <w:r>
        <w:br w:type="page"/>
      </w:r>
    </w:p>
    <w:p w14:paraId="0F49AE63" w14:textId="6BCAB726" w:rsidR="00CF2E1A" w:rsidRDefault="000601C1" w:rsidP="00CF2E1A">
      <w:r>
        <w:lastRenderedPageBreak/>
        <w:t xml:space="preserve">Les points repris ci-dessous correspondent aux </w:t>
      </w:r>
      <w:r w:rsidR="003F7CDB">
        <w:t>demandes</w:t>
      </w:r>
      <w:r>
        <w:t xml:space="preserve"> formulées dans le </w:t>
      </w:r>
      <w:r w:rsidR="009E1A06">
        <w:t>Cahier des charges</w:t>
      </w:r>
      <w:r>
        <w:t xml:space="preserve">. </w:t>
      </w:r>
    </w:p>
    <w:p w14:paraId="5CEE9CA6" w14:textId="1F7789FF" w:rsidR="003E0147" w:rsidRPr="003E0147" w:rsidRDefault="003E0147" w:rsidP="000601C1">
      <w:pPr>
        <w:rPr>
          <w:b/>
          <w:u w:val="single"/>
        </w:rPr>
      </w:pPr>
      <w:r w:rsidRPr="003E0147">
        <w:rPr>
          <w:b/>
          <w:u w:val="single"/>
        </w:rPr>
        <w:t>Pour rappel le présent document sert de référence au jugement de</w:t>
      </w:r>
      <w:r>
        <w:rPr>
          <w:b/>
          <w:u w:val="single"/>
        </w:rPr>
        <w:t xml:space="preserve"> la valeur technique de l’offre et le soumissionnaire ne pourra se prévaloir de l’absence de considération d’éléments de son offre si ces derniers ne sont pas mentionnés ou référencés dans le présent document. </w:t>
      </w:r>
    </w:p>
    <w:p w14:paraId="091C1F84" w14:textId="15B1B8BB" w:rsidR="003E0147" w:rsidRPr="009F0243" w:rsidRDefault="000601C1" w:rsidP="000601C1">
      <w:pPr>
        <w:pStyle w:val="remarque"/>
      </w:pPr>
      <w:r w:rsidRPr="009F0243">
        <w:t xml:space="preserve">Il est attendu </w:t>
      </w:r>
      <w:r w:rsidR="00CA79C5" w:rsidRPr="009F0243">
        <w:t>des soumissionnaires</w:t>
      </w:r>
      <w:r w:rsidRPr="009F0243">
        <w:t xml:space="preserve"> des réponses pertinentes et de qualité. </w:t>
      </w:r>
    </w:p>
    <w:p w14:paraId="49A6908F" w14:textId="3635A3EB" w:rsidR="000C54AE" w:rsidRDefault="000C54AE" w:rsidP="000C54AE">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AB6EAB" w14:paraId="642B5EB5"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50C39853" w14:textId="77777777" w:rsidR="00AB6EAB" w:rsidRDefault="00AB6EAB" w:rsidP="008073DD">
            <w:pPr>
              <w:pStyle w:val="conformit"/>
              <w:jc w:val="left"/>
            </w:pPr>
            <w:bookmarkStart w:id="6" w:name="_Hlk8628975"/>
            <w:r>
              <w:drawing>
                <wp:inline distT="0" distB="0" distL="0" distR="0" wp14:anchorId="6EDD31DF" wp14:editId="59F5CC35">
                  <wp:extent cx="355600" cy="355600"/>
                  <wp:effectExtent l="0" t="0" r="6350" b="6350"/>
                  <wp:docPr id="180795861" name="Image 27"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5861" name="Image 27"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7AB7868F" w14:textId="77777777" w:rsidR="00AB6EAB" w:rsidRDefault="00AB6EAB" w:rsidP="008073DD">
            <w:pPr>
              <w:pStyle w:val="conformit"/>
              <w:jc w:val="left"/>
            </w:pPr>
            <w:r>
              <w:fldChar w:fldCharType="begin"/>
            </w:r>
            <w:r>
              <w:instrText xml:space="preserve"> LISTNUM  LégalDéfaut \l 1  </w:instrText>
            </w:r>
            <w:r>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6DB2170E" w14:textId="77777777" w:rsidR="00AB6EAB" w:rsidRDefault="00AB6EAB" w:rsidP="008073DD">
            <w:r>
              <w:t>Le soumissionnaire fournira une liste de références clients et de contacts sur des périmètres projets identiques (choix constructeur, périmètre, complexité ...).</w:t>
            </w:r>
            <w:bookmarkEnd w:id="6"/>
          </w:p>
        </w:tc>
      </w:tr>
    </w:tbl>
    <w:p w14:paraId="11F6BBD4" w14:textId="1C37C91E" w:rsidR="00FC12F9" w:rsidRDefault="00FC12F9" w:rsidP="00FC12F9">
      <w:pPr>
        <w:spacing w:before="120"/>
      </w:pPr>
      <w:r w:rsidRPr="000C54AE">
        <w:rPr>
          <w:u w:val="single"/>
        </w:rPr>
        <w:t>Réponse</w:t>
      </w:r>
      <w:r>
        <w:t xml:space="preserve"> : </w:t>
      </w:r>
    </w:p>
    <w:p w14:paraId="4993B39F" w14:textId="4474F9E0" w:rsidR="00053221" w:rsidRDefault="00053221" w:rsidP="00FC12F9">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AB6EAB" w14:paraId="7EC55CB1"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525A1CF2" w14:textId="77777777" w:rsidR="00AB6EAB" w:rsidRDefault="00AB6EAB" w:rsidP="008073DD">
            <w:pPr>
              <w:pStyle w:val="conformit"/>
            </w:pPr>
            <w:r>
              <w:drawing>
                <wp:inline distT="0" distB="0" distL="0" distR="0" wp14:anchorId="35E628FE" wp14:editId="772202A8">
                  <wp:extent cx="355600" cy="355600"/>
                  <wp:effectExtent l="0" t="0" r="6350" b="6350"/>
                  <wp:docPr id="2124231783" name="Image 29"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31783" name="Image 29"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661551C5" w14:textId="77777777" w:rsidR="00AB6EAB" w:rsidRDefault="00AB6EAB" w:rsidP="008073DD">
            <w:pPr>
              <w:pStyle w:val="conformit"/>
            </w:pPr>
            <w:r>
              <w:fldChar w:fldCharType="begin"/>
            </w:r>
            <w:r>
              <w:instrText xml:space="preserve"> LISTNUM  LégalDéfaut \l 1  </w:instrText>
            </w:r>
            <w:r>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5AEED4F2" w14:textId="77777777" w:rsidR="00AB6EAB" w:rsidRDefault="00AB6EAB" w:rsidP="008073DD">
            <w:r>
              <w:t>Le soumissionnaire fournira le certificat constructeur et/ou éditeur garantissant son niveau de certification société sur les composants suivants :</w:t>
            </w:r>
          </w:p>
          <w:p w14:paraId="176C34B6" w14:textId="77777777" w:rsidR="00AB6EAB" w:rsidRDefault="00AB6EAB" w:rsidP="00AB6EAB">
            <w:pPr>
              <w:pStyle w:val="Paragraphedeliste"/>
              <w:numPr>
                <w:ilvl w:val="0"/>
                <w:numId w:val="75"/>
              </w:numPr>
              <w:spacing w:after="0"/>
              <w:contextualSpacing w:val="0"/>
            </w:pPr>
            <w:r>
              <w:t xml:space="preserve">DELL Commutateurs </w:t>
            </w:r>
          </w:p>
          <w:p w14:paraId="2D2EFA11" w14:textId="77777777" w:rsidR="00AB6EAB" w:rsidRDefault="00AB6EAB" w:rsidP="00AB6EAB">
            <w:pPr>
              <w:pStyle w:val="Paragraphedeliste"/>
              <w:numPr>
                <w:ilvl w:val="0"/>
                <w:numId w:val="75"/>
              </w:numPr>
              <w:spacing w:after="0"/>
              <w:contextualSpacing w:val="0"/>
            </w:pPr>
            <w:r>
              <w:t xml:space="preserve">HUAWEI Commutateurs </w:t>
            </w:r>
          </w:p>
          <w:p w14:paraId="7E3C30BE" w14:textId="77777777" w:rsidR="00AB6EAB" w:rsidRDefault="00AB6EAB" w:rsidP="00AB6EAB">
            <w:pPr>
              <w:pStyle w:val="Paragraphedeliste"/>
              <w:numPr>
                <w:ilvl w:val="0"/>
                <w:numId w:val="75"/>
              </w:numPr>
              <w:spacing w:after="0"/>
              <w:contextualSpacing w:val="0"/>
            </w:pPr>
            <w:r>
              <w:t>FORTINET (sécurité et WIFI)</w:t>
            </w:r>
          </w:p>
          <w:p w14:paraId="6626EFAB" w14:textId="77777777" w:rsidR="00AB6EAB" w:rsidRDefault="00AB6EAB" w:rsidP="008073DD">
            <w:pPr>
              <w:pStyle w:val="Paragraphedeliste"/>
            </w:pPr>
          </w:p>
        </w:tc>
      </w:tr>
    </w:tbl>
    <w:p w14:paraId="0E5F060F" w14:textId="265A1CF5" w:rsidR="00D52CE2" w:rsidRDefault="00D52CE2" w:rsidP="00D52CE2">
      <w:pPr>
        <w:spacing w:before="120"/>
      </w:pPr>
      <w:r w:rsidRPr="000C54AE">
        <w:rPr>
          <w:u w:val="single"/>
        </w:rPr>
        <w:t>Réponse</w:t>
      </w:r>
      <w:r>
        <w:t xml:space="preserve"> : </w:t>
      </w:r>
    </w:p>
    <w:p w14:paraId="027E51B3" w14:textId="77777777" w:rsidR="00AB6EAB" w:rsidRDefault="00AB6EAB" w:rsidP="00D52CE2">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AB6EAB" w14:paraId="2141195E"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0D9511C7" w14:textId="77777777" w:rsidR="00AB6EAB" w:rsidRDefault="00AB6EAB" w:rsidP="008073DD">
            <w:pPr>
              <w:pStyle w:val="conformit"/>
            </w:pPr>
            <w:r>
              <w:drawing>
                <wp:inline distT="0" distB="0" distL="0" distR="0" wp14:anchorId="36C91587" wp14:editId="5B4B9A75">
                  <wp:extent cx="355600" cy="355600"/>
                  <wp:effectExtent l="0" t="0" r="6350" b="6350"/>
                  <wp:docPr id="581409345" name="Image 387739332"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739332" name="Image 387739332"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2AD7B910" w14:textId="77777777" w:rsidR="00AB6EAB" w:rsidRDefault="00AB6EAB" w:rsidP="008073DD">
            <w:pPr>
              <w:pStyle w:val="conformit"/>
            </w:pPr>
            <w:r>
              <w:fldChar w:fldCharType="begin"/>
            </w:r>
            <w:r>
              <w:instrText xml:space="preserve"> LISTNUM  LégalDéfaut \l 1  </w:instrText>
            </w:r>
            <w:r>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30E37660" w14:textId="77777777" w:rsidR="00AB6EAB" w:rsidRDefault="00AB6EAB" w:rsidP="008073DD">
            <w:r>
              <w:t>Le soumissionnaire précisera s’il s’appuie sur des sous-traitants et si oui pour quelle solution.</w:t>
            </w:r>
          </w:p>
        </w:tc>
      </w:tr>
    </w:tbl>
    <w:p w14:paraId="3C0366E7" w14:textId="74FFB659" w:rsidR="00EF699F" w:rsidRDefault="003D69AB" w:rsidP="003D69AB">
      <w:pPr>
        <w:spacing w:before="120"/>
      </w:pPr>
      <w:r w:rsidRPr="000C54AE">
        <w:rPr>
          <w:u w:val="single"/>
        </w:rPr>
        <w:t>Réponse</w:t>
      </w:r>
      <w:r w:rsidR="00830777">
        <w:t> :</w:t>
      </w:r>
    </w:p>
    <w:p w14:paraId="619BCFA9" w14:textId="77777777" w:rsidR="003D69AB" w:rsidRDefault="003D69AB"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AB6EAB" w14:paraId="1CDAD171" w14:textId="77777777" w:rsidTr="008073DD">
        <w:trPr>
          <w:jc w:val="center"/>
        </w:trPr>
        <w:tc>
          <w:tcPr>
            <w:tcW w:w="433" w:type="pct"/>
            <w:tcBorders>
              <w:top w:val="single" w:sz="4" w:space="0" w:color="C00000"/>
              <w:bottom w:val="single" w:sz="4" w:space="0" w:color="C00000"/>
            </w:tcBorders>
            <w:shd w:val="clear" w:color="auto" w:fill="F2F2F2"/>
            <w:vAlign w:val="center"/>
          </w:tcPr>
          <w:p w14:paraId="38725ACB" w14:textId="77777777" w:rsidR="00AB6EAB" w:rsidRDefault="00AB6EAB" w:rsidP="008073DD">
            <w:pPr>
              <w:pStyle w:val="exigence"/>
              <w:spacing w:before="120"/>
            </w:pPr>
            <w:bookmarkStart w:id="7" w:name="_Hlk87627114"/>
            <w:r>
              <w:drawing>
                <wp:inline distT="0" distB="0" distL="0" distR="0" wp14:anchorId="69FBFA3E" wp14:editId="14ABB153">
                  <wp:extent cx="355600" cy="355600"/>
                  <wp:effectExtent l="0" t="0" r="6350" b="6350"/>
                  <wp:docPr id="9" name="Image 31"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31"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1611EA07" w14:textId="77777777" w:rsidR="00AB6EAB" w:rsidRDefault="00AB6EAB" w:rsidP="008073DD">
            <w:r>
              <w:fldChar w:fldCharType="begin"/>
            </w:r>
            <w:r>
              <w:instrText xml:space="preserve"> LISTNUM  LégalDéfaut \l 1  </w:instrText>
            </w:r>
            <w:r>
              <w:fldChar w:fldCharType="end"/>
            </w:r>
          </w:p>
        </w:tc>
        <w:tc>
          <w:tcPr>
            <w:tcW w:w="4184" w:type="pct"/>
            <w:tcBorders>
              <w:top w:val="single" w:sz="4" w:space="0" w:color="C00000"/>
              <w:bottom w:val="single" w:sz="4" w:space="0" w:color="C00000"/>
            </w:tcBorders>
            <w:shd w:val="clear" w:color="auto" w:fill="F2F2F2"/>
            <w:vAlign w:val="center"/>
          </w:tcPr>
          <w:p w14:paraId="484BBE92" w14:textId="77777777" w:rsidR="00AB6EAB" w:rsidRDefault="00AB6EAB" w:rsidP="008073DD">
            <w:pPr>
              <w:jc w:val="left"/>
            </w:pPr>
            <w:r>
              <w:t>Le soumissionnaire décrira son offre pour la prise en compte de l’existant.</w:t>
            </w:r>
          </w:p>
        </w:tc>
      </w:tr>
    </w:tbl>
    <w:bookmarkEnd w:id="7"/>
    <w:p w14:paraId="5C77F38D" w14:textId="7967730F" w:rsidR="003D69AB" w:rsidRDefault="003D69AB" w:rsidP="003D69AB">
      <w:pPr>
        <w:spacing w:before="120"/>
      </w:pPr>
      <w:r w:rsidRPr="000C54AE">
        <w:rPr>
          <w:u w:val="single"/>
        </w:rPr>
        <w:t>Réponse</w:t>
      </w:r>
      <w:r w:rsidR="00830777">
        <w:t> :</w:t>
      </w:r>
    </w:p>
    <w:p w14:paraId="68DABA66" w14:textId="77777777" w:rsidR="00BD344A" w:rsidRDefault="00BD344A"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AB6EAB" w14:paraId="7D7FE629" w14:textId="77777777" w:rsidTr="008073DD">
        <w:trPr>
          <w:jc w:val="center"/>
        </w:trPr>
        <w:tc>
          <w:tcPr>
            <w:tcW w:w="433" w:type="pct"/>
            <w:tcBorders>
              <w:top w:val="single" w:sz="4" w:space="0" w:color="C00000"/>
              <w:bottom w:val="single" w:sz="4" w:space="0" w:color="C00000"/>
            </w:tcBorders>
            <w:shd w:val="clear" w:color="auto" w:fill="F2F2F2"/>
            <w:vAlign w:val="center"/>
          </w:tcPr>
          <w:p w14:paraId="48294E6F" w14:textId="77777777" w:rsidR="00AB6EAB" w:rsidRDefault="00AB6EAB" w:rsidP="008073DD">
            <w:r>
              <w:rPr>
                <w:noProof/>
              </w:rPr>
              <w:drawing>
                <wp:inline distT="0" distB="0" distL="0" distR="0" wp14:anchorId="2EAD9CC5" wp14:editId="5563FE5E">
                  <wp:extent cx="355600" cy="355600"/>
                  <wp:effectExtent l="0" t="0" r="6350" b="6350"/>
                  <wp:docPr id="10" name="Image 32"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32"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73B2D229" w14:textId="77777777" w:rsidR="00AB6EAB" w:rsidRDefault="00AB6EAB" w:rsidP="008073DD">
            <w:r>
              <w:fldChar w:fldCharType="begin"/>
            </w:r>
            <w:r>
              <w:instrText xml:space="preserve"> LISTNUM  LégalDéfaut \l 1  </w:instrText>
            </w:r>
            <w:r>
              <w:fldChar w:fldCharType="end"/>
            </w:r>
          </w:p>
        </w:tc>
        <w:tc>
          <w:tcPr>
            <w:tcW w:w="4184" w:type="pct"/>
            <w:tcBorders>
              <w:top w:val="single" w:sz="4" w:space="0" w:color="C00000"/>
              <w:bottom w:val="single" w:sz="4" w:space="0" w:color="C00000"/>
            </w:tcBorders>
            <w:shd w:val="clear" w:color="auto" w:fill="F2F2F2"/>
            <w:vAlign w:val="center"/>
          </w:tcPr>
          <w:p w14:paraId="2E3566EE" w14:textId="77777777" w:rsidR="00AB6EAB" w:rsidRDefault="00AB6EAB" w:rsidP="008073DD">
            <w:pPr>
              <w:jc w:val="left"/>
            </w:pPr>
            <w:r>
              <w:t>Le soumissionnaire détaillera quelle offre il peut proposer afin de construire un référentiel documentaire des infrastructures réseaux et sécurité (liste exhaustive des livrables).</w:t>
            </w:r>
          </w:p>
          <w:p w14:paraId="51BA9200" w14:textId="77777777" w:rsidR="00AB6EAB" w:rsidRDefault="00AB6EAB" w:rsidP="008073DD">
            <w:pPr>
              <w:jc w:val="left"/>
            </w:pPr>
            <w:r>
              <w:t>Il précisera les éléments nécessaires pour pouvoir s’engager dans une prestation forfaitaire.</w:t>
            </w:r>
          </w:p>
        </w:tc>
      </w:tr>
    </w:tbl>
    <w:p w14:paraId="6F93B508" w14:textId="2580FC93" w:rsidR="003D69AB" w:rsidRDefault="003D69AB" w:rsidP="003D69AB">
      <w:pPr>
        <w:spacing w:before="120"/>
      </w:pPr>
      <w:bookmarkStart w:id="8" w:name="_Hlk176531920"/>
      <w:r w:rsidRPr="000C54AE">
        <w:rPr>
          <w:u w:val="single"/>
        </w:rPr>
        <w:t>Réponse</w:t>
      </w:r>
      <w:r w:rsidR="00830777">
        <w:t> :</w:t>
      </w:r>
    </w:p>
    <w:bookmarkEnd w:id="8"/>
    <w:p w14:paraId="66BBD1F3" w14:textId="77777777" w:rsidR="007B5F89" w:rsidRDefault="007B5F89" w:rsidP="003D69AB">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AB6EAB" w14:paraId="6C6F9B5B"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6B31250D" w14:textId="77777777" w:rsidR="00AB6EAB" w:rsidRDefault="00AB6EAB" w:rsidP="008073DD">
            <w:pPr>
              <w:pStyle w:val="conformit"/>
              <w:jc w:val="left"/>
            </w:pPr>
            <w:r>
              <w:drawing>
                <wp:inline distT="0" distB="0" distL="0" distR="0" wp14:anchorId="10A7DABD" wp14:editId="127F2EB3">
                  <wp:extent cx="355600" cy="355600"/>
                  <wp:effectExtent l="0" t="0" r="6350" b="6350"/>
                  <wp:docPr id="67" name="Image 846557275"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32332" name="Image 417332332"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57674C2C" w14:textId="77777777" w:rsidR="00AB6EAB" w:rsidRDefault="00AB6EAB" w:rsidP="008073DD">
            <w:pPr>
              <w:pStyle w:val="conformit"/>
              <w:jc w:val="left"/>
            </w:pPr>
            <w:r>
              <w:fldChar w:fldCharType="begin"/>
            </w:r>
            <w:r>
              <w:instrText xml:space="preserve"> LISTNUM  LégalDéfaut \l 1  </w:instrText>
            </w:r>
            <w:r>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30E215EB" w14:textId="77777777" w:rsidR="00AB6EAB" w:rsidRDefault="00AB6EAB" w:rsidP="008073DD">
            <w:r>
              <w:t>Le soumissionnaire présentera sa solution détaillée pour la gestion des équipements en fin de vie.</w:t>
            </w:r>
          </w:p>
        </w:tc>
      </w:tr>
    </w:tbl>
    <w:p w14:paraId="2A6F2BDA" w14:textId="77777777" w:rsidR="00830777" w:rsidRDefault="00830777" w:rsidP="00830777">
      <w:pPr>
        <w:spacing w:before="120"/>
      </w:pPr>
      <w:r w:rsidRPr="000C54AE">
        <w:rPr>
          <w:u w:val="single"/>
        </w:rPr>
        <w:t>Réponse</w:t>
      </w:r>
      <w:r>
        <w:t> :</w:t>
      </w:r>
    </w:p>
    <w:p w14:paraId="1ED21AC9" w14:textId="77777777" w:rsidR="00830777" w:rsidRDefault="00830777"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6"/>
        <w:gridCol w:w="7588"/>
      </w:tblGrid>
      <w:tr w:rsidR="00BD344A" w:rsidRPr="007434AF" w14:paraId="23209D81" w14:textId="77777777" w:rsidTr="005C0C2D">
        <w:trPr>
          <w:jc w:val="center"/>
        </w:trPr>
        <w:tc>
          <w:tcPr>
            <w:tcW w:w="433" w:type="pct"/>
            <w:tcBorders>
              <w:top w:val="single" w:sz="4" w:space="0" w:color="C00000"/>
              <w:bottom w:val="single" w:sz="4" w:space="0" w:color="C00000"/>
            </w:tcBorders>
            <w:shd w:val="clear" w:color="auto" w:fill="F2F2F2"/>
            <w:vAlign w:val="center"/>
          </w:tcPr>
          <w:p w14:paraId="1956E124" w14:textId="77777777" w:rsidR="00BD344A" w:rsidRPr="007434AF" w:rsidRDefault="00BD344A" w:rsidP="005C0C2D">
            <w:bookmarkStart w:id="9" w:name="_Hlk38637957"/>
            <w:r w:rsidRPr="007434AF">
              <w:rPr>
                <w:noProof/>
              </w:rPr>
              <w:drawing>
                <wp:inline distT="0" distB="0" distL="0" distR="0" wp14:anchorId="354719CF" wp14:editId="03B5D9AB">
                  <wp:extent cx="355600" cy="355600"/>
                  <wp:effectExtent l="0" t="0" r="6350" b="6350"/>
                  <wp:docPr id="13945" name="Image 1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4" w:type="pct"/>
            <w:tcBorders>
              <w:top w:val="single" w:sz="4" w:space="0" w:color="C00000"/>
              <w:bottom w:val="single" w:sz="4" w:space="0" w:color="C00000"/>
            </w:tcBorders>
            <w:shd w:val="clear" w:color="auto" w:fill="F2F2F2"/>
            <w:vAlign w:val="center"/>
          </w:tcPr>
          <w:p w14:paraId="3507E07F" w14:textId="77777777" w:rsidR="00BD344A" w:rsidRPr="007434AF" w:rsidRDefault="00BD344A" w:rsidP="005C0C2D">
            <w:r w:rsidRPr="007434AF">
              <w:fldChar w:fldCharType="begin"/>
            </w:r>
            <w:r w:rsidRPr="007434AF">
              <w:instrText xml:space="preserve"> LISTNUM  LégalDéfaut \l 1  </w:instrText>
            </w:r>
            <w:r w:rsidRPr="007434AF">
              <w:fldChar w:fldCharType="end"/>
            </w:r>
          </w:p>
        </w:tc>
        <w:tc>
          <w:tcPr>
            <w:tcW w:w="4183" w:type="pct"/>
            <w:tcBorders>
              <w:top w:val="single" w:sz="4" w:space="0" w:color="C00000"/>
              <w:bottom w:val="single" w:sz="4" w:space="0" w:color="C00000"/>
            </w:tcBorders>
            <w:shd w:val="clear" w:color="auto" w:fill="F2F2F2"/>
            <w:vAlign w:val="center"/>
          </w:tcPr>
          <w:p w14:paraId="0A3C2761" w14:textId="77777777" w:rsidR="00BD344A" w:rsidRPr="007434AF" w:rsidRDefault="00BD344A" w:rsidP="005C0C2D">
            <w:r w:rsidRPr="007434AF">
              <w:t>Le soumissionnaire fournira un descriptif complet de son service de guichet unique/support :</w:t>
            </w:r>
          </w:p>
          <w:p w14:paraId="40BF7367" w14:textId="77777777" w:rsidR="00BD344A" w:rsidRPr="007434AF" w:rsidRDefault="00BD344A" w:rsidP="00E95877">
            <w:pPr>
              <w:pStyle w:val="Paragraphedeliste"/>
              <w:numPr>
                <w:ilvl w:val="0"/>
                <w:numId w:val="59"/>
              </w:numPr>
              <w:suppressAutoHyphens/>
              <w:spacing w:after="0"/>
              <w:contextualSpacing w:val="0"/>
            </w:pPr>
            <w:r w:rsidRPr="007434AF">
              <w:t>Organisation et moyen humain ;</w:t>
            </w:r>
          </w:p>
          <w:p w14:paraId="0BBB14FB" w14:textId="77777777" w:rsidR="00BD344A" w:rsidRPr="007434AF" w:rsidRDefault="00BD344A" w:rsidP="00E95877">
            <w:pPr>
              <w:pStyle w:val="Paragraphedeliste"/>
              <w:numPr>
                <w:ilvl w:val="0"/>
                <w:numId w:val="59"/>
              </w:numPr>
              <w:suppressAutoHyphens/>
              <w:ind w:left="714" w:hanging="357"/>
              <w:contextualSpacing w:val="0"/>
            </w:pPr>
            <w:r w:rsidRPr="007434AF">
              <w:t>Procédure dont le numéro d’appel et l’adresse de l’extranet.</w:t>
            </w:r>
          </w:p>
        </w:tc>
      </w:tr>
    </w:tbl>
    <w:bookmarkEnd w:id="9"/>
    <w:p w14:paraId="7EBF2A0E" w14:textId="4E72419A" w:rsidR="003D69AB" w:rsidRDefault="003D69AB" w:rsidP="003D69AB">
      <w:pPr>
        <w:spacing w:before="120"/>
      </w:pPr>
      <w:r w:rsidRPr="000C54AE">
        <w:rPr>
          <w:u w:val="single"/>
        </w:rPr>
        <w:lastRenderedPageBreak/>
        <w:t>Réponse</w:t>
      </w:r>
      <w:r>
        <w:t> </w:t>
      </w:r>
    </w:p>
    <w:p w14:paraId="104B811F" w14:textId="77777777" w:rsidR="007B5F89" w:rsidRDefault="007B5F89"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6"/>
        <w:gridCol w:w="7588"/>
      </w:tblGrid>
      <w:tr w:rsidR="00BD344A" w:rsidRPr="00A02178" w14:paraId="369FBB6A" w14:textId="77777777" w:rsidTr="005C0C2D">
        <w:trPr>
          <w:jc w:val="center"/>
        </w:trPr>
        <w:tc>
          <w:tcPr>
            <w:tcW w:w="433" w:type="pct"/>
            <w:tcBorders>
              <w:top w:val="single" w:sz="4" w:space="0" w:color="C00000"/>
              <w:bottom w:val="single" w:sz="4" w:space="0" w:color="C00000"/>
            </w:tcBorders>
            <w:shd w:val="clear" w:color="auto" w:fill="F2F2F2"/>
            <w:vAlign w:val="center"/>
          </w:tcPr>
          <w:p w14:paraId="46F558BC" w14:textId="77777777" w:rsidR="00BD344A" w:rsidRPr="00A02178" w:rsidRDefault="00BD344A" w:rsidP="005C0C2D">
            <w:pPr>
              <w:pStyle w:val="conformit"/>
            </w:pPr>
            <w:bookmarkStart w:id="10" w:name="_Hlk8629122"/>
            <w:bookmarkStart w:id="11" w:name="_Hlk38637963"/>
            <w:r w:rsidRPr="00A02178">
              <w:drawing>
                <wp:inline distT="0" distB="0" distL="0" distR="0" wp14:anchorId="6DA8B5F1" wp14:editId="7C58CA4B">
                  <wp:extent cx="355600" cy="355600"/>
                  <wp:effectExtent l="0" t="0" r="6350" b="6350"/>
                  <wp:docPr id="1020965286" name="Image 1020965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4" w:type="pct"/>
            <w:tcBorders>
              <w:top w:val="single" w:sz="4" w:space="0" w:color="C00000"/>
              <w:bottom w:val="single" w:sz="4" w:space="0" w:color="C00000"/>
            </w:tcBorders>
            <w:shd w:val="clear" w:color="auto" w:fill="F2F2F2"/>
            <w:vAlign w:val="center"/>
          </w:tcPr>
          <w:p w14:paraId="4D59EDD7" w14:textId="77777777" w:rsidR="00BD344A" w:rsidRPr="00A02178" w:rsidRDefault="00BD344A" w:rsidP="005C0C2D">
            <w:pPr>
              <w:pStyle w:val="conformit"/>
            </w:pPr>
            <w:r w:rsidRPr="00A02178">
              <w:fldChar w:fldCharType="begin"/>
            </w:r>
            <w:r w:rsidRPr="00A02178">
              <w:instrText xml:space="preserve"> LISTNUM  LégalDéfaut \l 1  </w:instrText>
            </w:r>
            <w:r w:rsidRPr="00A02178">
              <w:fldChar w:fldCharType="end"/>
            </w:r>
          </w:p>
        </w:tc>
        <w:tc>
          <w:tcPr>
            <w:tcW w:w="4183" w:type="pct"/>
            <w:tcBorders>
              <w:top w:val="single" w:sz="4" w:space="0" w:color="C00000"/>
              <w:bottom w:val="single" w:sz="4" w:space="0" w:color="C00000"/>
            </w:tcBorders>
            <w:shd w:val="clear" w:color="auto" w:fill="F2F2F2"/>
            <w:vAlign w:val="center"/>
          </w:tcPr>
          <w:p w14:paraId="0E06227B" w14:textId="77777777" w:rsidR="00BD344A" w:rsidRPr="00A02178" w:rsidRDefault="00BD344A" w:rsidP="005C0C2D">
            <w:r w:rsidRPr="00A02178">
              <w:t>Le soumissionnaire décrira précisément son offre d’extranet en détaillant notamment :</w:t>
            </w:r>
          </w:p>
          <w:p w14:paraId="1C658634" w14:textId="77777777" w:rsidR="00BD344A" w:rsidRPr="00A02178" w:rsidRDefault="00BD344A" w:rsidP="00E95877">
            <w:pPr>
              <w:pStyle w:val="Paragraphedeliste"/>
              <w:numPr>
                <w:ilvl w:val="0"/>
                <w:numId w:val="64"/>
              </w:numPr>
              <w:suppressAutoHyphens/>
              <w:spacing w:after="0"/>
              <w:contextualSpacing w:val="0"/>
            </w:pPr>
            <w:r w:rsidRPr="00A02178">
              <w:t>Les mécanismes d’ouverture d’incident ;</w:t>
            </w:r>
          </w:p>
          <w:p w14:paraId="7DDA313C" w14:textId="14A6C118" w:rsidR="00BD344A" w:rsidRPr="00A02178" w:rsidRDefault="00BD344A" w:rsidP="00E95877">
            <w:pPr>
              <w:pStyle w:val="Paragraphedeliste"/>
              <w:numPr>
                <w:ilvl w:val="0"/>
                <w:numId w:val="64"/>
              </w:numPr>
              <w:suppressAutoHyphens/>
              <w:ind w:left="714" w:hanging="357"/>
              <w:contextualSpacing w:val="0"/>
            </w:pPr>
            <w:r w:rsidRPr="00A02178">
              <w:t>Les mécani</w:t>
            </w:r>
            <w:r w:rsidR="00AB4483">
              <w:t>smes d’ouverture d’un problème.</w:t>
            </w:r>
          </w:p>
        </w:tc>
      </w:tr>
    </w:tbl>
    <w:bookmarkEnd w:id="10"/>
    <w:bookmarkEnd w:id="11"/>
    <w:p w14:paraId="19F9FF1C" w14:textId="70B65F2C" w:rsidR="003D69AB" w:rsidRDefault="003D69AB" w:rsidP="003D69AB">
      <w:pPr>
        <w:spacing w:before="120"/>
      </w:pPr>
      <w:r w:rsidRPr="000C54AE">
        <w:rPr>
          <w:u w:val="single"/>
        </w:rPr>
        <w:t>Réponse</w:t>
      </w:r>
      <w:r>
        <w:t> </w:t>
      </w:r>
    </w:p>
    <w:p w14:paraId="1F6E1E56" w14:textId="77777777" w:rsidR="007B5F89" w:rsidRDefault="007B5F89"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6"/>
        <w:gridCol w:w="7588"/>
      </w:tblGrid>
      <w:tr w:rsidR="007B5F89" w:rsidRPr="00A02178" w14:paraId="7A7E471B" w14:textId="77777777" w:rsidTr="005C0C2D">
        <w:trPr>
          <w:jc w:val="center"/>
        </w:trPr>
        <w:tc>
          <w:tcPr>
            <w:tcW w:w="433" w:type="pct"/>
            <w:tcBorders>
              <w:top w:val="single" w:sz="4" w:space="0" w:color="C00000"/>
              <w:bottom w:val="single" w:sz="4" w:space="0" w:color="C00000"/>
            </w:tcBorders>
            <w:shd w:val="clear" w:color="auto" w:fill="F2F2F2"/>
            <w:vAlign w:val="center"/>
          </w:tcPr>
          <w:p w14:paraId="2AF2FF83" w14:textId="77777777" w:rsidR="007B5F89" w:rsidRPr="00A02178" w:rsidRDefault="007B5F89" w:rsidP="005C0C2D">
            <w:pPr>
              <w:pStyle w:val="conformit"/>
            </w:pPr>
            <w:r w:rsidRPr="00A02178">
              <w:drawing>
                <wp:inline distT="0" distB="0" distL="0" distR="0" wp14:anchorId="16E5C368" wp14:editId="07862D99">
                  <wp:extent cx="355600" cy="355600"/>
                  <wp:effectExtent l="0" t="0" r="6350" b="6350"/>
                  <wp:docPr id="13946" name="Image 1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4" w:type="pct"/>
            <w:tcBorders>
              <w:top w:val="single" w:sz="4" w:space="0" w:color="C00000"/>
              <w:bottom w:val="single" w:sz="4" w:space="0" w:color="C00000"/>
            </w:tcBorders>
            <w:shd w:val="clear" w:color="auto" w:fill="F2F2F2"/>
            <w:vAlign w:val="center"/>
          </w:tcPr>
          <w:p w14:paraId="47410D7F" w14:textId="77777777" w:rsidR="007B5F89" w:rsidRPr="00A02178" w:rsidRDefault="007B5F89" w:rsidP="005C0C2D">
            <w:pPr>
              <w:pStyle w:val="conformit"/>
            </w:pPr>
            <w:r w:rsidRPr="00A02178">
              <w:fldChar w:fldCharType="begin"/>
            </w:r>
            <w:r w:rsidRPr="00A02178">
              <w:instrText xml:space="preserve"> LISTNUM  LégalDéfaut \l 1  </w:instrText>
            </w:r>
            <w:r w:rsidRPr="00A02178">
              <w:fldChar w:fldCharType="end"/>
            </w:r>
          </w:p>
        </w:tc>
        <w:tc>
          <w:tcPr>
            <w:tcW w:w="4183" w:type="pct"/>
            <w:tcBorders>
              <w:top w:val="single" w:sz="4" w:space="0" w:color="C00000"/>
              <w:bottom w:val="single" w:sz="4" w:space="0" w:color="C00000"/>
            </w:tcBorders>
            <w:shd w:val="clear" w:color="auto" w:fill="F2F2F2"/>
            <w:vAlign w:val="center"/>
          </w:tcPr>
          <w:p w14:paraId="25AF90DD" w14:textId="77777777" w:rsidR="007B5F89" w:rsidRPr="00A02178" w:rsidRDefault="007B5F89" w:rsidP="005C0C2D">
            <w:r w:rsidRPr="00A02178">
              <w:t>Le soumissionnaire décrira si son offre d’extranet offre la possibilité :</w:t>
            </w:r>
          </w:p>
          <w:p w14:paraId="5B552BF3" w14:textId="77777777" w:rsidR="007B5F89" w:rsidRPr="00A02178" w:rsidRDefault="007B5F89" w:rsidP="00E95877">
            <w:pPr>
              <w:pStyle w:val="Paragraphedeliste"/>
              <w:numPr>
                <w:ilvl w:val="0"/>
                <w:numId w:val="62"/>
              </w:numPr>
              <w:suppressAutoHyphens/>
              <w:spacing w:after="0"/>
              <w:contextualSpacing w:val="0"/>
            </w:pPr>
            <w:r w:rsidRPr="00A02178">
              <w:t>De stocker les différents livrables actualisés du projet</w:t>
            </w:r>
          </w:p>
          <w:p w14:paraId="6D83F5EC" w14:textId="77777777" w:rsidR="007B5F89" w:rsidRPr="00A02178" w:rsidRDefault="007B5F89" w:rsidP="00E95877">
            <w:pPr>
              <w:pStyle w:val="Paragraphedeliste"/>
              <w:numPr>
                <w:ilvl w:val="0"/>
                <w:numId w:val="62"/>
              </w:numPr>
              <w:suppressAutoHyphens/>
              <w:ind w:left="714" w:hanging="357"/>
              <w:contextualSpacing w:val="0"/>
            </w:pPr>
            <w:r w:rsidRPr="00A02178">
              <w:t>De stocker les différents supports liés au pilotage et à la gouvernance</w:t>
            </w:r>
          </w:p>
        </w:tc>
      </w:tr>
    </w:tbl>
    <w:p w14:paraId="61D6A65B" w14:textId="5E8E8CC0" w:rsidR="003D69AB" w:rsidRDefault="003D69AB" w:rsidP="003D69AB">
      <w:pPr>
        <w:spacing w:before="120"/>
      </w:pPr>
      <w:r w:rsidRPr="000C54AE">
        <w:rPr>
          <w:u w:val="single"/>
        </w:rPr>
        <w:t>Réponse</w:t>
      </w:r>
      <w:r>
        <w:t> </w:t>
      </w:r>
    </w:p>
    <w:p w14:paraId="1DBA94D8" w14:textId="77777777" w:rsidR="007B5F89" w:rsidRDefault="007B5F89"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6"/>
        <w:gridCol w:w="7588"/>
      </w:tblGrid>
      <w:tr w:rsidR="007B5F89" w:rsidRPr="00A02178" w14:paraId="10891EA6" w14:textId="77777777" w:rsidTr="005C0C2D">
        <w:trPr>
          <w:jc w:val="center"/>
        </w:trPr>
        <w:tc>
          <w:tcPr>
            <w:tcW w:w="433" w:type="pct"/>
            <w:tcBorders>
              <w:top w:val="single" w:sz="4" w:space="0" w:color="C00000"/>
              <w:bottom w:val="single" w:sz="4" w:space="0" w:color="C00000"/>
            </w:tcBorders>
            <w:shd w:val="clear" w:color="auto" w:fill="F2F2F2"/>
            <w:vAlign w:val="center"/>
          </w:tcPr>
          <w:p w14:paraId="05946C6F" w14:textId="77777777" w:rsidR="007B5F89" w:rsidRPr="00A02178" w:rsidRDefault="007B5F89" w:rsidP="005C0C2D">
            <w:pPr>
              <w:pStyle w:val="conformit"/>
            </w:pPr>
            <w:bookmarkStart w:id="12" w:name="_Hlk8629132"/>
            <w:r w:rsidRPr="00A02178">
              <w:br w:type="page"/>
            </w:r>
            <w:r w:rsidRPr="00A02178">
              <w:drawing>
                <wp:inline distT="0" distB="0" distL="0" distR="0" wp14:anchorId="35358DA8" wp14:editId="62882592">
                  <wp:extent cx="355600" cy="355600"/>
                  <wp:effectExtent l="0" t="0" r="6350" b="6350"/>
                  <wp:docPr id="13944" name="Image 1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4" w:type="pct"/>
            <w:tcBorders>
              <w:top w:val="single" w:sz="4" w:space="0" w:color="C00000"/>
              <w:bottom w:val="single" w:sz="4" w:space="0" w:color="C00000"/>
            </w:tcBorders>
            <w:shd w:val="clear" w:color="auto" w:fill="F2F2F2"/>
            <w:vAlign w:val="center"/>
          </w:tcPr>
          <w:p w14:paraId="2A109818" w14:textId="77777777" w:rsidR="007B5F89" w:rsidRPr="00A02178" w:rsidRDefault="007B5F89" w:rsidP="005C0C2D">
            <w:pPr>
              <w:pStyle w:val="conformit"/>
            </w:pPr>
            <w:r w:rsidRPr="00A02178">
              <w:fldChar w:fldCharType="begin"/>
            </w:r>
            <w:r w:rsidRPr="00A02178">
              <w:instrText xml:space="preserve"> LISTNUM  LégalDéfaut \l 1  </w:instrText>
            </w:r>
            <w:r w:rsidRPr="00A02178">
              <w:fldChar w:fldCharType="end"/>
            </w:r>
          </w:p>
        </w:tc>
        <w:tc>
          <w:tcPr>
            <w:tcW w:w="4183" w:type="pct"/>
            <w:tcBorders>
              <w:top w:val="single" w:sz="4" w:space="0" w:color="C00000"/>
              <w:bottom w:val="single" w:sz="4" w:space="0" w:color="C00000"/>
            </w:tcBorders>
            <w:shd w:val="clear" w:color="auto" w:fill="F2F2F2"/>
            <w:vAlign w:val="center"/>
          </w:tcPr>
          <w:p w14:paraId="59A7AC48" w14:textId="05F20D7C" w:rsidR="007B5F89" w:rsidRPr="00A02178" w:rsidRDefault="007B5F89" w:rsidP="005C0C2D">
            <w:pPr>
              <w:pStyle w:val="conformit"/>
            </w:pPr>
            <w:r w:rsidRPr="00A02178">
              <w:t>Le soumissionnaire décrira précisément les mécanismes de sécurité mis en œuvre pour garantir que l’ensemble des informations déposées sur l’extranet soit sécurisé au sens de la confidentialité</w:t>
            </w:r>
            <w:r w:rsidR="00830777">
              <w:t>.</w:t>
            </w:r>
          </w:p>
        </w:tc>
      </w:tr>
    </w:tbl>
    <w:bookmarkEnd w:id="12"/>
    <w:p w14:paraId="3F67FEA8" w14:textId="5EBFAABE" w:rsidR="007B5F89" w:rsidRDefault="007B5F89" w:rsidP="007B5F89">
      <w:pPr>
        <w:spacing w:before="120"/>
      </w:pPr>
      <w:r w:rsidRPr="000C54AE">
        <w:rPr>
          <w:u w:val="single"/>
        </w:rPr>
        <w:t>Réponse</w:t>
      </w:r>
      <w:r w:rsidR="00830777">
        <w:t> :</w:t>
      </w:r>
    </w:p>
    <w:p w14:paraId="2DD87696" w14:textId="77777777" w:rsidR="007B5F89" w:rsidRDefault="007B5F89" w:rsidP="007B5F89">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6"/>
        <w:gridCol w:w="7588"/>
      </w:tblGrid>
      <w:tr w:rsidR="007B5F89" w:rsidRPr="00A02178" w14:paraId="48B1A824" w14:textId="77777777" w:rsidTr="005C0C2D">
        <w:trPr>
          <w:jc w:val="center"/>
        </w:trPr>
        <w:tc>
          <w:tcPr>
            <w:tcW w:w="433" w:type="pct"/>
            <w:tcBorders>
              <w:top w:val="single" w:sz="4" w:space="0" w:color="C00000"/>
              <w:bottom w:val="single" w:sz="4" w:space="0" w:color="C00000"/>
            </w:tcBorders>
            <w:shd w:val="clear" w:color="auto" w:fill="F2F2F2"/>
            <w:vAlign w:val="center"/>
          </w:tcPr>
          <w:p w14:paraId="16F4AB6B" w14:textId="77777777" w:rsidR="007B5F89" w:rsidRPr="00A02178" w:rsidRDefault="007B5F89" w:rsidP="005C0C2D">
            <w:pPr>
              <w:pStyle w:val="conformit"/>
            </w:pPr>
            <w:r w:rsidRPr="00A02178">
              <w:drawing>
                <wp:inline distT="0" distB="0" distL="0" distR="0" wp14:anchorId="628C5633" wp14:editId="3CD3DCA9">
                  <wp:extent cx="355600" cy="355600"/>
                  <wp:effectExtent l="0" t="0" r="6350" b="635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4" w:type="pct"/>
            <w:tcBorders>
              <w:top w:val="single" w:sz="4" w:space="0" w:color="C00000"/>
              <w:bottom w:val="single" w:sz="4" w:space="0" w:color="C00000"/>
            </w:tcBorders>
            <w:shd w:val="clear" w:color="auto" w:fill="F2F2F2"/>
            <w:vAlign w:val="center"/>
          </w:tcPr>
          <w:p w14:paraId="4360D906" w14:textId="77777777" w:rsidR="007B5F89" w:rsidRPr="00A02178" w:rsidRDefault="007B5F89" w:rsidP="005C0C2D">
            <w:pPr>
              <w:pStyle w:val="conformit"/>
            </w:pPr>
            <w:r w:rsidRPr="00A02178">
              <w:fldChar w:fldCharType="begin"/>
            </w:r>
            <w:r w:rsidRPr="00A02178">
              <w:instrText xml:space="preserve"> LISTNUM  LégalDéfaut \l 1  </w:instrText>
            </w:r>
            <w:r w:rsidRPr="00A02178">
              <w:fldChar w:fldCharType="end"/>
            </w:r>
          </w:p>
        </w:tc>
        <w:tc>
          <w:tcPr>
            <w:tcW w:w="4183" w:type="pct"/>
            <w:tcBorders>
              <w:top w:val="single" w:sz="4" w:space="0" w:color="C00000"/>
              <w:bottom w:val="single" w:sz="4" w:space="0" w:color="C00000"/>
            </w:tcBorders>
            <w:shd w:val="clear" w:color="auto" w:fill="F2F2F2"/>
            <w:vAlign w:val="center"/>
          </w:tcPr>
          <w:p w14:paraId="75729B03" w14:textId="424688F7" w:rsidR="007B5F89" w:rsidRPr="00A02178" w:rsidRDefault="007B5F89" w:rsidP="00AB4483">
            <w:pPr>
              <w:pStyle w:val="conformit"/>
            </w:pPr>
            <w:r w:rsidRPr="00A02178">
              <w:t>Le soumissionnaire fournira le manuel utilisateur de son extranet permettant d’illustrer son ergonomie et l’aspect qualitatif attendu.</w:t>
            </w:r>
          </w:p>
        </w:tc>
      </w:tr>
    </w:tbl>
    <w:p w14:paraId="2DCBF82C" w14:textId="2B06EEB6" w:rsidR="007B5F89" w:rsidRDefault="007B5F89" w:rsidP="007B5F89">
      <w:pPr>
        <w:spacing w:before="120"/>
      </w:pPr>
      <w:r w:rsidRPr="000C54AE">
        <w:rPr>
          <w:u w:val="single"/>
        </w:rPr>
        <w:t>Réponse</w:t>
      </w:r>
      <w:r w:rsidR="00830777">
        <w:t> :</w:t>
      </w:r>
    </w:p>
    <w:p w14:paraId="0D687955" w14:textId="77777777" w:rsidR="007B5F89" w:rsidRDefault="007B5F89" w:rsidP="007B5F89">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830777" w:rsidRPr="00A02178" w14:paraId="6DB12381" w14:textId="77777777" w:rsidTr="001B7E1F">
        <w:trPr>
          <w:jc w:val="center"/>
        </w:trPr>
        <w:tc>
          <w:tcPr>
            <w:tcW w:w="433" w:type="pct"/>
            <w:tcBorders>
              <w:top w:val="single" w:sz="4" w:space="0" w:color="C00000"/>
              <w:bottom w:val="single" w:sz="4" w:space="0" w:color="C00000"/>
            </w:tcBorders>
            <w:shd w:val="clear" w:color="auto" w:fill="F2F2F2"/>
            <w:vAlign w:val="center"/>
          </w:tcPr>
          <w:p w14:paraId="2F52B274" w14:textId="77777777" w:rsidR="00830777" w:rsidRPr="00A02178" w:rsidRDefault="00830777" w:rsidP="001B7E1F">
            <w:pPr>
              <w:pStyle w:val="conformit"/>
            </w:pPr>
            <w:r w:rsidRPr="00A02178">
              <w:drawing>
                <wp:inline distT="0" distB="0" distL="0" distR="0" wp14:anchorId="3FABF86F" wp14:editId="527413BD">
                  <wp:extent cx="355600" cy="355600"/>
                  <wp:effectExtent l="0" t="0" r="6350" b="6350"/>
                  <wp:docPr id="1158626102" name="Image 1158626102"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626102" name="Image 1158626102" descr="Une image contenant cercle, symbole, Graphique, Police&#10;&#10;Description générée automatiquement"/>
                          <pic:cNvPicPr/>
                        </pic:nvPicPr>
                        <pic:blipFill>
                          <a:blip r:embed="rId12"/>
                          <a:stretch>
                            <a:fillRect/>
                          </a:stretch>
                        </pic:blipFill>
                        <pic:spPr>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1294DCB1" w14:textId="77777777" w:rsidR="00830777" w:rsidRPr="00A02178" w:rsidRDefault="00830777" w:rsidP="001B7E1F">
            <w:pPr>
              <w:pStyle w:val="conformit"/>
            </w:pPr>
            <w:r w:rsidRPr="00A02178">
              <w:fldChar w:fldCharType="begin"/>
            </w:r>
            <w:r w:rsidRPr="00A02178">
              <w:instrText xml:space="preserve"> LISTNUM  LégalDéfaut \l 1  </w:instrText>
            </w:r>
            <w:r w:rsidRPr="00A02178">
              <w:fldChar w:fldCharType="end"/>
            </w:r>
          </w:p>
        </w:tc>
        <w:tc>
          <w:tcPr>
            <w:tcW w:w="4184" w:type="pct"/>
            <w:tcBorders>
              <w:top w:val="single" w:sz="4" w:space="0" w:color="C00000"/>
              <w:bottom w:val="single" w:sz="4" w:space="0" w:color="C00000"/>
            </w:tcBorders>
            <w:shd w:val="clear" w:color="auto" w:fill="F2F2F2"/>
            <w:vAlign w:val="center"/>
          </w:tcPr>
          <w:p w14:paraId="73E32FE4" w14:textId="02105891" w:rsidR="00830777" w:rsidRPr="00A02178" w:rsidRDefault="00830777" w:rsidP="001B7E1F">
            <w:pPr>
              <w:pStyle w:val="conformit"/>
            </w:pPr>
            <w:r>
              <w:t>Le soumissionnaire précisera les modalités de mises à jours des bases d’équipements sous contrat.</w:t>
            </w:r>
          </w:p>
        </w:tc>
      </w:tr>
    </w:tbl>
    <w:p w14:paraId="31F4E51B" w14:textId="77777777" w:rsidR="00830777" w:rsidRDefault="00830777" w:rsidP="00830777">
      <w:pPr>
        <w:spacing w:before="120"/>
      </w:pPr>
      <w:r w:rsidRPr="000C54AE">
        <w:rPr>
          <w:u w:val="single"/>
        </w:rPr>
        <w:t>Réponse</w:t>
      </w:r>
      <w:r>
        <w:t> :</w:t>
      </w:r>
    </w:p>
    <w:p w14:paraId="53B13DC3" w14:textId="77777777" w:rsidR="00830777" w:rsidRDefault="00830777" w:rsidP="007B5F89">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BD344A" w:rsidRPr="00A02178" w14:paraId="18BB81A6" w14:textId="77777777" w:rsidTr="005C0C2D">
        <w:trPr>
          <w:jc w:val="center"/>
        </w:trPr>
        <w:tc>
          <w:tcPr>
            <w:tcW w:w="433" w:type="pct"/>
            <w:tcBorders>
              <w:top w:val="single" w:sz="4" w:space="0" w:color="C00000"/>
              <w:bottom w:val="single" w:sz="4" w:space="0" w:color="C00000"/>
            </w:tcBorders>
            <w:shd w:val="clear" w:color="auto" w:fill="F2F2F2"/>
            <w:vAlign w:val="center"/>
          </w:tcPr>
          <w:p w14:paraId="35F51D29" w14:textId="77777777" w:rsidR="00BD344A" w:rsidRPr="00A02178" w:rsidRDefault="00BD344A" w:rsidP="005C0C2D">
            <w:pPr>
              <w:pStyle w:val="conformit"/>
            </w:pPr>
            <w:r w:rsidRPr="00A02178">
              <w:drawing>
                <wp:inline distT="0" distB="0" distL="0" distR="0" wp14:anchorId="4DBEDF9A" wp14:editId="2E9500BF">
                  <wp:extent cx="355600" cy="355600"/>
                  <wp:effectExtent l="0" t="0" r="6350" b="635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176C772D" w14:textId="77777777" w:rsidR="00BD344A" w:rsidRPr="00A02178" w:rsidRDefault="00BD344A" w:rsidP="005C0C2D">
            <w:pPr>
              <w:pStyle w:val="conformit"/>
            </w:pPr>
            <w:r w:rsidRPr="00A02178">
              <w:fldChar w:fldCharType="begin"/>
            </w:r>
            <w:r w:rsidRPr="00A02178">
              <w:instrText xml:space="preserve"> LISTNUM  LégalDéfaut \l 1  </w:instrText>
            </w:r>
            <w:r w:rsidRPr="00A02178">
              <w:fldChar w:fldCharType="end"/>
            </w:r>
          </w:p>
        </w:tc>
        <w:tc>
          <w:tcPr>
            <w:tcW w:w="4184" w:type="pct"/>
            <w:tcBorders>
              <w:top w:val="single" w:sz="4" w:space="0" w:color="C00000"/>
              <w:bottom w:val="single" w:sz="4" w:space="0" w:color="C00000"/>
            </w:tcBorders>
            <w:shd w:val="clear" w:color="auto" w:fill="F2F2F2"/>
            <w:vAlign w:val="center"/>
          </w:tcPr>
          <w:p w14:paraId="3724C58D" w14:textId="009CB9DC" w:rsidR="00BD344A" w:rsidRPr="00A02178" w:rsidRDefault="00BD344A" w:rsidP="005C0C2D">
            <w:pPr>
              <w:pStyle w:val="conformit"/>
            </w:pPr>
            <w:r w:rsidRPr="00A02178">
              <w:t xml:space="preserve">Le soumissionnaire confirmera son engagement de support sur la période de couverture standard du guichet unique : </w:t>
            </w:r>
            <w:r w:rsidR="00AB6EAB" w:rsidRPr="00AB6EAB">
              <w:t>5j/7 8h-18h</w:t>
            </w:r>
            <w:r w:rsidRPr="00A02178">
              <w:t>.</w:t>
            </w:r>
          </w:p>
        </w:tc>
      </w:tr>
    </w:tbl>
    <w:p w14:paraId="58AD870C" w14:textId="48BF2A2D" w:rsidR="003D69AB" w:rsidRDefault="003D69AB" w:rsidP="003D69AB">
      <w:pPr>
        <w:spacing w:before="120"/>
      </w:pPr>
      <w:r w:rsidRPr="000C54AE">
        <w:rPr>
          <w:u w:val="single"/>
        </w:rPr>
        <w:t>Réponse</w:t>
      </w:r>
      <w:r w:rsidR="00830777">
        <w:t> :</w:t>
      </w:r>
    </w:p>
    <w:p w14:paraId="2737BE0C" w14:textId="77777777" w:rsidR="007B5F89" w:rsidRDefault="007B5F89"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7B5F89" w:rsidRPr="00A02178" w14:paraId="16F6E69E" w14:textId="77777777" w:rsidTr="005C0C2D">
        <w:trPr>
          <w:jc w:val="center"/>
        </w:trPr>
        <w:tc>
          <w:tcPr>
            <w:tcW w:w="433" w:type="pct"/>
            <w:tcBorders>
              <w:top w:val="single" w:sz="4" w:space="0" w:color="C00000"/>
              <w:bottom w:val="single" w:sz="4" w:space="0" w:color="C00000"/>
            </w:tcBorders>
            <w:shd w:val="clear" w:color="auto" w:fill="F2F2F2"/>
            <w:vAlign w:val="center"/>
          </w:tcPr>
          <w:p w14:paraId="74684545" w14:textId="77777777" w:rsidR="007B5F89" w:rsidRPr="00A02178" w:rsidRDefault="007B5F89" w:rsidP="005C0C2D">
            <w:pPr>
              <w:pStyle w:val="conformit"/>
            </w:pPr>
            <w:bookmarkStart w:id="13" w:name="_Hlk8629139"/>
            <w:r w:rsidRPr="00A02178">
              <w:drawing>
                <wp:inline distT="0" distB="0" distL="0" distR="0" wp14:anchorId="18F9F1B9" wp14:editId="47BB1422">
                  <wp:extent cx="355600" cy="355600"/>
                  <wp:effectExtent l="0" t="0" r="6350" b="6350"/>
                  <wp:docPr id="13941" name="Image 1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5F364C78" w14:textId="77777777" w:rsidR="007B5F89" w:rsidRPr="00A02178" w:rsidRDefault="007B5F89" w:rsidP="005C0C2D">
            <w:pPr>
              <w:pStyle w:val="conformit"/>
            </w:pPr>
            <w:r w:rsidRPr="00A02178">
              <w:fldChar w:fldCharType="begin"/>
            </w:r>
            <w:r w:rsidRPr="00A02178">
              <w:instrText xml:space="preserve"> LISTNUM  LégalDéfaut \l 1  </w:instrText>
            </w:r>
            <w:r w:rsidRPr="00A02178">
              <w:fldChar w:fldCharType="end"/>
            </w:r>
          </w:p>
        </w:tc>
        <w:tc>
          <w:tcPr>
            <w:tcW w:w="4184" w:type="pct"/>
            <w:tcBorders>
              <w:top w:val="single" w:sz="4" w:space="0" w:color="C00000"/>
              <w:bottom w:val="single" w:sz="4" w:space="0" w:color="C00000"/>
            </w:tcBorders>
            <w:shd w:val="clear" w:color="auto" w:fill="F2F2F2"/>
            <w:vAlign w:val="center"/>
          </w:tcPr>
          <w:p w14:paraId="412080B8" w14:textId="4524F317" w:rsidR="007B5F89" w:rsidRPr="00A02178" w:rsidRDefault="007B5F89" w:rsidP="005C0C2D">
            <w:pPr>
              <w:pStyle w:val="conformit"/>
            </w:pPr>
            <w:r w:rsidRPr="00A02178">
              <w:t>Le soumissionnaire précisera l’or</w:t>
            </w:r>
            <w:r w:rsidR="00E629E0">
              <w:t xml:space="preserve">ganisation de ce guichet unique </w:t>
            </w:r>
            <w:r w:rsidRPr="00A02178">
              <w:t>en Heures et en Jours Non Ouvrés.</w:t>
            </w:r>
          </w:p>
        </w:tc>
      </w:tr>
    </w:tbl>
    <w:bookmarkEnd w:id="13"/>
    <w:p w14:paraId="4B6B955E" w14:textId="20828D08" w:rsidR="003D69AB" w:rsidRDefault="003D69AB" w:rsidP="003D69AB">
      <w:pPr>
        <w:spacing w:before="120"/>
      </w:pPr>
      <w:r w:rsidRPr="000C54AE">
        <w:rPr>
          <w:u w:val="single"/>
        </w:rPr>
        <w:t>Réponse</w:t>
      </w:r>
      <w:r>
        <w:t> </w:t>
      </w:r>
    </w:p>
    <w:p w14:paraId="4B692800" w14:textId="77777777" w:rsidR="007B5F89" w:rsidRDefault="007B5F89"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BD344A" w:rsidRPr="00A02178" w14:paraId="3C504F2E" w14:textId="77777777" w:rsidTr="005C0C2D">
        <w:trPr>
          <w:jc w:val="center"/>
        </w:trPr>
        <w:tc>
          <w:tcPr>
            <w:tcW w:w="433" w:type="pct"/>
            <w:tcBorders>
              <w:top w:val="single" w:sz="4" w:space="0" w:color="C00000"/>
              <w:bottom w:val="single" w:sz="4" w:space="0" w:color="C00000"/>
            </w:tcBorders>
            <w:shd w:val="clear" w:color="auto" w:fill="F2F2F2"/>
            <w:vAlign w:val="center"/>
          </w:tcPr>
          <w:p w14:paraId="44B9CFEB" w14:textId="77777777" w:rsidR="00BD344A" w:rsidRPr="00A02178" w:rsidRDefault="00BD344A" w:rsidP="005C0C2D">
            <w:pPr>
              <w:pStyle w:val="conformit"/>
            </w:pPr>
            <w:r w:rsidRPr="00A02178">
              <w:drawing>
                <wp:inline distT="0" distB="0" distL="0" distR="0" wp14:anchorId="6FFA72BF" wp14:editId="7610FDD3">
                  <wp:extent cx="355600" cy="355600"/>
                  <wp:effectExtent l="0" t="0" r="6350" b="635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276A31EE" w14:textId="77777777" w:rsidR="00BD344A" w:rsidRPr="00A02178" w:rsidRDefault="00BD344A" w:rsidP="005C0C2D">
            <w:pPr>
              <w:pStyle w:val="conformit"/>
            </w:pPr>
            <w:r w:rsidRPr="00A02178">
              <w:fldChar w:fldCharType="begin"/>
            </w:r>
            <w:r w:rsidRPr="00A02178">
              <w:instrText xml:space="preserve"> LISTNUM  LégalDéfaut \l 1  </w:instrText>
            </w:r>
            <w:r w:rsidRPr="00A02178">
              <w:fldChar w:fldCharType="end"/>
            </w:r>
          </w:p>
        </w:tc>
        <w:tc>
          <w:tcPr>
            <w:tcW w:w="4184" w:type="pct"/>
            <w:tcBorders>
              <w:top w:val="single" w:sz="4" w:space="0" w:color="C00000"/>
              <w:bottom w:val="single" w:sz="4" w:space="0" w:color="C00000"/>
            </w:tcBorders>
            <w:shd w:val="clear" w:color="auto" w:fill="F2F2F2"/>
            <w:vAlign w:val="center"/>
          </w:tcPr>
          <w:p w14:paraId="53A3661D" w14:textId="77777777" w:rsidR="00AB6EAB" w:rsidRDefault="00AB6EAB" w:rsidP="00E95877">
            <w:pPr>
              <w:widowControl w:val="0"/>
              <w:numPr>
                <w:ilvl w:val="0"/>
                <w:numId w:val="65"/>
              </w:numPr>
              <w:tabs>
                <w:tab w:val="left" w:pos="356"/>
              </w:tabs>
              <w:autoSpaceDE w:val="0"/>
              <w:autoSpaceDN w:val="0"/>
              <w:spacing w:line="244" w:lineRule="exact"/>
              <w:ind w:left="357" w:hanging="357"/>
              <w:jc w:val="left"/>
            </w:pPr>
            <w:r w:rsidRPr="00AB6EAB">
              <w:t>Le soumissionnaire précisera les éventuels impacts d’une augmentation de la période de couverture du guichet : en 24h/24h 7j/7j.</w:t>
            </w:r>
          </w:p>
          <w:p w14:paraId="13CD0BF4" w14:textId="37CD2223" w:rsidR="00BD344A" w:rsidRPr="00A02178" w:rsidRDefault="00BD344A" w:rsidP="00E95877">
            <w:pPr>
              <w:widowControl w:val="0"/>
              <w:numPr>
                <w:ilvl w:val="0"/>
                <w:numId w:val="65"/>
              </w:numPr>
              <w:tabs>
                <w:tab w:val="left" w:pos="356"/>
              </w:tabs>
              <w:autoSpaceDE w:val="0"/>
              <w:autoSpaceDN w:val="0"/>
              <w:spacing w:line="244" w:lineRule="exact"/>
              <w:ind w:left="357" w:hanging="357"/>
              <w:jc w:val="left"/>
            </w:pPr>
            <w:r>
              <w:t>Impacts</w:t>
            </w:r>
            <w:r>
              <w:rPr>
                <w:spacing w:val="-4"/>
              </w:rPr>
              <w:t xml:space="preserve"> </w:t>
            </w:r>
            <w:r>
              <w:t>financiers</w:t>
            </w:r>
          </w:p>
        </w:tc>
      </w:tr>
    </w:tbl>
    <w:p w14:paraId="7F3E2EED" w14:textId="1C305567" w:rsidR="003D69AB" w:rsidRDefault="003D69AB" w:rsidP="003D69AB">
      <w:pPr>
        <w:spacing w:before="120"/>
      </w:pPr>
      <w:r w:rsidRPr="000C54AE">
        <w:rPr>
          <w:u w:val="single"/>
        </w:rPr>
        <w:t>Réponse</w:t>
      </w:r>
      <w:r>
        <w:t> </w:t>
      </w:r>
    </w:p>
    <w:p w14:paraId="05491C40" w14:textId="77777777" w:rsidR="007B5F89" w:rsidRDefault="007B5F89"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2D7F87" w:rsidRPr="00F31F1F" w14:paraId="036DB270" w14:textId="77777777" w:rsidTr="008073DD">
        <w:trPr>
          <w:jc w:val="center"/>
        </w:trPr>
        <w:tc>
          <w:tcPr>
            <w:tcW w:w="433" w:type="pct"/>
            <w:tcBorders>
              <w:top w:val="single" w:sz="4" w:space="0" w:color="C00000"/>
              <w:bottom w:val="single" w:sz="4" w:space="0" w:color="C00000"/>
            </w:tcBorders>
            <w:shd w:val="clear" w:color="auto" w:fill="F2F2F2"/>
            <w:vAlign w:val="center"/>
          </w:tcPr>
          <w:p w14:paraId="2FF4D090" w14:textId="77777777" w:rsidR="002D7F87" w:rsidRPr="00F31F1F" w:rsidRDefault="002D7F87" w:rsidP="008073DD">
            <w:pPr>
              <w:pStyle w:val="conformit"/>
            </w:pPr>
            <w:r w:rsidRPr="00F31F1F">
              <w:lastRenderedPageBreak/>
              <w:drawing>
                <wp:inline distT="0" distB="0" distL="0" distR="0" wp14:anchorId="22633800" wp14:editId="00EF09D5">
                  <wp:extent cx="355600" cy="355600"/>
                  <wp:effectExtent l="0" t="0" r="6350" b="6350"/>
                  <wp:docPr id="1314124880" name="Image 36"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124880" name="Image 36"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5DF1F54F" w14:textId="77777777" w:rsidR="002D7F87" w:rsidRPr="00F31F1F" w:rsidRDefault="002D7F87" w:rsidP="008073DD">
            <w:pPr>
              <w:pStyle w:val="conformit"/>
            </w:pPr>
            <w:r>
              <w:fldChar w:fldCharType="begin"/>
            </w:r>
            <w:r>
              <w:instrText xml:space="preserve"> LISTNUM  LégalDéfaut \l 1  </w:instrText>
            </w:r>
            <w:r>
              <w:fldChar w:fldCharType="end"/>
            </w:r>
          </w:p>
        </w:tc>
        <w:tc>
          <w:tcPr>
            <w:tcW w:w="4184" w:type="pct"/>
            <w:tcBorders>
              <w:top w:val="single" w:sz="4" w:space="0" w:color="C00000"/>
              <w:bottom w:val="single" w:sz="4" w:space="0" w:color="C00000"/>
            </w:tcBorders>
            <w:shd w:val="clear" w:color="auto" w:fill="F2F2F2"/>
            <w:vAlign w:val="center"/>
          </w:tcPr>
          <w:p w14:paraId="265CBF1A" w14:textId="77777777" w:rsidR="002D7F87" w:rsidRPr="00F31F1F" w:rsidRDefault="002D7F87" w:rsidP="008073DD">
            <w:pPr>
              <w:pStyle w:val="conformit"/>
            </w:pPr>
            <w:r w:rsidRPr="00F31F1F">
              <w:t>Le soumissionnaire précisera les éventuels impacts d’une période d’intervention sur équipements critiques en 24h/24h 7j/7j.</w:t>
            </w:r>
          </w:p>
          <w:p w14:paraId="4F1C1565" w14:textId="77777777" w:rsidR="002D7F87" w:rsidRPr="00F31F1F" w:rsidRDefault="002D7F87" w:rsidP="008073DD">
            <w:pPr>
              <w:pStyle w:val="conformit"/>
            </w:pPr>
            <w:r w:rsidRPr="00F31F1F">
              <w:t>Impacts financiers</w:t>
            </w:r>
          </w:p>
        </w:tc>
      </w:tr>
    </w:tbl>
    <w:p w14:paraId="7CC1E4D2" w14:textId="7CBEE01D" w:rsidR="003D69AB" w:rsidRDefault="003D69AB" w:rsidP="003D69AB">
      <w:pPr>
        <w:spacing w:before="120"/>
      </w:pPr>
      <w:r w:rsidRPr="000C54AE">
        <w:rPr>
          <w:u w:val="single"/>
        </w:rPr>
        <w:t>Réponse</w:t>
      </w:r>
      <w:r w:rsidR="00830777">
        <w:t> :</w:t>
      </w:r>
    </w:p>
    <w:p w14:paraId="051EC643" w14:textId="77777777" w:rsidR="002D7F87" w:rsidRDefault="002D7F87" w:rsidP="003D69AB">
      <w:pPr>
        <w:spacing w:before="120"/>
        <w:rPr>
          <w:u w:val="single"/>
        </w:rPr>
      </w:pPr>
    </w:p>
    <w:tbl>
      <w:tblPr>
        <w:tblW w:w="9077" w:type="dxa"/>
        <w:jc w:val="center"/>
        <w:tblBorders>
          <w:top w:val="single" w:sz="4" w:space="0" w:color="C00000"/>
          <w:bottom w:val="single" w:sz="4" w:space="0" w:color="C00000"/>
        </w:tblBorders>
        <w:tblLayout w:type="fixed"/>
        <w:tblLook w:val="0000" w:firstRow="0" w:lastRow="0" w:firstColumn="0" w:lastColumn="0" w:noHBand="0" w:noVBand="0"/>
      </w:tblPr>
      <w:tblGrid>
        <w:gridCol w:w="727"/>
        <w:gridCol w:w="726"/>
        <w:gridCol w:w="7624"/>
      </w:tblGrid>
      <w:tr w:rsidR="002D7F87" w14:paraId="7463C044" w14:textId="77777777" w:rsidTr="008073DD">
        <w:trPr>
          <w:jc w:val="center"/>
        </w:trPr>
        <w:tc>
          <w:tcPr>
            <w:tcW w:w="727" w:type="dxa"/>
            <w:tcBorders>
              <w:top w:val="single" w:sz="4" w:space="0" w:color="C00000"/>
              <w:bottom w:val="single" w:sz="4" w:space="0" w:color="C00000"/>
            </w:tcBorders>
            <w:shd w:val="clear" w:color="auto" w:fill="F2F2F2"/>
            <w:vAlign w:val="center"/>
          </w:tcPr>
          <w:p w14:paraId="7CE33797" w14:textId="77777777" w:rsidR="002D7F87" w:rsidRDefault="002D7F87" w:rsidP="008073DD">
            <w:pPr>
              <w:pStyle w:val="conformit"/>
            </w:pPr>
            <w:bookmarkStart w:id="14" w:name="_Hlk38638011"/>
            <w:r>
              <w:drawing>
                <wp:inline distT="0" distB="0" distL="0" distR="0" wp14:anchorId="31D3D961" wp14:editId="42E50365">
                  <wp:extent cx="355600" cy="355600"/>
                  <wp:effectExtent l="0" t="0" r="6350" b="6350"/>
                  <wp:docPr id="20" name="Image 4"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4"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726" w:type="dxa"/>
            <w:tcBorders>
              <w:top w:val="single" w:sz="4" w:space="0" w:color="C00000"/>
              <w:bottom w:val="single" w:sz="4" w:space="0" w:color="C00000"/>
            </w:tcBorders>
            <w:shd w:val="clear" w:color="auto" w:fill="F2F2F2"/>
            <w:vAlign w:val="center"/>
          </w:tcPr>
          <w:p w14:paraId="33D898FD" w14:textId="77777777" w:rsidR="002D7F87" w:rsidRDefault="002D7F87" w:rsidP="008073DD">
            <w:pPr>
              <w:pStyle w:val="conformit"/>
            </w:pPr>
            <w:r>
              <w:fldChar w:fldCharType="begin"/>
            </w:r>
            <w:r>
              <w:instrText xml:space="preserve"> LISTNUM  LégalDéfaut \l 1  </w:instrText>
            </w:r>
            <w:r>
              <w:fldChar w:fldCharType="end"/>
            </w:r>
          </w:p>
        </w:tc>
        <w:tc>
          <w:tcPr>
            <w:tcW w:w="7624" w:type="dxa"/>
            <w:tcBorders>
              <w:top w:val="single" w:sz="4" w:space="0" w:color="C00000"/>
              <w:bottom w:val="single" w:sz="4" w:space="0" w:color="C00000"/>
            </w:tcBorders>
            <w:shd w:val="clear" w:color="auto" w:fill="F2F2F2"/>
            <w:vAlign w:val="center"/>
          </w:tcPr>
          <w:p w14:paraId="1771F981" w14:textId="77777777" w:rsidR="002D7F87" w:rsidRDefault="002D7F87" w:rsidP="008073DD">
            <w:pPr>
              <w:pStyle w:val="conformit"/>
              <w:rPr>
                <w:bCs/>
              </w:rPr>
            </w:pPr>
            <w:r>
              <w:t xml:space="preserve">Le soumissionnaire confirmera son engagement sur le respect des GTR sur la gestion d’incidents en fonction du niveau d’engagement, du niveau de sévérité et de la période de couverture de service d’intervention sur les </w:t>
            </w:r>
            <w:r>
              <w:rPr>
                <w:bCs/>
              </w:rPr>
              <w:t xml:space="preserve">sites </w:t>
            </w:r>
            <w:r>
              <w:t xml:space="preserve">de </w:t>
            </w:r>
            <w:bookmarkStart w:id="15" w:name="_Hlk164259743"/>
            <w:r>
              <w:fldChar w:fldCharType="begin"/>
            </w:r>
            <w:r>
              <w:instrText xml:space="preserve"> DOCPROPERTY  _le_client  \* MERGEFORMAT </w:instrText>
            </w:r>
            <w:r>
              <w:fldChar w:fldCharType="separate"/>
            </w:r>
            <w:r>
              <w:t>La Direction Commune</w:t>
            </w:r>
            <w:r>
              <w:fldChar w:fldCharType="end"/>
            </w:r>
            <w:bookmarkEnd w:id="15"/>
            <w:r>
              <w:t xml:space="preserve"> sur </w:t>
            </w:r>
            <w:r>
              <w:rPr>
                <w:bCs/>
              </w:rPr>
              <w:t>l</w:t>
            </w:r>
            <w:bookmarkEnd w:id="14"/>
            <w:r>
              <w:rPr>
                <w:bCs/>
              </w:rPr>
              <w:t xml:space="preserve">e département du Tarn. </w:t>
            </w:r>
          </w:p>
          <w:p w14:paraId="0A7D8A4E" w14:textId="77777777" w:rsidR="002D7F87" w:rsidRDefault="002D7F87" w:rsidP="008073DD">
            <w:pPr>
              <w:pStyle w:val="conformit"/>
            </w:pPr>
            <w:r>
              <w:t>Il précisera son organisation pour intervenir sur les différents sites du Tarn en HO et en HNO.</w:t>
            </w:r>
          </w:p>
          <w:p w14:paraId="0D2F8DE8" w14:textId="77777777" w:rsidR="002D7F87" w:rsidRDefault="002D7F87" w:rsidP="008073DD">
            <w:pPr>
              <w:pStyle w:val="conformit"/>
            </w:pPr>
          </w:p>
        </w:tc>
      </w:tr>
    </w:tbl>
    <w:p w14:paraId="5DB13E26" w14:textId="08A8B69C" w:rsidR="003D69AB" w:rsidRDefault="003D69AB" w:rsidP="003D69AB">
      <w:pPr>
        <w:spacing w:before="120"/>
      </w:pPr>
      <w:r w:rsidRPr="000C54AE">
        <w:rPr>
          <w:u w:val="single"/>
        </w:rPr>
        <w:t>Réponse</w:t>
      </w:r>
      <w:r w:rsidR="00382CEA">
        <w:t> :</w:t>
      </w:r>
    </w:p>
    <w:p w14:paraId="0DE86283" w14:textId="77777777" w:rsidR="00AB6EAB" w:rsidRDefault="00AB6EAB" w:rsidP="003D69AB">
      <w:pPr>
        <w:spacing w:before="120"/>
      </w:pPr>
    </w:p>
    <w:tbl>
      <w:tblPr>
        <w:tblW w:w="9077" w:type="dxa"/>
        <w:jc w:val="center"/>
        <w:tblBorders>
          <w:top w:val="single" w:sz="4" w:space="0" w:color="C00000"/>
          <w:bottom w:val="single" w:sz="4" w:space="0" w:color="C00000"/>
        </w:tblBorders>
        <w:tblLayout w:type="fixed"/>
        <w:tblLook w:val="0000" w:firstRow="0" w:lastRow="0" w:firstColumn="0" w:lastColumn="0" w:noHBand="0" w:noVBand="0"/>
      </w:tblPr>
      <w:tblGrid>
        <w:gridCol w:w="727"/>
        <w:gridCol w:w="726"/>
        <w:gridCol w:w="7624"/>
      </w:tblGrid>
      <w:tr w:rsidR="00BD344A" w:rsidRPr="00C53777" w14:paraId="67AAD7E4" w14:textId="77777777" w:rsidTr="005C0C2D">
        <w:trPr>
          <w:jc w:val="center"/>
        </w:trPr>
        <w:tc>
          <w:tcPr>
            <w:tcW w:w="727" w:type="dxa"/>
            <w:tcBorders>
              <w:top w:val="single" w:sz="4" w:space="0" w:color="C00000"/>
              <w:bottom w:val="single" w:sz="4" w:space="0" w:color="C00000"/>
            </w:tcBorders>
            <w:shd w:val="clear" w:color="auto" w:fill="F2F2F2"/>
            <w:vAlign w:val="center"/>
          </w:tcPr>
          <w:p w14:paraId="199F8C44" w14:textId="77777777" w:rsidR="00BD344A" w:rsidRPr="00C53777" w:rsidRDefault="00BD344A" w:rsidP="005C0C2D">
            <w:pPr>
              <w:pStyle w:val="conformit"/>
            </w:pPr>
            <w:bookmarkStart w:id="16" w:name="_Hlk8629181"/>
            <w:r w:rsidRPr="00C53777">
              <w:drawing>
                <wp:inline distT="0" distB="0" distL="0" distR="0" wp14:anchorId="20292F8E" wp14:editId="67121960">
                  <wp:extent cx="355600" cy="355600"/>
                  <wp:effectExtent l="0" t="0" r="6350" b="6350"/>
                  <wp:docPr id="13934" name="Image 1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26" w:type="dxa"/>
            <w:tcBorders>
              <w:top w:val="single" w:sz="4" w:space="0" w:color="C00000"/>
              <w:bottom w:val="single" w:sz="4" w:space="0" w:color="C00000"/>
            </w:tcBorders>
            <w:shd w:val="clear" w:color="auto" w:fill="F2F2F2"/>
            <w:vAlign w:val="center"/>
          </w:tcPr>
          <w:p w14:paraId="18D4D5D6" w14:textId="77777777" w:rsidR="00BD344A" w:rsidRPr="00C53777" w:rsidRDefault="00BD344A" w:rsidP="005C0C2D">
            <w:pPr>
              <w:pStyle w:val="conformit"/>
            </w:pPr>
            <w:r w:rsidRPr="00C53777">
              <w:fldChar w:fldCharType="begin"/>
            </w:r>
            <w:r w:rsidRPr="00C53777">
              <w:instrText xml:space="preserve"> LISTNUM  LégalDéfaut \l 1  </w:instrText>
            </w:r>
            <w:r w:rsidRPr="00C53777">
              <w:fldChar w:fldCharType="end"/>
            </w:r>
          </w:p>
        </w:tc>
        <w:tc>
          <w:tcPr>
            <w:tcW w:w="7624" w:type="dxa"/>
            <w:tcBorders>
              <w:top w:val="single" w:sz="4" w:space="0" w:color="C00000"/>
              <w:bottom w:val="single" w:sz="4" w:space="0" w:color="C00000"/>
            </w:tcBorders>
            <w:shd w:val="clear" w:color="auto" w:fill="F2F2F2"/>
            <w:vAlign w:val="center"/>
          </w:tcPr>
          <w:p w14:paraId="381C3102" w14:textId="77777777" w:rsidR="00BD344A" w:rsidRPr="00C53777" w:rsidRDefault="00BD344A" w:rsidP="005C0C2D">
            <w:pPr>
              <w:pStyle w:val="conformit"/>
            </w:pPr>
            <w:r w:rsidRPr="00C53777">
              <w:t>Le soumissionnaire confirmera son engagement sur les deux exceptions identifiées :</w:t>
            </w:r>
          </w:p>
          <w:p w14:paraId="2C90F165" w14:textId="77777777" w:rsidR="00BD344A" w:rsidRPr="00C53777" w:rsidRDefault="00BD344A" w:rsidP="00E95877">
            <w:pPr>
              <w:pStyle w:val="conformit"/>
              <w:numPr>
                <w:ilvl w:val="0"/>
                <w:numId w:val="60"/>
              </w:numPr>
              <w:spacing w:after="0"/>
              <w:ind w:left="714" w:hanging="357"/>
            </w:pPr>
            <w:r w:rsidRPr="00C53777">
              <w:t>Surclassement d’un incident en sévérité majeure ;</w:t>
            </w:r>
          </w:p>
          <w:p w14:paraId="4F897719" w14:textId="77777777" w:rsidR="00BD344A" w:rsidRPr="00C53777" w:rsidRDefault="00BD344A" w:rsidP="00E95877">
            <w:pPr>
              <w:pStyle w:val="conformit"/>
              <w:numPr>
                <w:ilvl w:val="0"/>
                <w:numId w:val="60"/>
              </w:numPr>
              <w:ind w:left="714" w:hanging="357"/>
            </w:pPr>
            <w:r w:rsidRPr="00C53777">
              <w:t>Demande d’intervention en urgence hors procédure.</w:t>
            </w:r>
          </w:p>
        </w:tc>
      </w:tr>
    </w:tbl>
    <w:bookmarkEnd w:id="16"/>
    <w:p w14:paraId="6D3141E2" w14:textId="1107DFE1" w:rsidR="003D69AB" w:rsidRDefault="003D69AB" w:rsidP="003D69AB">
      <w:pPr>
        <w:spacing w:before="120"/>
      </w:pPr>
      <w:r w:rsidRPr="000C54AE">
        <w:rPr>
          <w:u w:val="single"/>
        </w:rPr>
        <w:t>Réponse</w:t>
      </w:r>
      <w:r w:rsidR="00382CEA">
        <w:t> :</w:t>
      </w:r>
    </w:p>
    <w:p w14:paraId="6E569681" w14:textId="77777777" w:rsidR="00ED098B" w:rsidRDefault="00ED098B" w:rsidP="003D69AB">
      <w:pPr>
        <w:spacing w:before="120"/>
      </w:pPr>
    </w:p>
    <w:tbl>
      <w:tblPr>
        <w:tblW w:w="9077" w:type="dxa"/>
        <w:jc w:val="center"/>
        <w:tblBorders>
          <w:top w:val="single" w:sz="4" w:space="0" w:color="C00000"/>
          <w:bottom w:val="single" w:sz="4" w:space="0" w:color="C00000"/>
        </w:tblBorders>
        <w:tblLayout w:type="fixed"/>
        <w:tblLook w:val="0000" w:firstRow="0" w:lastRow="0" w:firstColumn="0" w:lastColumn="0" w:noHBand="0" w:noVBand="0"/>
      </w:tblPr>
      <w:tblGrid>
        <w:gridCol w:w="727"/>
        <w:gridCol w:w="726"/>
        <w:gridCol w:w="7624"/>
      </w:tblGrid>
      <w:tr w:rsidR="00ED098B" w:rsidRPr="009A5054" w14:paraId="6CA45287" w14:textId="77777777" w:rsidTr="00ED098B">
        <w:trPr>
          <w:jc w:val="center"/>
        </w:trPr>
        <w:tc>
          <w:tcPr>
            <w:tcW w:w="727" w:type="dxa"/>
            <w:tcBorders>
              <w:top w:val="single" w:sz="4" w:space="0" w:color="C00000"/>
              <w:bottom w:val="single" w:sz="4" w:space="0" w:color="C00000"/>
            </w:tcBorders>
            <w:shd w:val="clear" w:color="auto" w:fill="F2F2F2"/>
            <w:vAlign w:val="center"/>
          </w:tcPr>
          <w:p w14:paraId="381C42F8" w14:textId="77777777" w:rsidR="00ED098B" w:rsidRPr="00ED098B" w:rsidRDefault="00ED098B" w:rsidP="00223318">
            <w:pPr>
              <w:pStyle w:val="conformit"/>
            </w:pPr>
            <w:bookmarkStart w:id="17" w:name="_Hlk8629195"/>
            <w:r w:rsidRPr="00ED098B">
              <w:drawing>
                <wp:inline distT="0" distB="0" distL="0" distR="0" wp14:anchorId="76FF0338" wp14:editId="302B770D">
                  <wp:extent cx="355600" cy="355600"/>
                  <wp:effectExtent l="0" t="0" r="6350" b="6350"/>
                  <wp:docPr id="13932" name="Image 1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26" w:type="dxa"/>
            <w:tcBorders>
              <w:top w:val="single" w:sz="4" w:space="0" w:color="C00000"/>
              <w:bottom w:val="single" w:sz="4" w:space="0" w:color="C00000"/>
            </w:tcBorders>
            <w:shd w:val="clear" w:color="auto" w:fill="F2F2F2"/>
            <w:vAlign w:val="center"/>
          </w:tcPr>
          <w:p w14:paraId="2F420786" w14:textId="77777777" w:rsidR="00ED098B" w:rsidRPr="00ED098B" w:rsidRDefault="00ED098B" w:rsidP="00223318">
            <w:pPr>
              <w:pStyle w:val="conformit"/>
            </w:pPr>
            <w:r w:rsidRPr="00ED098B">
              <w:fldChar w:fldCharType="begin"/>
            </w:r>
            <w:r w:rsidRPr="00ED098B">
              <w:instrText xml:space="preserve"> LISTNUM  LégalDéfaut \l 1  </w:instrText>
            </w:r>
            <w:r w:rsidRPr="00ED098B">
              <w:fldChar w:fldCharType="end"/>
            </w:r>
          </w:p>
        </w:tc>
        <w:tc>
          <w:tcPr>
            <w:tcW w:w="7624" w:type="dxa"/>
            <w:tcBorders>
              <w:top w:val="single" w:sz="4" w:space="0" w:color="C00000"/>
              <w:bottom w:val="single" w:sz="4" w:space="0" w:color="C00000"/>
            </w:tcBorders>
            <w:shd w:val="clear" w:color="auto" w:fill="F2F2F2"/>
            <w:vAlign w:val="center"/>
          </w:tcPr>
          <w:p w14:paraId="13277AF2" w14:textId="77777777" w:rsidR="00ED098B" w:rsidRPr="00ED098B" w:rsidRDefault="00ED098B" w:rsidP="00223318">
            <w:pPr>
              <w:pStyle w:val="conformit"/>
            </w:pPr>
            <w:r w:rsidRPr="00ED098B">
              <w:t>Le soumissionnaire décrira son offre de services sur la gestion des RMA.</w:t>
            </w:r>
          </w:p>
        </w:tc>
      </w:tr>
    </w:tbl>
    <w:bookmarkEnd w:id="17"/>
    <w:p w14:paraId="5BBCB407" w14:textId="267CA0C7" w:rsidR="003D69AB" w:rsidRDefault="003D69AB" w:rsidP="003D69AB">
      <w:pPr>
        <w:spacing w:before="120"/>
      </w:pPr>
      <w:r w:rsidRPr="000C54AE">
        <w:rPr>
          <w:u w:val="single"/>
        </w:rPr>
        <w:t>Réponse</w:t>
      </w:r>
      <w:r w:rsidR="00382CEA">
        <w:t> :</w:t>
      </w:r>
    </w:p>
    <w:p w14:paraId="4A554344" w14:textId="0F3D030F" w:rsidR="00962F44" w:rsidRDefault="00962F44"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5"/>
        <w:gridCol w:w="7589"/>
      </w:tblGrid>
      <w:tr w:rsidR="002D7F87" w14:paraId="6BF14DBD" w14:textId="77777777" w:rsidTr="008073DD">
        <w:trPr>
          <w:jc w:val="center"/>
        </w:trPr>
        <w:tc>
          <w:tcPr>
            <w:tcW w:w="400" w:type="pct"/>
            <w:tcBorders>
              <w:top w:val="single" w:sz="4" w:space="0" w:color="C00000"/>
              <w:bottom w:val="single" w:sz="4" w:space="0" w:color="C00000"/>
            </w:tcBorders>
            <w:shd w:val="clear" w:color="auto" w:fill="F2F2F2"/>
            <w:vAlign w:val="center"/>
          </w:tcPr>
          <w:p w14:paraId="7DF3F81C" w14:textId="77777777" w:rsidR="002D7F87" w:rsidRDefault="002D7F87" w:rsidP="008073DD">
            <w:pPr>
              <w:pStyle w:val="conformit"/>
            </w:pPr>
            <w:r>
              <w:drawing>
                <wp:inline distT="0" distB="0" distL="0" distR="0" wp14:anchorId="23404306" wp14:editId="78810428">
                  <wp:extent cx="355600" cy="355600"/>
                  <wp:effectExtent l="0" t="0" r="6350" b="6350"/>
                  <wp:docPr id="872322642" name="Image 1020965288"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322642" name="Image 1020965288"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400" w:type="pct"/>
            <w:tcBorders>
              <w:top w:val="single" w:sz="4" w:space="0" w:color="C00000"/>
              <w:bottom w:val="single" w:sz="4" w:space="0" w:color="C00000"/>
            </w:tcBorders>
            <w:shd w:val="clear" w:color="auto" w:fill="F2F2F2"/>
            <w:vAlign w:val="center"/>
          </w:tcPr>
          <w:p w14:paraId="13823B3B" w14:textId="77777777" w:rsidR="002D7F87" w:rsidRPr="00C46344" w:rsidRDefault="002D7F87" w:rsidP="008073DD">
            <w:pPr>
              <w:pStyle w:val="conformit"/>
            </w:pPr>
            <w:r w:rsidRPr="00C46344">
              <w:fldChar w:fldCharType="begin"/>
            </w:r>
            <w:r w:rsidRPr="00C46344">
              <w:instrText xml:space="preserve"> LISTNUM  LégalDéfaut \l 1  </w:instrText>
            </w:r>
            <w:r w:rsidRPr="00C46344">
              <w:fldChar w:fldCharType="end"/>
            </w:r>
          </w:p>
        </w:tc>
        <w:tc>
          <w:tcPr>
            <w:tcW w:w="4200" w:type="pct"/>
            <w:tcBorders>
              <w:top w:val="single" w:sz="4" w:space="0" w:color="C00000"/>
              <w:bottom w:val="single" w:sz="4" w:space="0" w:color="C00000"/>
            </w:tcBorders>
            <w:shd w:val="clear" w:color="auto" w:fill="F2F2F2"/>
            <w:vAlign w:val="center"/>
          </w:tcPr>
          <w:p w14:paraId="062714BD" w14:textId="77777777" w:rsidR="002D7F87" w:rsidRDefault="002D7F87" w:rsidP="008073DD">
            <w:pPr>
              <w:pStyle w:val="conformit"/>
            </w:pPr>
            <w:r>
              <w:t>Le soumissionnaire fournira les procédures d’escalade « externe » que La Direction Commune</w:t>
            </w:r>
            <w:r w:rsidRPr="00253235">
              <w:t xml:space="preserve"> </w:t>
            </w:r>
            <w:r>
              <w:t xml:space="preserve">peut utiliser en cas de nécessité absolue. </w:t>
            </w:r>
          </w:p>
          <w:p w14:paraId="24534305" w14:textId="77777777" w:rsidR="002D7F87" w:rsidRDefault="002D7F87" w:rsidP="008073DD">
            <w:pPr>
              <w:pStyle w:val="conformit"/>
            </w:pPr>
            <w:r>
              <w:t>Il précisera les limites d’usages.</w:t>
            </w:r>
          </w:p>
          <w:p w14:paraId="293EDEAD" w14:textId="77777777" w:rsidR="002D7F87" w:rsidRDefault="002D7F87" w:rsidP="008073DD">
            <w:pPr>
              <w:pStyle w:val="conformit"/>
            </w:pPr>
            <w:r>
              <w:t>Le titulaire intègrera les coordonnées noms, tél., email et fonctions associées dans le PAQ.</w:t>
            </w:r>
          </w:p>
        </w:tc>
      </w:tr>
    </w:tbl>
    <w:p w14:paraId="27507EAB" w14:textId="2F19E8FF" w:rsidR="003D69AB" w:rsidRDefault="003D69AB" w:rsidP="003D69AB">
      <w:pPr>
        <w:spacing w:before="120"/>
      </w:pPr>
      <w:r w:rsidRPr="000C54AE">
        <w:rPr>
          <w:u w:val="single"/>
        </w:rPr>
        <w:t>Réponse</w:t>
      </w:r>
      <w:r w:rsidR="00382CEA">
        <w:t> :</w:t>
      </w:r>
    </w:p>
    <w:p w14:paraId="55F1D709" w14:textId="77777777" w:rsidR="00962F44" w:rsidRDefault="00962F44" w:rsidP="003D69AB">
      <w:pPr>
        <w:spacing w:before="120"/>
      </w:pPr>
    </w:p>
    <w:tbl>
      <w:tblPr>
        <w:tblW w:w="9072" w:type="dxa"/>
        <w:jc w:val="center"/>
        <w:tblBorders>
          <w:top w:val="single" w:sz="4" w:space="0" w:color="C00000"/>
          <w:bottom w:val="single" w:sz="4" w:space="0" w:color="C00000"/>
        </w:tblBorders>
        <w:tblLayout w:type="fixed"/>
        <w:tblLook w:val="0000" w:firstRow="0" w:lastRow="0" w:firstColumn="0" w:lastColumn="0" w:noHBand="0" w:noVBand="0"/>
      </w:tblPr>
      <w:tblGrid>
        <w:gridCol w:w="726"/>
        <w:gridCol w:w="726"/>
        <w:gridCol w:w="7620"/>
      </w:tblGrid>
      <w:tr w:rsidR="002D7F87" w14:paraId="6E2E0CA0" w14:textId="77777777" w:rsidTr="008073DD">
        <w:trPr>
          <w:jc w:val="center"/>
        </w:trPr>
        <w:tc>
          <w:tcPr>
            <w:tcW w:w="726" w:type="dxa"/>
            <w:tcBorders>
              <w:top w:val="single" w:sz="4" w:space="0" w:color="C00000"/>
              <w:bottom w:val="single" w:sz="4" w:space="0" w:color="C00000"/>
            </w:tcBorders>
            <w:shd w:val="clear" w:color="auto" w:fill="F2F2F2"/>
            <w:vAlign w:val="center"/>
          </w:tcPr>
          <w:p w14:paraId="0F2BE3AE" w14:textId="77777777" w:rsidR="002D7F87" w:rsidRDefault="002D7F87" w:rsidP="008073DD">
            <w:pPr>
              <w:pStyle w:val="conformit"/>
            </w:pPr>
            <w:r>
              <w:drawing>
                <wp:inline distT="0" distB="0" distL="0" distR="0" wp14:anchorId="77A73DD3" wp14:editId="2FE40622">
                  <wp:extent cx="355600" cy="355600"/>
                  <wp:effectExtent l="0" t="0" r="6350" b="6350"/>
                  <wp:docPr id="27" name="Image 13928"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 13928"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726" w:type="dxa"/>
            <w:tcBorders>
              <w:top w:val="single" w:sz="4" w:space="0" w:color="C00000"/>
              <w:bottom w:val="single" w:sz="4" w:space="0" w:color="C00000"/>
            </w:tcBorders>
            <w:shd w:val="clear" w:color="auto" w:fill="F2F2F2"/>
            <w:vAlign w:val="center"/>
          </w:tcPr>
          <w:p w14:paraId="21CA42C9" w14:textId="77777777" w:rsidR="002D7F87" w:rsidRDefault="002D7F87" w:rsidP="008073DD">
            <w:pPr>
              <w:pStyle w:val="conformit"/>
            </w:pPr>
            <w:r>
              <w:fldChar w:fldCharType="begin"/>
            </w:r>
            <w:r>
              <w:instrText xml:space="preserve"> LISTNUM  LégalDéfaut \l 1  </w:instrText>
            </w:r>
            <w:r>
              <w:fldChar w:fldCharType="end"/>
            </w:r>
          </w:p>
        </w:tc>
        <w:tc>
          <w:tcPr>
            <w:tcW w:w="7620" w:type="dxa"/>
            <w:tcBorders>
              <w:top w:val="single" w:sz="4" w:space="0" w:color="C00000"/>
              <w:bottom w:val="single" w:sz="4" w:space="0" w:color="C00000"/>
            </w:tcBorders>
            <w:shd w:val="clear" w:color="auto" w:fill="F2F2F2"/>
            <w:vAlign w:val="center"/>
          </w:tcPr>
          <w:p w14:paraId="6770D1D0" w14:textId="3D1B1BE4" w:rsidR="002D7F87" w:rsidRDefault="00E665F0" w:rsidP="008073DD">
            <w:pPr>
              <w:pStyle w:val="conformit"/>
            </w:pPr>
            <w:r>
              <w:t xml:space="preserve">Télépmantenance : </w:t>
            </w:r>
            <w:r w:rsidR="002D7F87">
              <w:t>Le soumissionnaire décrira les procédures mises en place afin de limiter les risques liés à l’ouverture de cet accès pour La Direction Commune.</w:t>
            </w:r>
          </w:p>
        </w:tc>
      </w:tr>
    </w:tbl>
    <w:p w14:paraId="3B727230" w14:textId="6443E787" w:rsidR="003D69AB" w:rsidRDefault="003D69AB" w:rsidP="003D69AB">
      <w:pPr>
        <w:spacing w:before="120"/>
      </w:pPr>
      <w:r w:rsidRPr="000C54AE">
        <w:rPr>
          <w:u w:val="single"/>
        </w:rPr>
        <w:t>Réponse</w:t>
      </w:r>
      <w:r>
        <w:t> </w:t>
      </w:r>
    </w:p>
    <w:p w14:paraId="1C160EDF" w14:textId="77777777" w:rsidR="00962F44" w:rsidRDefault="00962F44"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E665F0" w14:paraId="0004DEC9" w14:textId="77777777" w:rsidTr="008073DD">
        <w:trPr>
          <w:jc w:val="center"/>
        </w:trPr>
        <w:tc>
          <w:tcPr>
            <w:tcW w:w="433" w:type="pct"/>
            <w:tcBorders>
              <w:top w:val="single" w:sz="4" w:space="0" w:color="C00000"/>
              <w:bottom w:val="single" w:sz="4" w:space="0" w:color="C00000"/>
            </w:tcBorders>
            <w:shd w:val="clear" w:color="auto" w:fill="F2F2F2"/>
            <w:vAlign w:val="center"/>
          </w:tcPr>
          <w:p w14:paraId="635D7E63" w14:textId="77777777" w:rsidR="00E665F0" w:rsidRDefault="00E665F0" w:rsidP="008073DD">
            <w:pPr>
              <w:pStyle w:val="conformit"/>
            </w:pPr>
            <w:r>
              <w:drawing>
                <wp:inline distT="0" distB="0" distL="0" distR="0" wp14:anchorId="774FC6CC" wp14:editId="64E12901">
                  <wp:extent cx="355600" cy="355600"/>
                  <wp:effectExtent l="0" t="0" r="6350" b="6350"/>
                  <wp:docPr id="28" name="Image 13925"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 13925"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14C68FBB" w14:textId="77777777" w:rsidR="00E665F0" w:rsidRDefault="00E665F0" w:rsidP="008073DD">
            <w:pPr>
              <w:pStyle w:val="conformit"/>
            </w:pPr>
            <w:r>
              <w:fldChar w:fldCharType="begin"/>
            </w:r>
            <w:r>
              <w:instrText xml:space="preserve"> LISTNUM  LégalDéfaut \l 1  </w:instrText>
            </w:r>
            <w:r>
              <w:fldChar w:fldCharType="end"/>
            </w:r>
          </w:p>
        </w:tc>
        <w:tc>
          <w:tcPr>
            <w:tcW w:w="4184" w:type="pct"/>
            <w:tcBorders>
              <w:top w:val="single" w:sz="4" w:space="0" w:color="C00000"/>
              <w:bottom w:val="single" w:sz="4" w:space="0" w:color="C00000"/>
            </w:tcBorders>
            <w:shd w:val="clear" w:color="auto" w:fill="F2F2F2"/>
            <w:vAlign w:val="center"/>
          </w:tcPr>
          <w:p w14:paraId="2084C4C3" w14:textId="1958F927" w:rsidR="00E665F0" w:rsidRDefault="00E665F0" w:rsidP="008073DD">
            <w:r>
              <w:t>Le soumissionnaire expliquera les différentes offres de réassurances/</w:t>
            </w:r>
            <w:proofErr w:type="spellStart"/>
            <w:r>
              <w:t>réadossement</w:t>
            </w:r>
            <w:proofErr w:type="spellEnd"/>
            <w:r>
              <w:t xml:space="preserve"> des constructeurs/éditeurs tant sur la partie logicielle que pour les équipements</w:t>
            </w:r>
            <w:r w:rsidRPr="00515DA4">
              <w:t>.</w:t>
            </w:r>
          </w:p>
          <w:p w14:paraId="207D3FCA" w14:textId="77777777" w:rsidR="00E665F0" w:rsidRDefault="00E665F0" w:rsidP="008073DD">
            <w:r>
              <w:t>Il précisera les offres qu’il a retenues dans ces simulations et les raisons de ses choix.</w:t>
            </w:r>
          </w:p>
        </w:tc>
      </w:tr>
    </w:tbl>
    <w:p w14:paraId="35B63A7D" w14:textId="627FE814" w:rsidR="003D69AB" w:rsidRDefault="003D69AB" w:rsidP="003D69AB">
      <w:pPr>
        <w:spacing w:before="120"/>
      </w:pPr>
      <w:r w:rsidRPr="000C54AE">
        <w:rPr>
          <w:u w:val="single"/>
        </w:rPr>
        <w:t>Réponse</w:t>
      </w:r>
      <w:r w:rsidR="00382CEA">
        <w:t> :</w:t>
      </w:r>
    </w:p>
    <w:p w14:paraId="33266602" w14:textId="77777777" w:rsidR="00962F44" w:rsidRDefault="00962F44"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E665F0" w14:paraId="65F63A70" w14:textId="77777777" w:rsidTr="008073DD">
        <w:trPr>
          <w:jc w:val="center"/>
        </w:trPr>
        <w:tc>
          <w:tcPr>
            <w:tcW w:w="433" w:type="pct"/>
            <w:tcBorders>
              <w:top w:val="single" w:sz="4" w:space="0" w:color="C00000"/>
              <w:bottom w:val="single" w:sz="4" w:space="0" w:color="C00000"/>
            </w:tcBorders>
            <w:shd w:val="clear" w:color="auto" w:fill="F2F2F2"/>
            <w:vAlign w:val="center"/>
          </w:tcPr>
          <w:p w14:paraId="2215C4B2" w14:textId="77777777" w:rsidR="00E665F0" w:rsidRDefault="00E665F0" w:rsidP="008073DD">
            <w:pPr>
              <w:pStyle w:val="conformit"/>
            </w:pPr>
            <w:r>
              <w:lastRenderedPageBreak/>
              <w:drawing>
                <wp:inline distT="0" distB="0" distL="0" distR="0" wp14:anchorId="686FC74F" wp14:editId="43FDDD30">
                  <wp:extent cx="355600" cy="355600"/>
                  <wp:effectExtent l="0" t="0" r="6350" b="6350"/>
                  <wp:docPr id="1795308990" name="Image 13927" descr="Une image contenant cercle, symbole, Graphi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308990" name="Image 13927" descr="Une image contenant cercle, symbole, Graphique, Police&#10;&#10;Le contenu généré par l’IA peut être incorrec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3827975D" w14:textId="77777777" w:rsidR="00E665F0" w:rsidRDefault="00E665F0" w:rsidP="008073DD">
            <w:pPr>
              <w:pStyle w:val="conformit"/>
            </w:pPr>
            <w:r>
              <w:fldChar w:fldCharType="begin"/>
            </w:r>
            <w:r>
              <w:instrText xml:space="preserve"> LISTNUM  LégalDéfaut \l 1  </w:instrText>
            </w:r>
            <w:r>
              <w:fldChar w:fldCharType="end"/>
            </w:r>
          </w:p>
        </w:tc>
        <w:tc>
          <w:tcPr>
            <w:tcW w:w="4184" w:type="pct"/>
            <w:tcBorders>
              <w:top w:val="single" w:sz="4" w:space="0" w:color="C00000"/>
              <w:bottom w:val="single" w:sz="4" w:space="0" w:color="C00000"/>
            </w:tcBorders>
            <w:shd w:val="clear" w:color="auto" w:fill="F2F2F2"/>
            <w:vAlign w:val="center"/>
          </w:tcPr>
          <w:p w14:paraId="61E69530" w14:textId="77777777" w:rsidR="00E665F0" w:rsidRDefault="00E665F0" w:rsidP="008073DD">
            <w:r>
              <w:t>A date anniversaire de l’accord-cadre, le soumissionnaire précisera les éléments qu’il fournira à La Direction Commune, pour garantir cette réassurance sur les périmètres retenus.</w:t>
            </w:r>
          </w:p>
        </w:tc>
      </w:tr>
    </w:tbl>
    <w:p w14:paraId="146E7B3F" w14:textId="31B17E9A" w:rsidR="003D69AB" w:rsidRDefault="003D69AB" w:rsidP="003D69AB">
      <w:pPr>
        <w:spacing w:before="120"/>
      </w:pPr>
      <w:r w:rsidRPr="000C54AE">
        <w:rPr>
          <w:u w:val="single"/>
        </w:rPr>
        <w:t>Réponse</w:t>
      </w:r>
      <w:r w:rsidR="00382CEA">
        <w:t> :</w:t>
      </w: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BD344A" w:rsidRPr="0004302B" w14:paraId="248AD8BB" w14:textId="77777777" w:rsidTr="005C0C2D">
        <w:trPr>
          <w:jc w:val="center"/>
        </w:trPr>
        <w:tc>
          <w:tcPr>
            <w:tcW w:w="433" w:type="pct"/>
            <w:tcBorders>
              <w:top w:val="single" w:sz="4" w:space="0" w:color="C00000"/>
              <w:bottom w:val="single" w:sz="4" w:space="0" w:color="C00000"/>
            </w:tcBorders>
            <w:shd w:val="clear" w:color="auto" w:fill="F2F2F2"/>
            <w:vAlign w:val="center"/>
          </w:tcPr>
          <w:p w14:paraId="1241C5EA" w14:textId="77777777" w:rsidR="00BD344A" w:rsidRPr="0004302B" w:rsidRDefault="00BD344A" w:rsidP="005C0C2D">
            <w:pPr>
              <w:pStyle w:val="conformit"/>
            </w:pPr>
            <w:bookmarkStart w:id="18" w:name="_Hlk8629241"/>
            <w:r w:rsidRPr="0004302B">
              <w:drawing>
                <wp:inline distT="0" distB="0" distL="0" distR="0" wp14:anchorId="7DA939F3" wp14:editId="60210C12">
                  <wp:extent cx="355600" cy="355600"/>
                  <wp:effectExtent l="0" t="0" r="6350" b="6350"/>
                  <wp:docPr id="13922" name="Image 1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005256B0" w14:textId="77777777" w:rsidR="00BD344A" w:rsidRPr="0004302B" w:rsidRDefault="00BD344A" w:rsidP="005C0C2D">
            <w:pPr>
              <w:pStyle w:val="conformit"/>
            </w:pPr>
            <w:r w:rsidRPr="0004302B">
              <w:fldChar w:fldCharType="begin"/>
            </w:r>
            <w:r w:rsidRPr="0004302B">
              <w:instrText xml:space="preserve"> LISTNUM  LégalDéfaut \l 1  </w:instrText>
            </w:r>
            <w:r w:rsidRPr="0004302B">
              <w:fldChar w:fldCharType="end"/>
            </w:r>
          </w:p>
        </w:tc>
        <w:tc>
          <w:tcPr>
            <w:tcW w:w="4184" w:type="pct"/>
            <w:tcBorders>
              <w:top w:val="single" w:sz="4" w:space="0" w:color="C00000"/>
              <w:bottom w:val="single" w:sz="4" w:space="0" w:color="C00000"/>
            </w:tcBorders>
            <w:shd w:val="clear" w:color="auto" w:fill="F2F2F2"/>
            <w:vAlign w:val="center"/>
          </w:tcPr>
          <w:p w14:paraId="52AB71FA" w14:textId="22D41711" w:rsidR="00382CEA" w:rsidRDefault="00382CEA" w:rsidP="00382CEA">
            <w:r>
              <w:t xml:space="preserve">Le soumissionnaire confirmera l’autonomie </w:t>
            </w:r>
            <w:r w:rsidR="00B9040F">
              <w:fldChar w:fldCharType="begin"/>
            </w:r>
            <w:r w:rsidR="00B9040F">
              <w:instrText xml:space="preserve">REF _du_client  \* MERGEFORMAT </w:instrText>
            </w:r>
            <w:r w:rsidR="00B9040F">
              <w:fldChar w:fldCharType="separate"/>
            </w:r>
            <w:r>
              <w:t xml:space="preserve">de </w:t>
            </w:r>
            <w:r w:rsidR="00E665F0" w:rsidRPr="00B70FC8">
              <w:t xml:space="preserve">La Direction Commune </w:t>
            </w:r>
            <w:r w:rsidR="00B9040F">
              <w:fldChar w:fldCharType="end"/>
            </w:r>
            <w:r>
              <w:t xml:space="preserve"> dans la récupération de nouveaux </w:t>
            </w:r>
            <w:proofErr w:type="spellStart"/>
            <w:r>
              <w:rPr>
                <w:i/>
              </w:rPr>
              <w:t>firmwares</w:t>
            </w:r>
            <w:proofErr w:type="spellEnd"/>
            <w:r>
              <w:t xml:space="preserve"> et </w:t>
            </w:r>
            <w:r>
              <w:rPr>
                <w:i/>
              </w:rPr>
              <w:t>softwares</w:t>
            </w:r>
            <w:r>
              <w:t xml:space="preserve"> sur l’ensemble du périmètre.</w:t>
            </w:r>
          </w:p>
          <w:p w14:paraId="7780D57B" w14:textId="591A61D9" w:rsidR="00BD344A" w:rsidRPr="0004302B" w:rsidRDefault="00382CEA" w:rsidP="00382CEA">
            <w:pPr>
              <w:snapToGrid w:val="0"/>
            </w:pPr>
            <w:r>
              <w:t xml:space="preserve">Il précisera le niveau d’autonomie </w:t>
            </w:r>
            <w:r w:rsidR="00B9040F">
              <w:fldChar w:fldCharType="begin"/>
            </w:r>
            <w:r w:rsidR="00B9040F">
              <w:instrText xml:space="preserve">REF _du_client  \* MERGEFORMAT </w:instrText>
            </w:r>
            <w:r w:rsidR="00B9040F">
              <w:fldChar w:fldCharType="separate"/>
            </w:r>
            <w:r>
              <w:t xml:space="preserve">de </w:t>
            </w:r>
            <w:r w:rsidR="006C2907">
              <w:t>La Direction Commune</w:t>
            </w:r>
            <w:r w:rsidR="00B9040F">
              <w:fldChar w:fldCharType="end"/>
            </w:r>
            <w:r>
              <w:t xml:space="preserve"> dans l’application de nouveaux </w:t>
            </w:r>
            <w:proofErr w:type="spellStart"/>
            <w:r>
              <w:rPr>
                <w:i/>
              </w:rPr>
              <w:t>firmwares</w:t>
            </w:r>
            <w:proofErr w:type="spellEnd"/>
            <w:r>
              <w:t xml:space="preserve"> et </w:t>
            </w:r>
            <w:r>
              <w:rPr>
                <w:i/>
              </w:rPr>
              <w:t>softwares</w:t>
            </w:r>
            <w:r>
              <w:t>.</w:t>
            </w:r>
          </w:p>
        </w:tc>
      </w:tr>
    </w:tbl>
    <w:bookmarkEnd w:id="18"/>
    <w:p w14:paraId="48408C36" w14:textId="041EA81C" w:rsidR="003D69AB" w:rsidRDefault="003D69AB" w:rsidP="003D69AB">
      <w:pPr>
        <w:spacing w:before="120"/>
      </w:pPr>
      <w:r w:rsidRPr="000C54AE">
        <w:rPr>
          <w:u w:val="single"/>
        </w:rPr>
        <w:t>Réponse</w:t>
      </w:r>
      <w:r w:rsidR="00382CEA">
        <w:t> :</w:t>
      </w:r>
    </w:p>
    <w:p w14:paraId="7BD09CD0" w14:textId="77777777" w:rsidR="00962F44" w:rsidRDefault="00962F44" w:rsidP="003D69AB">
      <w:pPr>
        <w:spacing w:before="120"/>
      </w:pPr>
    </w:p>
    <w:tbl>
      <w:tblPr>
        <w:tblW w:w="5000" w:type="pct"/>
        <w:jc w:val="center"/>
        <w:tblBorders>
          <w:top w:val="single" w:sz="4" w:space="0" w:color="C00000"/>
          <w:bottom w:val="single" w:sz="4" w:space="0" w:color="C00000"/>
        </w:tblBorders>
        <w:tblLook w:val="0000" w:firstRow="0" w:lastRow="0" w:firstColumn="0" w:lastColumn="0" w:noHBand="0" w:noVBand="0"/>
      </w:tblPr>
      <w:tblGrid>
        <w:gridCol w:w="786"/>
        <w:gridCol w:w="694"/>
        <w:gridCol w:w="7590"/>
      </w:tblGrid>
      <w:tr w:rsidR="00BD344A" w:rsidRPr="0004302B" w14:paraId="667F6584" w14:textId="77777777" w:rsidTr="005C0C2D">
        <w:trPr>
          <w:jc w:val="center"/>
        </w:trPr>
        <w:tc>
          <w:tcPr>
            <w:tcW w:w="433" w:type="pct"/>
            <w:tcBorders>
              <w:top w:val="single" w:sz="4" w:space="0" w:color="C00000"/>
              <w:bottom w:val="single" w:sz="4" w:space="0" w:color="C00000"/>
            </w:tcBorders>
            <w:shd w:val="clear" w:color="auto" w:fill="F2F2F2"/>
            <w:vAlign w:val="center"/>
          </w:tcPr>
          <w:p w14:paraId="26C4098D" w14:textId="77777777" w:rsidR="00BD344A" w:rsidRPr="0004302B" w:rsidRDefault="00BD344A" w:rsidP="005C0C2D">
            <w:pPr>
              <w:pStyle w:val="conformit"/>
            </w:pPr>
            <w:r w:rsidRPr="0004302B">
              <w:drawing>
                <wp:inline distT="0" distB="0" distL="0" distR="0" wp14:anchorId="40666A9F" wp14:editId="34151E4B">
                  <wp:extent cx="355600" cy="355600"/>
                  <wp:effectExtent l="0" t="0" r="6350" b="635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383" w:type="pct"/>
            <w:tcBorders>
              <w:top w:val="single" w:sz="4" w:space="0" w:color="C00000"/>
              <w:bottom w:val="single" w:sz="4" w:space="0" w:color="C00000"/>
            </w:tcBorders>
            <w:shd w:val="clear" w:color="auto" w:fill="F2F2F2"/>
            <w:vAlign w:val="center"/>
          </w:tcPr>
          <w:p w14:paraId="49AF36EC" w14:textId="77777777" w:rsidR="00BD344A" w:rsidRPr="0004302B" w:rsidRDefault="00BD344A" w:rsidP="005C0C2D">
            <w:pPr>
              <w:pStyle w:val="conformit"/>
            </w:pPr>
            <w:r w:rsidRPr="0004302B">
              <w:fldChar w:fldCharType="begin"/>
            </w:r>
            <w:r w:rsidRPr="0004302B">
              <w:instrText xml:space="preserve"> LISTNUM  LégalDéfaut \l 1  </w:instrText>
            </w:r>
            <w:r w:rsidRPr="0004302B">
              <w:fldChar w:fldCharType="end"/>
            </w:r>
          </w:p>
        </w:tc>
        <w:tc>
          <w:tcPr>
            <w:tcW w:w="4184" w:type="pct"/>
            <w:tcBorders>
              <w:top w:val="single" w:sz="4" w:space="0" w:color="C00000"/>
              <w:bottom w:val="single" w:sz="4" w:space="0" w:color="C00000"/>
            </w:tcBorders>
            <w:shd w:val="clear" w:color="auto" w:fill="F2F2F2"/>
            <w:vAlign w:val="center"/>
          </w:tcPr>
          <w:p w14:paraId="2A1BC779" w14:textId="04DA2CB1" w:rsidR="00382CEA" w:rsidRDefault="00382CEA" w:rsidP="00382CEA">
            <w:pPr>
              <w:suppressAutoHyphens/>
              <w:snapToGrid w:val="0"/>
              <w:spacing w:after="0"/>
            </w:pPr>
            <w:r w:rsidRPr="00382CEA">
              <w:t xml:space="preserve">Le soumissionnaire détaillera les offres permettant à </w:t>
            </w:r>
            <w:r w:rsidR="006C2907">
              <w:t>La Direction Commune</w:t>
            </w:r>
            <w:r w:rsidRPr="00382CEA">
              <w:t xml:space="preserve"> d’accéder en direct au support constructeur et éditeur </w:t>
            </w:r>
            <w:r w:rsidR="00E665F0">
              <w:t xml:space="preserve">sur le périmètre des équipements sous </w:t>
            </w:r>
            <w:proofErr w:type="gramStart"/>
            <w:r w:rsidR="00E665F0">
              <w:t>MCO</w:t>
            </w:r>
            <w:r w:rsidRPr="00382CEA">
              <w:t>:</w:t>
            </w:r>
            <w:proofErr w:type="gramEnd"/>
          </w:p>
          <w:p w14:paraId="70597DB6" w14:textId="77777777" w:rsidR="00E665F0" w:rsidRDefault="00E665F0" w:rsidP="00E665F0">
            <w:pPr>
              <w:pStyle w:val="Paragraphedeliste"/>
              <w:numPr>
                <w:ilvl w:val="0"/>
                <w:numId w:val="66"/>
              </w:numPr>
              <w:suppressAutoHyphens/>
              <w:snapToGrid w:val="0"/>
              <w:spacing w:after="0"/>
            </w:pPr>
            <w:r>
              <w:t>Fortinet</w:t>
            </w:r>
          </w:p>
          <w:p w14:paraId="34389FE3" w14:textId="77777777" w:rsidR="00E665F0" w:rsidRDefault="00E665F0" w:rsidP="00E665F0">
            <w:pPr>
              <w:pStyle w:val="Paragraphedeliste"/>
              <w:numPr>
                <w:ilvl w:val="0"/>
                <w:numId w:val="66"/>
              </w:numPr>
              <w:suppressAutoHyphens/>
              <w:snapToGrid w:val="0"/>
              <w:spacing w:after="0"/>
            </w:pPr>
            <w:r>
              <w:t>Huawei</w:t>
            </w:r>
          </w:p>
          <w:p w14:paraId="750BF33D" w14:textId="7B5A892C" w:rsidR="00BD344A" w:rsidRPr="0004302B" w:rsidRDefault="00E665F0" w:rsidP="00E665F0">
            <w:pPr>
              <w:pStyle w:val="Paragraphedeliste"/>
              <w:numPr>
                <w:ilvl w:val="0"/>
                <w:numId w:val="66"/>
              </w:numPr>
              <w:suppressAutoHyphens/>
              <w:snapToGrid w:val="0"/>
              <w:contextualSpacing w:val="0"/>
            </w:pPr>
            <w:r>
              <w:t>Dell</w:t>
            </w:r>
          </w:p>
        </w:tc>
      </w:tr>
    </w:tbl>
    <w:p w14:paraId="548B2102" w14:textId="4EA38CF2" w:rsidR="003D69AB" w:rsidRDefault="003D69AB" w:rsidP="003D69AB">
      <w:pPr>
        <w:spacing w:before="120"/>
      </w:pPr>
      <w:r w:rsidRPr="000C54AE">
        <w:rPr>
          <w:u w:val="single"/>
        </w:rPr>
        <w:t>Réponse</w:t>
      </w:r>
      <w:r w:rsidR="00382CEA">
        <w:t> :</w:t>
      </w:r>
    </w:p>
    <w:p w14:paraId="3B9F879A" w14:textId="77777777" w:rsidR="00962F44" w:rsidRDefault="00962F44"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BD344A" w:rsidRPr="00BE1567" w14:paraId="26170D9C" w14:textId="77777777" w:rsidTr="005C0C2D">
        <w:trPr>
          <w:jc w:val="center"/>
        </w:trPr>
        <w:tc>
          <w:tcPr>
            <w:tcW w:w="762" w:type="dxa"/>
            <w:tcBorders>
              <w:top w:val="single" w:sz="4" w:space="0" w:color="C00000"/>
              <w:bottom w:val="single" w:sz="4" w:space="0" w:color="C00000"/>
            </w:tcBorders>
            <w:shd w:val="clear" w:color="auto" w:fill="F2F2F2"/>
            <w:vAlign w:val="center"/>
          </w:tcPr>
          <w:p w14:paraId="770C43DF" w14:textId="77777777" w:rsidR="00BD344A" w:rsidRPr="00BE1567" w:rsidRDefault="00BD344A" w:rsidP="005C0C2D">
            <w:pPr>
              <w:pStyle w:val="conformit"/>
            </w:pPr>
            <w:bookmarkStart w:id="19" w:name="_Hlk8629385"/>
            <w:r w:rsidRPr="00BE1567">
              <w:drawing>
                <wp:inline distT="0" distB="0" distL="0" distR="0" wp14:anchorId="5D71E44D" wp14:editId="75503483">
                  <wp:extent cx="355600" cy="355600"/>
                  <wp:effectExtent l="0" t="0" r="6350" b="6350"/>
                  <wp:docPr id="13907" name="Image 1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2C94C656" w14:textId="77777777" w:rsidR="00BD344A" w:rsidRPr="00BE1567" w:rsidRDefault="00BD344A" w:rsidP="005C0C2D">
            <w:pPr>
              <w:pStyle w:val="conformit"/>
            </w:pPr>
            <w:r w:rsidRPr="00BE1567">
              <w:fldChar w:fldCharType="begin"/>
            </w:r>
            <w:r w:rsidRPr="00BE1567">
              <w:instrText xml:space="preserve"> LISTNUM  LégalDéfaut \l 1  </w:instrText>
            </w:r>
            <w:r w:rsidRPr="00BE1567">
              <w:fldChar w:fldCharType="end"/>
            </w:r>
          </w:p>
        </w:tc>
        <w:tc>
          <w:tcPr>
            <w:tcW w:w="7992" w:type="dxa"/>
            <w:tcBorders>
              <w:top w:val="single" w:sz="4" w:space="0" w:color="C00000"/>
              <w:bottom w:val="single" w:sz="4" w:space="0" w:color="C00000"/>
            </w:tcBorders>
            <w:shd w:val="clear" w:color="auto" w:fill="F2F2F2"/>
            <w:vAlign w:val="center"/>
          </w:tcPr>
          <w:p w14:paraId="6289A2B0" w14:textId="77777777" w:rsidR="00BD344A" w:rsidRPr="00BE1567" w:rsidRDefault="00BD344A" w:rsidP="005C0C2D">
            <w:r w:rsidRPr="00BE1567">
              <w:t>Le soumissionnaire fournira le CV de la ou des personnes pressenties pour être l’interlocuteur unique.</w:t>
            </w:r>
          </w:p>
          <w:p w14:paraId="553324C9" w14:textId="77777777" w:rsidR="00BD344A" w:rsidRPr="00BE1567" w:rsidRDefault="00BD344A" w:rsidP="005C0C2D">
            <w:r w:rsidRPr="00BE1567">
              <w:t>Il détaillera également les expériences de missions/prestations similaires</w:t>
            </w:r>
          </w:p>
        </w:tc>
      </w:tr>
    </w:tbl>
    <w:bookmarkEnd w:id="19"/>
    <w:p w14:paraId="592C96F3" w14:textId="5D642003" w:rsidR="003D69AB" w:rsidRDefault="003D69AB" w:rsidP="003D69AB">
      <w:pPr>
        <w:spacing w:before="120"/>
      </w:pPr>
      <w:r w:rsidRPr="000C54AE">
        <w:rPr>
          <w:u w:val="single"/>
        </w:rPr>
        <w:t>Réponse</w:t>
      </w:r>
      <w:r w:rsidR="00382CEA">
        <w:t> :</w:t>
      </w:r>
    </w:p>
    <w:p w14:paraId="19808928" w14:textId="77777777" w:rsidR="00962F44" w:rsidRDefault="00962F44"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BD344A" w:rsidRPr="009C7F49" w14:paraId="1E9CB7F2" w14:textId="77777777" w:rsidTr="005C0C2D">
        <w:trPr>
          <w:jc w:val="center"/>
        </w:trPr>
        <w:tc>
          <w:tcPr>
            <w:tcW w:w="762" w:type="dxa"/>
            <w:tcBorders>
              <w:top w:val="single" w:sz="4" w:space="0" w:color="C00000"/>
              <w:bottom w:val="single" w:sz="4" w:space="0" w:color="C00000"/>
            </w:tcBorders>
            <w:shd w:val="clear" w:color="auto" w:fill="F2F2F2"/>
            <w:vAlign w:val="center"/>
          </w:tcPr>
          <w:p w14:paraId="461E1EFD" w14:textId="77777777" w:rsidR="00BD344A" w:rsidRPr="009C7F49" w:rsidRDefault="00BD344A" w:rsidP="005C0C2D">
            <w:pPr>
              <w:pStyle w:val="conformit"/>
            </w:pPr>
            <w:bookmarkStart w:id="20" w:name="_Hlk8629393"/>
            <w:r w:rsidRPr="009C7F49">
              <w:drawing>
                <wp:inline distT="0" distB="0" distL="0" distR="0" wp14:anchorId="034FBDEF" wp14:editId="25363014">
                  <wp:extent cx="355600" cy="355600"/>
                  <wp:effectExtent l="0" t="0" r="6350" b="6350"/>
                  <wp:docPr id="13906" name="Image 1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0C97B405" w14:textId="77777777" w:rsidR="00BD344A" w:rsidRPr="009C7F49" w:rsidRDefault="00BD344A" w:rsidP="005C0C2D">
            <w:pPr>
              <w:pStyle w:val="conformit"/>
            </w:pPr>
            <w:r w:rsidRPr="009C7F49">
              <w:fldChar w:fldCharType="begin"/>
            </w:r>
            <w:r w:rsidRPr="009C7F49">
              <w:instrText xml:space="preserve"> LISTNUM  LégalDéfaut \l 1  </w:instrText>
            </w:r>
            <w:r w:rsidRPr="009C7F49">
              <w:fldChar w:fldCharType="end"/>
            </w:r>
          </w:p>
        </w:tc>
        <w:tc>
          <w:tcPr>
            <w:tcW w:w="7992" w:type="dxa"/>
            <w:tcBorders>
              <w:top w:val="single" w:sz="4" w:space="0" w:color="C00000"/>
              <w:bottom w:val="single" w:sz="4" w:space="0" w:color="C00000"/>
            </w:tcBorders>
            <w:shd w:val="clear" w:color="auto" w:fill="F2F2F2"/>
            <w:vAlign w:val="center"/>
          </w:tcPr>
          <w:p w14:paraId="32E1E1B5" w14:textId="77777777" w:rsidR="00BD344A" w:rsidRPr="009C7F49" w:rsidRDefault="00BD344A" w:rsidP="005C0C2D">
            <w:pPr>
              <w:pStyle w:val="conformit"/>
            </w:pPr>
            <w:r w:rsidRPr="009C7F49">
              <w:t>Le soumissionnaire décrira sa méthodologie pour rédiger le PAQ.</w:t>
            </w:r>
          </w:p>
        </w:tc>
      </w:tr>
    </w:tbl>
    <w:bookmarkEnd w:id="20"/>
    <w:p w14:paraId="5F45C07A" w14:textId="40A190AC" w:rsidR="003D69AB" w:rsidRDefault="003D69AB" w:rsidP="003D69AB">
      <w:pPr>
        <w:spacing w:before="120"/>
      </w:pPr>
      <w:r w:rsidRPr="000C54AE">
        <w:rPr>
          <w:u w:val="single"/>
        </w:rPr>
        <w:t>Réponse</w:t>
      </w:r>
      <w:r w:rsidR="00382CEA">
        <w:t> :</w:t>
      </w:r>
    </w:p>
    <w:p w14:paraId="28A701DD" w14:textId="77777777" w:rsidR="00382CEA" w:rsidRDefault="00382CEA"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9C7F49" w14:paraId="7FF29A97" w14:textId="77777777" w:rsidTr="005C0C2D">
        <w:trPr>
          <w:jc w:val="center"/>
        </w:trPr>
        <w:tc>
          <w:tcPr>
            <w:tcW w:w="762" w:type="dxa"/>
            <w:tcBorders>
              <w:top w:val="single" w:sz="4" w:space="0" w:color="C00000"/>
              <w:bottom w:val="single" w:sz="4" w:space="0" w:color="C00000"/>
            </w:tcBorders>
            <w:shd w:val="clear" w:color="auto" w:fill="F2F2F2"/>
            <w:vAlign w:val="center"/>
          </w:tcPr>
          <w:p w14:paraId="73AA76B3" w14:textId="77777777" w:rsidR="007B5F89" w:rsidRPr="009C7F49" w:rsidRDefault="007B5F89" w:rsidP="005C0C2D">
            <w:pPr>
              <w:pStyle w:val="conformit"/>
            </w:pPr>
            <w:r w:rsidRPr="009C7F49">
              <w:drawing>
                <wp:inline distT="0" distB="0" distL="0" distR="0" wp14:anchorId="19219216" wp14:editId="37EE19F4">
                  <wp:extent cx="355600" cy="355600"/>
                  <wp:effectExtent l="0" t="0" r="6350" b="6350"/>
                  <wp:docPr id="13905" name="Image 1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6D98A29E" w14:textId="77777777" w:rsidR="007B5F89" w:rsidRPr="009C7F49" w:rsidRDefault="007B5F89" w:rsidP="005C0C2D">
            <w:pPr>
              <w:pStyle w:val="conformit"/>
            </w:pPr>
            <w:r w:rsidRPr="009C7F49">
              <w:fldChar w:fldCharType="begin"/>
            </w:r>
            <w:r w:rsidRPr="009C7F49">
              <w:instrText xml:space="preserve"> LISTNUM  LégalDéfaut \l 1  </w:instrText>
            </w:r>
            <w:r w:rsidRPr="009C7F49">
              <w:fldChar w:fldCharType="end"/>
            </w:r>
          </w:p>
        </w:tc>
        <w:tc>
          <w:tcPr>
            <w:tcW w:w="7992" w:type="dxa"/>
            <w:tcBorders>
              <w:top w:val="single" w:sz="4" w:space="0" w:color="C00000"/>
              <w:bottom w:val="single" w:sz="4" w:space="0" w:color="C00000"/>
            </w:tcBorders>
            <w:shd w:val="clear" w:color="auto" w:fill="F2F2F2"/>
            <w:vAlign w:val="center"/>
          </w:tcPr>
          <w:p w14:paraId="13A36F54" w14:textId="77777777" w:rsidR="007B5F89" w:rsidRPr="009C7F49" w:rsidRDefault="007B5F89" w:rsidP="005C0C2D">
            <w:pPr>
              <w:pStyle w:val="conformit"/>
            </w:pPr>
            <w:r w:rsidRPr="009C7F49">
              <w:t>Le soumissionnaire fournira un exemple de PAQ.</w:t>
            </w:r>
          </w:p>
        </w:tc>
      </w:tr>
    </w:tbl>
    <w:p w14:paraId="7CA2B09C" w14:textId="76A895B3" w:rsidR="003D69AB" w:rsidRDefault="003D69AB" w:rsidP="003D69AB">
      <w:pPr>
        <w:spacing w:before="120"/>
      </w:pPr>
      <w:r w:rsidRPr="000C54AE">
        <w:rPr>
          <w:u w:val="single"/>
        </w:rPr>
        <w:t>Réponse</w:t>
      </w:r>
      <w:r w:rsidR="00382CEA">
        <w:t> :</w:t>
      </w:r>
    </w:p>
    <w:p w14:paraId="1C158CB9" w14:textId="77777777" w:rsidR="00962F44" w:rsidRDefault="00962F44"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BD344A" w:rsidRPr="003751F7" w14:paraId="6FA73170" w14:textId="77777777" w:rsidTr="005C0C2D">
        <w:trPr>
          <w:jc w:val="center"/>
        </w:trPr>
        <w:tc>
          <w:tcPr>
            <w:tcW w:w="762" w:type="dxa"/>
            <w:tcBorders>
              <w:top w:val="single" w:sz="4" w:space="0" w:color="C00000"/>
              <w:bottom w:val="single" w:sz="4" w:space="0" w:color="C00000"/>
            </w:tcBorders>
            <w:shd w:val="clear" w:color="auto" w:fill="F2F2F2"/>
            <w:vAlign w:val="center"/>
          </w:tcPr>
          <w:p w14:paraId="56C4B253" w14:textId="77777777" w:rsidR="00BD344A" w:rsidRPr="003751F7" w:rsidRDefault="00BD344A" w:rsidP="005C0C2D">
            <w:pPr>
              <w:rPr>
                <w:noProof/>
              </w:rPr>
            </w:pPr>
            <w:bookmarkStart w:id="21" w:name="_Hlk8629399"/>
            <w:r w:rsidRPr="003751F7">
              <w:rPr>
                <w:noProof/>
              </w:rPr>
              <w:drawing>
                <wp:inline distT="0" distB="0" distL="0" distR="0" wp14:anchorId="7C208D6B" wp14:editId="07DE4C44">
                  <wp:extent cx="355600" cy="355600"/>
                  <wp:effectExtent l="0" t="0" r="6350" b="6350"/>
                  <wp:docPr id="13904" name="Image 1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52F9FBC8" w14:textId="77777777" w:rsidR="00BD344A" w:rsidRPr="003751F7" w:rsidRDefault="00BD344A" w:rsidP="005C0C2D">
            <w:pPr>
              <w:rPr>
                <w:noProof/>
              </w:rPr>
            </w:pPr>
            <w:r w:rsidRPr="003751F7">
              <w:rPr>
                <w:noProof/>
              </w:rPr>
              <w:fldChar w:fldCharType="begin"/>
            </w:r>
            <w:r w:rsidRPr="003751F7">
              <w:rPr>
                <w:noProof/>
              </w:rPr>
              <w:instrText xml:space="preserve"> LISTNUM  LégalDéfaut \l 1  </w:instrText>
            </w:r>
            <w:r w:rsidRPr="003751F7">
              <w:rPr>
                <w:noProof/>
              </w:rPr>
              <w:fldChar w:fldCharType="end"/>
            </w:r>
          </w:p>
        </w:tc>
        <w:tc>
          <w:tcPr>
            <w:tcW w:w="7992" w:type="dxa"/>
            <w:tcBorders>
              <w:top w:val="single" w:sz="4" w:space="0" w:color="C00000"/>
              <w:bottom w:val="single" w:sz="4" w:space="0" w:color="C00000"/>
            </w:tcBorders>
            <w:shd w:val="clear" w:color="auto" w:fill="F2F2F2"/>
            <w:vAlign w:val="center"/>
          </w:tcPr>
          <w:p w14:paraId="5B3D1B7E" w14:textId="77777777" w:rsidR="00BD344A" w:rsidRPr="003751F7" w:rsidRDefault="00BD344A" w:rsidP="005C0C2D">
            <w:pPr>
              <w:rPr>
                <w:noProof/>
              </w:rPr>
            </w:pPr>
            <w:r w:rsidRPr="003751F7">
              <w:rPr>
                <w:noProof/>
              </w:rPr>
              <w:t>Le soumissionnaire précisera :</w:t>
            </w:r>
          </w:p>
          <w:p w14:paraId="5254A9EF" w14:textId="77777777" w:rsidR="00BD344A" w:rsidRPr="003751F7" w:rsidRDefault="00BD344A" w:rsidP="00E95877">
            <w:pPr>
              <w:pStyle w:val="Paragraphedeliste"/>
              <w:numPr>
                <w:ilvl w:val="0"/>
                <w:numId w:val="62"/>
              </w:numPr>
              <w:suppressAutoHyphens/>
              <w:spacing w:after="0"/>
              <w:contextualSpacing w:val="0"/>
              <w:rPr>
                <w:noProof/>
              </w:rPr>
            </w:pPr>
            <w:r w:rsidRPr="003751F7">
              <w:rPr>
                <w:noProof/>
              </w:rPr>
              <w:t>les personnes présentes à la réunion de présentation du PAQ ;</w:t>
            </w:r>
          </w:p>
          <w:p w14:paraId="150804A7" w14:textId="77777777" w:rsidR="00BD344A" w:rsidRPr="003751F7" w:rsidRDefault="00BD344A" w:rsidP="00E95877">
            <w:pPr>
              <w:pStyle w:val="Paragraphedeliste"/>
              <w:numPr>
                <w:ilvl w:val="0"/>
                <w:numId w:val="62"/>
              </w:numPr>
              <w:suppressAutoHyphens/>
              <w:ind w:left="714" w:hanging="357"/>
              <w:contextualSpacing w:val="0"/>
              <w:rPr>
                <w:noProof/>
              </w:rPr>
            </w:pPr>
            <w:r w:rsidRPr="003751F7">
              <w:rPr>
                <w:noProof/>
              </w:rPr>
              <w:t>le sommaire de la présentation.</w:t>
            </w:r>
          </w:p>
        </w:tc>
      </w:tr>
    </w:tbl>
    <w:bookmarkEnd w:id="21"/>
    <w:p w14:paraId="6BE54654" w14:textId="1F9E7E7E" w:rsidR="003D69AB" w:rsidRDefault="003D69AB" w:rsidP="003D69AB">
      <w:pPr>
        <w:spacing w:before="120"/>
      </w:pPr>
      <w:r w:rsidRPr="000C54AE">
        <w:rPr>
          <w:u w:val="single"/>
        </w:rPr>
        <w:t>Réponse</w:t>
      </w:r>
      <w:r w:rsidR="00382CEA">
        <w:t> :</w:t>
      </w:r>
    </w:p>
    <w:p w14:paraId="640AFD63" w14:textId="77777777" w:rsidR="00962F44" w:rsidRDefault="00962F44" w:rsidP="003D69AB">
      <w:pPr>
        <w:spacing w:before="120"/>
      </w:pPr>
    </w:p>
    <w:tbl>
      <w:tblPr>
        <w:tblW w:w="9288" w:type="dxa"/>
        <w:jc w:val="center"/>
        <w:tblBorders>
          <w:top w:val="single" w:sz="4" w:space="0" w:color="C00000"/>
          <w:bottom w:val="single" w:sz="4" w:space="0" w:color="C00000"/>
        </w:tblBorders>
        <w:tblLayout w:type="fixed"/>
        <w:tblLook w:val="0000" w:firstRow="0" w:lastRow="0" w:firstColumn="0" w:lastColumn="0" w:noHBand="0" w:noVBand="0"/>
      </w:tblPr>
      <w:tblGrid>
        <w:gridCol w:w="743"/>
        <w:gridCol w:w="743"/>
        <w:gridCol w:w="7802"/>
      </w:tblGrid>
      <w:tr w:rsidR="00BD344A" w:rsidRPr="003751F7" w14:paraId="2E58C288" w14:textId="77777777" w:rsidTr="005C0C2D">
        <w:trPr>
          <w:jc w:val="center"/>
        </w:trPr>
        <w:tc>
          <w:tcPr>
            <w:tcW w:w="743" w:type="dxa"/>
            <w:tcBorders>
              <w:top w:val="single" w:sz="4" w:space="0" w:color="C00000"/>
              <w:bottom w:val="single" w:sz="4" w:space="0" w:color="C00000"/>
            </w:tcBorders>
            <w:shd w:val="clear" w:color="auto" w:fill="F2F2F2"/>
            <w:vAlign w:val="center"/>
          </w:tcPr>
          <w:p w14:paraId="3959B7FF" w14:textId="77777777" w:rsidR="00BD344A" w:rsidRPr="003751F7" w:rsidRDefault="00BD344A" w:rsidP="005C0C2D">
            <w:pPr>
              <w:pStyle w:val="conformit"/>
            </w:pPr>
            <w:bookmarkStart w:id="22" w:name="_Hlk8629413"/>
            <w:bookmarkStart w:id="23" w:name="_Hlk38638179"/>
            <w:r w:rsidRPr="003751F7">
              <w:drawing>
                <wp:inline distT="0" distB="0" distL="0" distR="0" wp14:anchorId="41D1A076" wp14:editId="2205A51D">
                  <wp:extent cx="355600" cy="355600"/>
                  <wp:effectExtent l="0" t="0" r="6350" b="6350"/>
                  <wp:docPr id="13902" name="Image 1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43" w:type="dxa"/>
            <w:tcBorders>
              <w:top w:val="single" w:sz="4" w:space="0" w:color="C00000"/>
              <w:bottom w:val="single" w:sz="4" w:space="0" w:color="C00000"/>
            </w:tcBorders>
            <w:shd w:val="clear" w:color="auto" w:fill="F2F2F2"/>
            <w:vAlign w:val="center"/>
          </w:tcPr>
          <w:p w14:paraId="41F484A8" w14:textId="77777777" w:rsidR="00BD344A" w:rsidRPr="003751F7" w:rsidRDefault="00BD344A" w:rsidP="005C0C2D">
            <w:pPr>
              <w:pStyle w:val="conformit"/>
            </w:pPr>
            <w:r w:rsidRPr="003751F7">
              <w:fldChar w:fldCharType="begin"/>
            </w:r>
            <w:r w:rsidRPr="003751F7">
              <w:instrText xml:space="preserve"> LISTNUM  LégalDéfaut \l 1  </w:instrText>
            </w:r>
            <w:r w:rsidRPr="003751F7">
              <w:fldChar w:fldCharType="end"/>
            </w:r>
          </w:p>
        </w:tc>
        <w:tc>
          <w:tcPr>
            <w:tcW w:w="7802" w:type="dxa"/>
            <w:tcBorders>
              <w:top w:val="single" w:sz="4" w:space="0" w:color="C00000"/>
              <w:bottom w:val="single" w:sz="4" w:space="0" w:color="C00000"/>
            </w:tcBorders>
            <w:shd w:val="clear" w:color="auto" w:fill="F2F2F2"/>
            <w:vAlign w:val="center"/>
          </w:tcPr>
          <w:p w14:paraId="5C9204C2" w14:textId="77777777" w:rsidR="00BD344A" w:rsidRPr="003751F7" w:rsidRDefault="00BD344A" w:rsidP="005C0C2D">
            <w:r w:rsidRPr="003751F7">
              <w:t xml:space="preserve">Le soumissionnaire détaillera son offre de service sur la fonction pilotage. </w:t>
            </w:r>
          </w:p>
          <w:p w14:paraId="68CD7D9C" w14:textId="77777777" w:rsidR="00BD344A" w:rsidRPr="003751F7" w:rsidRDefault="00BD344A" w:rsidP="005C0C2D">
            <w:r w:rsidRPr="003751F7">
              <w:t>Il précisera la structure tarifaire de cette offre et fournira les éléments nécessaires au calcul de la prestation en cas de changement de fréquence de réunion.</w:t>
            </w:r>
          </w:p>
        </w:tc>
      </w:tr>
    </w:tbl>
    <w:bookmarkEnd w:id="22"/>
    <w:bookmarkEnd w:id="23"/>
    <w:p w14:paraId="06870FF4" w14:textId="1C5E37DC" w:rsidR="003D69AB" w:rsidRDefault="003D69AB" w:rsidP="003D69AB">
      <w:pPr>
        <w:spacing w:before="120"/>
      </w:pPr>
      <w:r w:rsidRPr="000C54AE">
        <w:rPr>
          <w:u w:val="single"/>
        </w:rPr>
        <w:t>Réponse</w:t>
      </w:r>
      <w:r w:rsidR="00382CEA">
        <w:t> :</w:t>
      </w:r>
    </w:p>
    <w:p w14:paraId="18B77371" w14:textId="77777777" w:rsidR="00962F44" w:rsidRDefault="00962F44" w:rsidP="003D69AB">
      <w:pPr>
        <w:spacing w:before="120"/>
      </w:pPr>
    </w:p>
    <w:tbl>
      <w:tblPr>
        <w:tblW w:w="9288" w:type="dxa"/>
        <w:jc w:val="center"/>
        <w:tblBorders>
          <w:top w:val="single" w:sz="4" w:space="0" w:color="C00000"/>
          <w:bottom w:val="single" w:sz="4" w:space="0" w:color="C00000"/>
        </w:tblBorders>
        <w:tblLayout w:type="fixed"/>
        <w:tblLook w:val="0000" w:firstRow="0" w:lastRow="0" w:firstColumn="0" w:lastColumn="0" w:noHBand="0" w:noVBand="0"/>
      </w:tblPr>
      <w:tblGrid>
        <w:gridCol w:w="743"/>
        <w:gridCol w:w="743"/>
        <w:gridCol w:w="7802"/>
      </w:tblGrid>
      <w:tr w:rsidR="007B5F89" w:rsidRPr="003751F7" w14:paraId="07E34E6A" w14:textId="77777777" w:rsidTr="005C0C2D">
        <w:trPr>
          <w:jc w:val="center"/>
        </w:trPr>
        <w:tc>
          <w:tcPr>
            <w:tcW w:w="743" w:type="dxa"/>
            <w:tcBorders>
              <w:top w:val="single" w:sz="4" w:space="0" w:color="C00000"/>
              <w:bottom w:val="single" w:sz="4" w:space="0" w:color="C00000"/>
            </w:tcBorders>
            <w:shd w:val="clear" w:color="auto" w:fill="F2F2F2"/>
            <w:vAlign w:val="center"/>
          </w:tcPr>
          <w:p w14:paraId="60A324F5" w14:textId="77777777" w:rsidR="007B5F89" w:rsidRPr="003751F7" w:rsidRDefault="007B5F89" w:rsidP="005C0C2D">
            <w:pPr>
              <w:pStyle w:val="conformit"/>
            </w:pPr>
            <w:bookmarkStart w:id="24" w:name="_Hlk8629425"/>
            <w:r w:rsidRPr="003751F7">
              <w:lastRenderedPageBreak/>
              <w:drawing>
                <wp:inline distT="0" distB="0" distL="0" distR="0" wp14:anchorId="31B60EA7" wp14:editId="305CFA1B">
                  <wp:extent cx="355600" cy="355600"/>
                  <wp:effectExtent l="0" t="0" r="6350" b="6350"/>
                  <wp:docPr id="13900" name="Image 1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43" w:type="dxa"/>
            <w:tcBorders>
              <w:top w:val="single" w:sz="4" w:space="0" w:color="C00000"/>
              <w:bottom w:val="single" w:sz="4" w:space="0" w:color="C00000"/>
            </w:tcBorders>
            <w:shd w:val="clear" w:color="auto" w:fill="F2F2F2"/>
            <w:vAlign w:val="center"/>
          </w:tcPr>
          <w:p w14:paraId="6DCDB6C0" w14:textId="77777777" w:rsidR="007B5F89" w:rsidRPr="003751F7" w:rsidRDefault="007B5F89" w:rsidP="005C0C2D">
            <w:pPr>
              <w:pStyle w:val="conformit"/>
            </w:pPr>
            <w:r w:rsidRPr="003751F7">
              <w:fldChar w:fldCharType="begin"/>
            </w:r>
            <w:r w:rsidRPr="003751F7">
              <w:instrText xml:space="preserve"> LISTNUM  LégalDéfaut \l 1  </w:instrText>
            </w:r>
            <w:r w:rsidRPr="003751F7">
              <w:fldChar w:fldCharType="end"/>
            </w:r>
          </w:p>
        </w:tc>
        <w:tc>
          <w:tcPr>
            <w:tcW w:w="7802" w:type="dxa"/>
            <w:tcBorders>
              <w:top w:val="single" w:sz="4" w:space="0" w:color="C00000"/>
              <w:bottom w:val="single" w:sz="4" w:space="0" w:color="C00000"/>
            </w:tcBorders>
            <w:shd w:val="clear" w:color="auto" w:fill="F2F2F2"/>
            <w:vAlign w:val="center"/>
          </w:tcPr>
          <w:p w14:paraId="07E8C53C" w14:textId="77777777" w:rsidR="007B5F89" w:rsidRPr="003751F7" w:rsidRDefault="007B5F89" w:rsidP="005C0C2D">
            <w:r w:rsidRPr="003751F7">
              <w:t>Le soumissionnaire confirmera ces engagements sur la fourniture des rapports et supports des comités de pilotage.</w:t>
            </w:r>
          </w:p>
        </w:tc>
      </w:tr>
    </w:tbl>
    <w:bookmarkEnd w:id="24"/>
    <w:p w14:paraId="100971E4" w14:textId="5341425A" w:rsidR="007B5F89" w:rsidRDefault="007B5F89" w:rsidP="007B5F89">
      <w:pPr>
        <w:spacing w:before="120"/>
      </w:pPr>
      <w:r w:rsidRPr="000C54AE">
        <w:rPr>
          <w:u w:val="single"/>
        </w:rPr>
        <w:t>Réponse</w:t>
      </w:r>
      <w:r w:rsidR="002C59A6">
        <w:t> :</w:t>
      </w:r>
    </w:p>
    <w:p w14:paraId="6E7B14E9" w14:textId="77777777" w:rsidR="00962F44" w:rsidRDefault="00962F44" w:rsidP="007B5F89">
      <w:pPr>
        <w:spacing w:before="120"/>
      </w:pPr>
    </w:p>
    <w:tbl>
      <w:tblPr>
        <w:tblW w:w="9288" w:type="dxa"/>
        <w:jc w:val="center"/>
        <w:tblBorders>
          <w:top w:val="single" w:sz="4" w:space="0" w:color="C00000"/>
          <w:bottom w:val="single" w:sz="4" w:space="0" w:color="C00000"/>
        </w:tblBorders>
        <w:tblLayout w:type="fixed"/>
        <w:tblLook w:val="0000" w:firstRow="0" w:lastRow="0" w:firstColumn="0" w:lastColumn="0" w:noHBand="0" w:noVBand="0"/>
      </w:tblPr>
      <w:tblGrid>
        <w:gridCol w:w="743"/>
        <w:gridCol w:w="743"/>
        <w:gridCol w:w="7802"/>
      </w:tblGrid>
      <w:tr w:rsidR="007B5F89" w:rsidRPr="003751F7" w14:paraId="1E6D62DE" w14:textId="77777777" w:rsidTr="005C0C2D">
        <w:trPr>
          <w:jc w:val="center"/>
        </w:trPr>
        <w:tc>
          <w:tcPr>
            <w:tcW w:w="743" w:type="dxa"/>
            <w:tcBorders>
              <w:top w:val="single" w:sz="4" w:space="0" w:color="C00000"/>
              <w:bottom w:val="single" w:sz="4" w:space="0" w:color="C00000"/>
            </w:tcBorders>
            <w:shd w:val="clear" w:color="auto" w:fill="F2F2F2"/>
            <w:vAlign w:val="center"/>
          </w:tcPr>
          <w:p w14:paraId="23EF6527" w14:textId="77777777" w:rsidR="007B5F89" w:rsidRPr="003751F7" w:rsidRDefault="007B5F89" w:rsidP="005C0C2D">
            <w:pPr>
              <w:pStyle w:val="conformit"/>
            </w:pPr>
            <w:r w:rsidRPr="003751F7">
              <w:drawing>
                <wp:inline distT="0" distB="0" distL="0" distR="0" wp14:anchorId="6576A800" wp14:editId="14180189">
                  <wp:extent cx="355600" cy="355600"/>
                  <wp:effectExtent l="0" t="0" r="6350" b="6350"/>
                  <wp:docPr id="13898" name="Image 1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43" w:type="dxa"/>
            <w:tcBorders>
              <w:top w:val="single" w:sz="4" w:space="0" w:color="C00000"/>
              <w:bottom w:val="single" w:sz="4" w:space="0" w:color="C00000"/>
            </w:tcBorders>
            <w:shd w:val="clear" w:color="auto" w:fill="F2F2F2"/>
            <w:vAlign w:val="center"/>
          </w:tcPr>
          <w:p w14:paraId="32086209" w14:textId="77777777" w:rsidR="007B5F89" w:rsidRPr="003751F7" w:rsidRDefault="007B5F89" w:rsidP="005C0C2D">
            <w:pPr>
              <w:pStyle w:val="conformit"/>
            </w:pPr>
            <w:r w:rsidRPr="003751F7">
              <w:fldChar w:fldCharType="begin"/>
            </w:r>
            <w:r w:rsidRPr="003751F7">
              <w:instrText xml:space="preserve"> LISTNUM  LégalDéfaut \l 1  </w:instrText>
            </w:r>
            <w:r w:rsidRPr="003751F7">
              <w:fldChar w:fldCharType="end"/>
            </w:r>
          </w:p>
        </w:tc>
        <w:tc>
          <w:tcPr>
            <w:tcW w:w="7802" w:type="dxa"/>
            <w:tcBorders>
              <w:top w:val="single" w:sz="4" w:space="0" w:color="C00000"/>
              <w:bottom w:val="single" w:sz="4" w:space="0" w:color="C00000"/>
            </w:tcBorders>
            <w:shd w:val="clear" w:color="auto" w:fill="F2F2F2"/>
            <w:vAlign w:val="center"/>
          </w:tcPr>
          <w:p w14:paraId="06A5B715" w14:textId="41B23192" w:rsidR="007B5F89" w:rsidRPr="003751F7" w:rsidRDefault="007B5F89" w:rsidP="005C0C2D">
            <w:r w:rsidRPr="003751F7">
              <w:t>Le soumissionnaire fournira un exemple de rapport d’activité dans un contexte similaire.</w:t>
            </w:r>
          </w:p>
        </w:tc>
      </w:tr>
    </w:tbl>
    <w:p w14:paraId="222EC645" w14:textId="4BF077D7" w:rsidR="003D69AB" w:rsidRDefault="003D69AB" w:rsidP="003D69AB">
      <w:pPr>
        <w:spacing w:before="120"/>
      </w:pPr>
      <w:r w:rsidRPr="000C54AE">
        <w:rPr>
          <w:u w:val="single"/>
        </w:rPr>
        <w:t>Réponse</w:t>
      </w:r>
      <w:r w:rsidR="002C59A6">
        <w:t> :</w:t>
      </w:r>
    </w:p>
    <w:p w14:paraId="1C2EC0D4" w14:textId="77777777" w:rsidR="00962F44" w:rsidRDefault="00962F44" w:rsidP="003D69AB">
      <w:pPr>
        <w:spacing w:before="120"/>
      </w:pPr>
    </w:p>
    <w:tbl>
      <w:tblPr>
        <w:tblW w:w="9510" w:type="dxa"/>
        <w:jc w:val="center"/>
        <w:tblBorders>
          <w:top w:val="single" w:sz="4" w:space="0" w:color="C00000"/>
          <w:bottom w:val="single" w:sz="4" w:space="0" w:color="C00000"/>
        </w:tblBorders>
        <w:tblLayout w:type="fixed"/>
        <w:tblLook w:val="04A0" w:firstRow="1" w:lastRow="0" w:firstColumn="1" w:lastColumn="0" w:noHBand="0" w:noVBand="1"/>
      </w:tblPr>
      <w:tblGrid>
        <w:gridCol w:w="761"/>
        <w:gridCol w:w="761"/>
        <w:gridCol w:w="7988"/>
      </w:tblGrid>
      <w:tr w:rsidR="00BD344A" w:rsidRPr="003751F7" w14:paraId="215941D1" w14:textId="77777777" w:rsidTr="005C0C2D">
        <w:trPr>
          <w:jc w:val="center"/>
        </w:trPr>
        <w:tc>
          <w:tcPr>
            <w:tcW w:w="761" w:type="dxa"/>
            <w:tcBorders>
              <w:top w:val="single" w:sz="4" w:space="0" w:color="C00000"/>
              <w:left w:val="nil"/>
              <w:bottom w:val="single" w:sz="4" w:space="0" w:color="C00000"/>
              <w:right w:val="nil"/>
            </w:tcBorders>
            <w:shd w:val="clear" w:color="auto" w:fill="F2F2F2"/>
            <w:vAlign w:val="center"/>
            <w:hideMark/>
          </w:tcPr>
          <w:p w14:paraId="1F80520A" w14:textId="77777777" w:rsidR="00BD344A" w:rsidRPr="003751F7" w:rsidRDefault="00BD344A" w:rsidP="005C0C2D">
            <w:pPr>
              <w:pStyle w:val="conformit"/>
            </w:pPr>
            <w:bookmarkStart w:id="25" w:name="_Hlk8629441"/>
            <w:r w:rsidRPr="003751F7">
              <w:drawing>
                <wp:inline distT="0" distB="0" distL="0" distR="0" wp14:anchorId="783EA4A5" wp14:editId="163F5737">
                  <wp:extent cx="355600" cy="355600"/>
                  <wp:effectExtent l="0" t="0" r="6350" b="6350"/>
                  <wp:docPr id="13896" name="Image 1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left w:val="nil"/>
              <w:bottom w:val="single" w:sz="4" w:space="0" w:color="C00000"/>
              <w:right w:val="nil"/>
            </w:tcBorders>
            <w:shd w:val="clear" w:color="auto" w:fill="F2F2F2"/>
            <w:vAlign w:val="center"/>
            <w:hideMark/>
          </w:tcPr>
          <w:p w14:paraId="18D7FFE2" w14:textId="77777777" w:rsidR="00BD344A" w:rsidRPr="003751F7" w:rsidRDefault="00BD344A" w:rsidP="005C0C2D">
            <w:pPr>
              <w:pStyle w:val="conformit"/>
            </w:pPr>
            <w:r w:rsidRPr="003751F7">
              <w:fldChar w:fldCharType="begin"/>
            </w:r>
            <w:r w:rsidRPr="003751F7">
              <w:instrText xml:space="preserve"> LISTNUM  LégalDéfaut \l 1  </w:instrText>
            </w:r>
            <w:r w:rsidRPr="003751F7">
              <w:fldChar w:fldCharType="end"/>
            </w:r>
          </w:p>
        </w:tc>
        <w:tc>
          <w:tcPr>
            <w:tcW w:w="7988" w:type="dxa"/>
            <w:tcBorders>
              <w:top w:val="single" w:sz="4" w:space="0" w:color="C00000"/>
              <w:left w:val="nil"/>
              <w:bottom w:val="single" w:sz="4" w:space="0" w:color="C00000"/>
              <w:right w:val="nil"/>
            </w:tcBorders>
            <w:shd w:val="clear" w:color="auto" w:fill="F2F2F2"/>
            <w:vAlign w:val="center"/>
            <w:hideMark/>
          </w:tcPr>
          <w:p w14:paraId="3180480F" w14:textId="48A4401A" w:rsidR="00BD344A" w:rsidRPr="003751F7" w:rsidRDefault="00BD344A" w:rsidP="005C0C2D">
            <w:pPr>
              <w:pStyle w:val="conformit"/>
            </w:pPr>
            <w:r w:rsidRPr="003751F7">
              <w:t xml:space="preserve">Le soumissionnaire est invité à proposer des éléments visant à enrichir les réflexions </w:t>
            </w:r>
            <w:r w:rsidR="00B9040F">
              <w:fldChar w:fldCharType="begin"/>
            </w:r>
            <w:r w:rsidR="00B9040F">
              <w:instrText xml:space="preserve"> DOCPROPERTY  _du_client  \* MERGEFORMAT </w:instrText>
            </w:r>
            <w:r w:rsidR="00B9040F">
              <w:fldChar w:fldCharType="separate"/>
            </w:r>
            <w:r w:rsidR="00574487">
              <w:t xml:space="preserve">de </w:t>
            </w:r>
            <w:r w:rsidR="00E665F0">
              <w:t>La Direction Commune</w:t>
            </w:r>
            <w:r w:rsidR="00B9040F">
              <w:fldChar w:fldCharType="end"/>
            </w:r>
            <w:r w:rsidRPr="003751F7">
              <w:t xml:space="preserve"> sur le processus d’évaluation du titulaire.</w:t>
            </w:r>
          </w:p>
        </w:tc>
      </w:tr>
    </w:tbl>
    <w:bookmarkEnd w:id="25"/>
    <w:p w14:paraId="4E936F19" w14:textId="12D9A7CD" w:rsidR="003D69AB" w:rsidRDefault="003D69AB" w:rsidP="003D69AB">
      <w:pPr>
        <w:spacing w:before="120"/>
      </w:pPr>
      <w:r w:rsidRPr="000C54AE">
        <w:rPr>
          <w:u w:val="single"/>
        </w:rPr>
        <w:t>Réponse</w:t>
      </w:r>
      <w:r w:rsidR="002C59A6">
        <w:t> :</w:t>
      </w:r>
    </w:p>
    <w:p w14:paraId="222F5984" w14:textId="77777777" w:rsidR="00962F44" w:rsidRDefault="00962F44"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BD344A" w:rsidRPr="003751F7" w14:paraId="380FBBF7" w14:textId="77777777" w:rsidTr="005C0C2D">
        <w:trPr>
          <w:jc w:val="center"/>
        </w:trPr>
        <w:tc>
          <w:tcPr>
            <w:tcW w:w="762" w:type="dxa"/>
            <w:tcBorders>
              <w:top w:val="single" w:sz="4" w:space="0" w:color="C00000"/>
              <w:bottom w:val="single" w:sz="4" w:space="0" w:color="C00000"/>
            </w:tcBorders>
            <w:shd w:val="clear" w:color="auto" w:fill="F2F2F2"/>
            <w:vAlign w:val="center"/>
          </w:tcPr>
          <w:p w14:paraId="59F647B6" w14:textId="77777777" w:rsidR="00BD344A" w:rsidRPr="003751F7" w:rsidRDefault="00BD344A" w:rsidP="005C0C2D">
            <w:pPr>
              <w:pStyle w:val="conformit"/>
            </w:pPr>
            <w:bookmarkStart w:id="26" w:name="_Hlk8629449"/>
            <w:r w:rsidRPr="003751F7">
              <w:drawing>
                <wp:inline distT="0" distB="0" distL="0" distR="0" wp14:anchorId="4EAAC766" wp14:editId="08B077A3">
                  <wp:extent cx="355600" cy="355600"/>
                  <wp:effectExtent l="0" t="0" r="6350" b="6350"/>
                  <wp:docPr id="13895" name="Image 1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5829FB97" w14:textId="77777777" w:rsidR="00BD344A" w:rsidRPr="003751F7" w:rsidRDefault="00BD344A" w:rsidP="005C0C2D">
            <w:pPr>
              <w:pStyle w:val="conformit"/>
            </w:pPr>
            <w:r w:rsidRPr="003751F7">
              <w:fldChar w:fldCharType="begin"/>
            </w:r>
            <w:r w:rsidRPr="003751F7">
              <w:instrText xml:space="preserve"> LISTNUM  LégalDéfaut \l 1  </w:instrText>
            </w:r>
            <w:r w:rsidRPr="003751F7">
              <w:fldChar w:fldCharType="end"/>
            </w:r>
          </w:p>
        </w:tc>
        <w:tc>
          <w:tcPr>
            <w:tcW w:w="7992" w:type="dxa"/>
            <w:tcBorders>
              <w:top w:val="single" w:sz="4" w:space="0" w:color="C00000"/>
              <w:bottom w:val="single" w:sz="4" w:space="0" w:color="C00000"/>
            </w:tcBorders>
            <w:shd w:val="clear" w:color="auto" w:fill="F2F2F2"/>
            <w:vAlign w:val="center"/>
          </w:tcPr>
          <w:p w14:paraId="5DA5ADF7" w14:textId="77777777" w:rsidR="00BD344A" w:rsidRPr="003751F7" w:rsidRDefault="00BD344A" w:rsidP="005C0C2D">
            <w:pPr>
              <w:pStyle w:val="conformit"/>
            </w:pPr>
            <w:r w:rsidRPr="003751F7">
              <w:t>Le soumissionnaire précisera ses engagements vis-à-vis de la réversibilité.</w:t>
            </w:r>
          </w:p>
        </w:tc>
      </w:tr>
    </w:tbl>
    <w:bookmarkEnd w:id="26"/>
    <w:p w14:paraId="19D7BAAD" w14:textId="20421EFF" w:rsidR="003D69AB" w:rsidRDefault="003D69AB" w:rsidP="003D69AB">
      <w:pPr>
        <w:spacing w:before="120"/>
      </w:pPr>
      <w:r w:rsidRPr="000C54AE">
        <w:rPr>
          <w:u w:val="single"/>
        </w:rPr>
        <w:t>Réponse</w:t>
      </w:r>
      <w:r w:rsidR="002C59A6">
        <w:t> :</w:t>
      </w:r>
    </w:p>
    <w:p w14:paraId="5029DE4D" w14:textId="77777777" w:rsidR="00962F44" w:rsidRDefault="00962F44" w:rsidP="003D69AB">
      <w:pPr>
        <w:spacing w:before="120"/>
      </w:pPr>
    </w:p>
    <w:tbl>
      <w:tblPr>
        <w:tblW w:w="9288" w:type="dxa"/>
        <w:jc w:val="center"/>
        <w:tblBorders>
          <w:top w:val="single" w:sz="4" w:space="0" w:color="C00000"/>
          <w:bottom w:val="single" w:sz="4" w:space="0" w:color="C00000"/>
        </w:tblBorders>
        <w:tblLayout w:type="fixed"/>
        <w:tblLook w:val="04A0" w:firstRow="1" w:lastRow="0" w:firstColumn="1" w:lastColumn="0" w:noHBand="0" w:noVBand="1"/>
      </w:tblPr>
      <w:tblGrid>
        <w:gridCol w:w="743"/>
        <w:gridCol w:w="743"/>
        <w:gridCol w:w="7802"/>
      </w:tblGrid>
      <w:tr w:rsidR="00BD344A" w:rsidRPr="003751F7" w14:paraId="504156F8" w14:textId="77777777" w:rsidTr="005C0C2D">
        <w:trPr>
          <w:jc w:val="center"/>
        </w:trPr>
        <w:tc>
          <w:tcPr>
            <w:tcW w:w="743" w:type="dxa"/>
            <w:tcBorders>
              <w:top w:val="single" w:sz="4" w:space="0" w:color="C00000"/>
              <w:left w:val="nil"/>
              <w:bottom w:val="single" w:sz="4" w:space="0" w:color="C00000"/>
              <w:right w:val="nil"/>
            </w:tcBorders>
            <w:shd w:val="clear" w:color="auto" w:fill="F2F2F2"/>
            <w:vAlign w:val="center"/>
            <w:hideMark/>
          </w:tcPr>
          <w:p w14:paraId="29CEF916" w14:textId="77777777" w:rsidR="00BD344A" w:rsidRPr="003751F7" w:rsidRDefault="00BD344A" w:rsidP="005C0C2D">
            <w:pPr>
              <w:pStyle w:val="conformit"/>
            </w:pPr>
            <w:bookmarkStart w:id="27" w:name="_Hlk515617781"/>
            <w:r w:rsidRPr="003751F7">
              <w:drawing>
                <wp:inline distT="0" distB="0" distL="0" distR="0" wp14:anchorId="75B2564F" wp14:editId="55A61C52">
                  <wp:extent cx="355600" cy="355600"/>
                  <wp:effectExtent l="0" t="0" r="6350" b="6350"/>
                  <wp:docPr id="13893" name="Image 1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43" w:type="dxa"/>
            <w:tcBorders>
              <w:top w:val="single" w:sz="4" w:space="0" w:color="C00000"/>
              <w:left w:val="nil"/>
              <w:bottom w:val="single" w:sz="4" w:space="0" w:color="C00000"/>
              <w:right w:val="nil"/>
            </w:tcBorders>
            <w:shd w:val="clear" w:color="auto" w:fill="F2F2F2"/>
            <w:vAlign w:val="center"/>
            <w:hideMark/>
          </w:tcPr>
          <w:p w14:paraId="04369990" w14:textId="77777777" w:rsidR="00BD344A" w:rsidRPr="003751F7" w:rsidRDefault="00BD344A" w:rsidP="005C0C2D">
            <w:pPr>
              <w:pStyle w:val="conformit"/>
            </w:pPr>
            <w:r w:rsidRPr="003751F7">
              <w:fldChar w:fldCharType="begin"/>
            </w:r>
            <w:r w:rsidRPr="003751F7">
              <w:instrText xml:space="preserve"> LISTNUM  LégalDéfaut \l 1  </w:instrText>
            </w:r>
            <w:r w:rsidRPr="003751F7">
              <w:fldChar w:fldCharType="end"/>
            </w:r>
          </w:p>
        </w:tc>
        <w:tc>
          <w:tcPr>
            <w:tcW w:w="7802" w:type="dxa"/>
            <w:tcBorders>
              <w:top w:val="single" w:sz="4" w:space="0" w:color="C00000"/>
              <w:left w:val="nil"/>
              <w:bottom w:val="single" w:sz="4" w:space="0" w:color="C00000"/>
              <w:right w:val="nil"/>
            </w:tcBorders>
            <w:shd w:val="clear" w:color="auto" w:fill="F2F2F2"/>
            <w:vAlign w:val="center"/>
            <w:hideMark/>
          </w:tcPr>
          <w:p w14:paraId="3DADD140" w14:textId="32F3F0F8" w:rsidR="00BD344A" w:rsidRPr="003751F7" w:rsidRDefault="00BD344A" w:rsidP="005C0C2D">
            <w:pPr>
              <w:snapToGrid w:val="0"/>
              <w:rPr>
                <w:color w:val="000000"/>
              </w:rPr>
            </w:pPr>
            <w:r w:rsidRPr="003751F7">
              <w:t xml:space="preserve">Le soumissionnaire confirmera son engagement de suppression/destruction des données </w:t>
            </w:r>
            <w:r w:rsidR="00B9040F">
              <w:fldChar w:fldCharType="begin"/>
            </w:r>
            <w:r w:rsidR="00B9040F">
              <w:instrText xml:space="preserve"> DOCPROPERTY  _du_client  \* MERGEFORMAT </w:instrText>
            </w:r>
            <w:r w:rsidR="00B9040F">
              <w:fldChar w:fldCharType="separate"/>
            </w:r>
            <w:r w:rsidR="0038478D">
              <w:t xml:space="preserve">de </w:t>
            </w:r>
            <w:r w:rsidR="00E665F0">
              <w:t>La Direction Commune</w:t>
            </w:r>
            <w:r w:rsidR="00B9040F">
              <w:fldChar w:fldCharType="end"/>
            </w:r>
            <w:r w:rsidRPr="003751F7">
              <w:t xml:space="preserve"> trois mois après la fin de la phase de réversibilité.</w:t>
            </w:r>
          </w:p>
        </w:tc>
      </w:tr>
    </w:tbl>
    <w:bookmarkEnd w:id="27"/>
    <w:p w14:paraId="0D45291B" w14:textId="1C2C6E29" w:rsidR="003D69AB" w:rsidRDefault="003D69AB" w:rsidP="003D69AB">
      <w:pPr>
        <w:spacing w:before="120"/>
      </w:pPr>
      <w:r w:rsidRPr="000C54AE">
        <w:rPr>
          <w:u w:val="single"/>
        </w:rPr>
        <w:t>Réponse</w:t>
      </w:r>
      <w:r w:rsidR="002C59A6">
        <w:t> :</w:t>
      </w:r>
    </w:p>
    <w:p w14:paraId="16ACBD38" w14:textId="77777777" w:rsidR="00962F44" w:rsidRDefault="00962F44"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BD344A" w:rsidRPr="00080809" w14:paraId="7AC8ACD7" w14:textId="77777777" w:rsidTr="005C0C2D">
        <w:trPr>
          <w:jc w:val="center"/>
        </w:trPr>
        <w:tc>
          <w:tcPr>
            <w:tcW w:w="762" w:type="dxa"/>
            <w:tcBorders>
              <w:top w:val="single" w:sz="4" w:space="0" w:color="C00000"/>
              <w:bottom w:val="single" w:sz="4" w:space="0" w:color="C00000"/>
            </w:tcBorders>
            <w:shd w:val="clear" w:color="auto" w:fill="F2F2F2"/>
            <w:vAlign w:val="center"/>
          </w:tcPr>
          <w:p w14:paraId="6F80E836" w14:textId="77777777" w:rsidR="00BD344A" w:rsidRPr="00080809" w:rsidRDefault="00BD344A" w:rsidP="005C0C2D">
            <w:pPr>
              <w:pStyle w:val="conformit"/>
            </w:pPr>
            <w:bookmarkStart w:id="28" w:name="_Hlk8629349"/>
            <w:r w:rsidRPr="00080809">
              <w:drawing>
                <wp:inline distT="0" distB="0" distL="0" distR="0" wp14:anchorId="7F9BB3DB" wp14:editId="134FCD3A">
                  <wp:extent cx="355600" cy="355600"/>
                  <wp:effectExtent l="0" t="0" r="6350" b="635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3F5962F8" w14:textId="77777777" w:rsidR="00BD344A" w:rsidRPr="00080809" w:rsidRDefault="00BD344A" w:rsidP="005C0C2D">
            <w:pPr>
              <w:pStyle w:val="conformit"/>
            </w:pPr>
            <w:r w:rsidRPr="00080809">
              <w:fldChar w:fldCharType="begin"/>
            </w:r>
            <w:r w:rsidRPr="00080809">
              <w:instrText xml:space="preserve"> LISTNUM  LégalDéfaut \l 1  </w:instrText>
            </w:r>
            <w:r w:rsidRPr="00080809">
              <w:fldChar w:fldCharType="end"/>
            </w:r>
          </w:p>
        </w:tc>
        <w:tc>
          <w:tcPr>
            <w:tcW w:w="7992" w:type="dxa"/>
            <w:tcBorders>
              <w:top w:val="single" w:sz="4" w:space="0" w:color="C00000"/>
              <w:bottom w:val="single" w:sz="4" w:space="0" w:color="C00000"/>
            </w:tcBorders>
            <w:shd w:val="clear" w:color="auto" w:fill="F2F2F2"/>
            <w:vAlign w:val="center"/>
          </w:tcPr>
          <w:p w14:paraId="6336879A" w14:textId="77777777" w:rsidR="00BD344A" w:rsidRPr="00080809" w:rsidRDefault="00BD344A" w:rsidP="005C0C2D">
            <w:pPr>
              <w:pStyle w:val="conformit"/>
            </w:pPr>
            <w:r w:rsidRPr="00080809">
              <w:t>Le soumissionnaire fournira :</w:t>
            </w:r>
          </w:p>
          <w:p w14:paraId="3DFD1209" w14:textId="77777777" w:rsidR="00BD344A" w:rsidRPr="00080809" w:rsidRDefault="00BD344A" w:rsidP="00E95877">
            <w:pPr>
              <w:pStyle w:val="Paragraphedeliste"/>
              <w:numPr>
                <w:ilvl w:val="0"/>
                <w:numId w:val="62"/>
              </w:numPr>
              <w:suppressAutoHyphens/>
              <w:spacing w:after="0"/>
              <w:contextualSpacing w:val="0"/>
            </w:pPr>
            <w:r w:rsidRPr="00080809">
              <w:t>Un catalogue de profils et leurs coûts associés ;</w:t>
            </w:r>
          </w:p>
          <w:p w14:paraId="30A9BD1C" w14:textId="477A1BE7" w:rsidR="00BD344A" w:rsidRPr="00080809" w:rsidRDefault="00BD344A" w:rsidP="00E95877">
            <w:pPr>
              <w:pStyle w:val="Paragraphedeliste"/>
              <w:numPr>
                <w:ilvl w:val="0"/>
                <w:numId w:val="62"/>
              </w:numPr>
              <w:suppressAutoHyphens/>
              <w:ind w:left="714" w:hanging="357"/>
              <w:contextualSpacing w:val="0"/>
            </w:pPr>
            <w:r w:rsidRPr="00080809">
              <w:t xml:space="preserve">Une liste de CV de personnes pouvant intervenir </w:t>
            </w:r>
            <w:r w:rsidR="00B9040F">
              <w:fldChar w:fldCharType="begin"/>
            </w:r>
            <w:r w:rsidR="00B9040F">
              <w:instrText xml:space="preserve"> DOCPROPERTY  _au_client  \* MERGEFORMAT </w:instrText>
            </w:r>
            <w:r w:rsidR="00B9040F">
              <w:fldChar w:fldCharType="separate"/>
            </w:r>
            <w:r w:rsidR="0038478D">
              <w:t xml:space="preserve">à </w:t>
            </w:r>
            <w:r w:rsidR="00E665F0">
              <w:t>La Direction Commune</w:t>
            </w:r>
            <w:r w:rsidR="00B9040F">
              <w:fldChar w:fldCharType="end"/>
            </w:r>
            <w:r w:rsidRPr="00080809">
              <w:t>.</w:t>
            </w:r>
          </w:p>
        </w:tc>
      </w:tr>
    </w:tbl>
    <w:bookmarkEnd w:id="28"/>
    <w:p w14:paraId="63E1DB5E" w14:textId="489634B0" w:rsidR="003D69AB" w:rsidRDefault="003D69AB" w:rsidP="003D69AB">
      <w:pPr>
        <w:spacing w:before="120"/>
      </w:pPr>
      <w:r w:rsidRPr="000C54AE">
        <w:rPr>
          <w:u w:val="single"/>
        </w:rPr>
        <w:t>Réponse</w:t>
      </w:r>
      <w:r w:rsidR="002C59A6">
        <w:t> :</w:t>
      </w:r>
    </w:p>
    <w:p w14:paraId="3CB2DC15" w14:textId="77777777" w:rsidR="00962F44" w:rsidRDefault="00962F44"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BD344A" w:rsidRPr="00080809" w14:paraId="7CB0F7A3" w14:textId="77777777" w:rsidTr="005C0C2D">
        <w:trPr>
          <w:jc w:val="center"/>
        </w:trPr>
        <w:tc>
          <w:tcPr>
            <w:tcW w:w="762" w:type="dxa"/>
            <w:tcBorders>
              <w:top w:val="single" w:sz="4" w:space="0" w:color="C00000"/>
              <w:bottom w:val="single" w:sz="4" w:space="0" w:color="C00000"/>
            </w:tcBorders>
            <w:shd w:val="clear" w:color="auto" w:fill="F2F2F2"/>
            <w:vAlign w:val="center"/>
          </w:tcPr>
          <w:p w14:paraId="4C4D8948" w14:textId="77777777" w:rsidR="00BD344A" w:rsidRPr="00080809" w:rsidRDefault="00BD344A" w:rsidP="005C0C2D">
            <w:pPr>
              <w:pStyle w:val="conformit"/>
            </w:pPr>
            <w:bookmarkStart w:id="29" w:name="_Hlk8629366"/>
            <w:r w:rsidRPr="00080809">
              <w:drawing>
                <wp:inline distT="0" distB="0" distL="0" distR="0" wp14:anchorId="08808BBE" wp14:editId="467DA295">
                  <wp:extent cx="355600" cy="355600"/>
                  <wp:effectExtent l="0" t="0" r="6350" b="635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55985FC7" w14:textId="77777777" w:rsidR="00BD344A" w:rsidRPr="00080809" w:rsidRDefault="00BD344A" w:rsidP="005C0C2D">
            <w:pPr>
              <w:pStyle w:val="conformit"/>
            </w:pPr>
            <w:r w:rsidRPr="00080809">
              <w:fldChar w:fldCharType="begin"/>
            </w:r>
            <w:r w:rsidRPr="00080809">
              <w:instrText xml:space="preserve"> LISTNUM  LégalDéfaut \l 1  </w:instrText>
            </w:r>
            <w:r w:rsidRPr="00080809">
              <w:fldChar w:fldCharType="end"/>
            </w:r>
          </w:p>
        </w:tc>
        <w:tc>
          <w:tcPr>
            <w:tcW w:w="7992" w:type="dxa"/>
            <w:tcBorders>
              <w:top w:val="single" w:sz="4" w:space="0" w:color="C00000"/>
              <w:bottom w:val="single" w:sz="4" w:space="0" w:color="C00000"/>
            </w:tcBorders>
            <w:shd w:val="clear" w:color="auto" w:fill="F2F2F2"/>
            <w:vAlign w:val="center"/>
          </w:tcPr>
          <w:p w14:paraId="519F4037" w14:textId="77777777" w:rsidR="00BD344A" w:rsidRPr="00080809" w:rsidRDefault="00BD344A" w:rsidP="005C0C2D">
            <w:r w:rsidRPr="00080809">
              <w:t>Le soumissionnaire décrira son offre de service d’étude de couverture.</w:t>
            </w:r>
          </w:p>
          <w:p w14:paraId="656F5F89" w14:textId="77777777" w:rsidR="00BD344A" w:rsidRPr="00080809" w:rsidRDefault="00BD344A" w:rsidP="005C0C2D">
            <w:r w:rsidRPr="00080809">
              <w:t>Il précisera sa méthodologie, les outils et logiciels utilisés.</w:t>
            </w:r>
          </w:p>
        </w:tc>
      </w:tr>
    </w:tbl>
    <w:bookmarkEnd w:id="29"/>
    <w:p w14:paraId="32286C95" w14:textId="5DBC6720" w:rsidR="003D69AB" w:rsidRDefault="003D69AB" w:rsidP="003D69AB">
      <w:pPr>
        <w:spacing w:before="120"/>
      </w:pPr>
      <w:r w:rsidRPr="000C54AE">
        <w:rPr>
          <w:u w:val="single"/>
        </w:rPr>
        <w:t>Réponse</w:t>
      </w:r>
      <w:r w:rsidR="002C59A6">
        <w:t> :</w:t>
      </w:r>
    </w:p>
    <w:p w14:paraId="44857B9D" w14:textId="77777777" w:rsidR="00962F44" w:rsidRDefault="00962F44" w:rsidP="003D69AB">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080809" w14:paraId="17BAE959" w14:textId="77777777" w:rsidTr="005C0C2D">
        <w:trPr>
          <w:jc w:val="center"/>
        </w:trPr>
        <w:tc>
          <w:tcPr>
            <w:tcW w:w="762" w:type="dxa"/>
            <w:tcBorders>
              <w:top w:val="single" w:sz="4" w:space="0" w:color="C00000"/>
              <w:bottom w:val="single" w:sz="4" w:space="0" w:color="C00000"/>
            </w:tcBorders>
            <w:shd w:val="clear" w:color="auto" w:fill="F2F2F2"/>
            <w:vAlign w:val="center"/>
          </w:tcPr>
          <w:p w14:paraId="79424149" w14:textId="77777777" w:rsidR="007B5F89" w:rsidRPr="00080809" w:rsidRDefault="007B5F89" w:rsidP="005C0C2D">
            <w:pPr>
              <w:pStyle w:val="conformit"/>
            </w:pPr>
            <w:r w:rsidRPr="00080809">
              <w:drawing>
                <wp:inline distT="0" distB="0" distL="0" distR="0" wp14:anchorId="39FA0391" wp14:editId="47679E67">
                  <wp:extent cx="355600" cy="355600"/>
                  <wp:effectExtent l="0" t="0" r="6350" b="635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7DCF93CA" w14:textId="77777777" w:rsidR="007B5F89" w:rsidRPr="00080809" w:rsidRDefault="007B5F89" w:rsidP="005C0C2D">
            <w:pPr>
              <w:pStyle w:val="conformit"/>
            </w:pPr>
            <w:r w:rsidRPr="00080809">
              <w:fldChar w:fldCharType="begin"/>
            </w:r>
            <w:r w:rsidRPr="00080809">
              <w:instrText xml:space="preserve"> LISTNUM  LégalDéfaut \l 1  </w:instrText>
            </w:r>
            <w:r w:rsidRPr="00080809">
              <w:fldChar w:fldCharType="end"/>
            </w:r>
          </w:p>
        </w:tc>
        <w:tc>
          <w:tcPr>
            <w:tcW w:w="7992" w:type="dxa"/>
            <w:tcBorders>
              <w:top w:val="single" w:sz="4" w:space="0" w:color="C00000"/>
              <w:bottom w:val="single" w:sz="4" w:space="0" w:color="C00000"/>
            </w:tcBorders>
            <w:shd w:val="clear" w:color="auto" w:fill="F2F2F2"/>
            <w:vAlign w:val="center"/>
          </w:tcPr>
          <w:p w14:paraId="1F659968" w14:textId="77777777" w:rsidR="007B5F89" w:rsidRPr="00080809" w:rsidRDefault="007B5F89" w:rsidP="005C0C2D">
            <w:r w:rsidRPr="00080809">
              <w:t>Le soumissionnaire fournira un exemple de rapport d’étude de couverture.</w:t>
            </w:r>
          </w:p>
        </w:tc>
      </w:tr>
    </w:tbl>
    <w:p w14:paraId="4B970083" w14:textId="06D215E1" w:rsidR="007B5F89" w:rsidRDefault="007B5F89" w:rsidP="007B5F89">
      <w:pPr>
        <w:spacing w:before="120"/>
      </w:pPr>
      <w:r w:rsidRPr="000C54AE">
        <w:rPr>
          <w:u w:val="single"/>
        </w:rPr>
        <w:t>Réponse</w:t>
      </w:r>
      <w:r w:rsidR="002C59A6">
        <w:t> :</w:t>
      </w:r>
    </w:p>
    <w:p w14:paraId="293B856A" w14:textId="77777777" w:rsidR="00962F44" w:rsidRDefault="00962F44"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2C59A6" w:rsidRPr="00080809" w14:paraId="79B45E28" w14:textId="77777777" w:rsidTr="001B7E1F">
        <w:trPr>
          <w:jc w:val="center"/>
        </w:trPr>
        <w:tc>
          <w:tcPr>
            <w:tcW w:w="762" w:type="dxa"/>
            <w:tcBorders>
              <w:top w:val="single" w:sz="4" w:space="0" w:color="C00000"/>
              <w:bottom w:val="single" w:sz="4" w:space="0" w:color="C00000"/>
            </w:tcBorders>
            <w:shd w:val="clear" w:color="auto" w:fill="F2F2F2"/>
            <w:vAlign w:val="center"/>
          </w:tcPr>
          <w:p w14:paraId="1EA8CA65" w14:textId="77777777" w:rsidR="002C59A6" w:rsidRPr="00080809" w:rsidRDefault="002C59A6" w:rsidP="001B7E1F">
            <w:pPr>
              <w:pStyle w:val="conformit"/>
            </w:pPr>
            <w:r w:rsidRPr="00080809">
              <w:drawing>
                <wp:inline distT="0" distB="0" distL="0" distR="0" wp14:anchorId="178D15D3" wp14:editId="634CE03D">
                  <wp:extent cx="355600" cy="355600"/>
                  <wp:effectExtent l="0" t="0" r="6350" b="6350"/>
                  <wp:docPr id="1418888065" name="Image 1418888065"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888065" name="Image 1418888065" descr="Une image contenant cercle, symbole, Graphique, Police&#10;&#10;Description générée automatiquement"/>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4C693BC3" w14:textId="77777777" w:rsidR="002C59A6" w:rsidRPr="00080809" w:rsidRDefault="002C59A6" w:rsidP="001B7E1F">
            <w:pPr>
              <w:pStyle w:val="conformit"/>
            </w:pPr>
            <w:r w:rsidRPr="00080809">
              <w:fldChar w:fldCharType="begin"/>
            </w:r>
            <w:r w:rsidRPr="00080809">
              <w:instrText xml:space="preserve"> LISTNUM  LégalDéfaut \l 1  </w:instrText>
            </w:r>
            <w:r w:rsidRPr="00080809">
              <w:fldChar w:fldCharType="end"/>
            </w:r>
          </w:p>
        </w:tc>
        <w:tc>
          <w:tcPr>
            <w:tcW w:w="7992" w:type="dxa"/>
            <w:tcBorders>
              <w:top w:val="single" w:sz="4" w:space="0" w:color="C00000"/>
              <w:bottom w:val="single" w:sz="4" w:space="0" w:color="C00000"/>
            </w:tcBorders>
            <w:shd w:val="clear" w:color="auto" w:fill="F2F2F2"/>
            <w:vAlign w:val="center"/>
          </w:tcPr>
          <w:p w14:paraId="5F526CC7" w14:textId="77777777" w:rsidR="002C59A6" w:rsidRDefault="002C59A6" w:rsidP="002C59A6">
            <w:r>
              <w:t>Le soumissionnaire fournira les catalogues de formation qu’il propose pour les constructeurs suivants :</w:t>
            </w:r>
          </w:p>
          <w:p w14:paraId="39D8599F" w14:textId="77777777" w:rsidR="00E665F0" w:rsidRDefault="00E665F0" w:rsidP="00E665F0">
            <w:pPr>
              <w:pStyle w:val="Paragraphedeliste"/>
              <w:numPr>
                <w:ilvl w:val="0"/>
                <w:numId w:val="67"/>
              </w:numPr>
              <w:spacing w:after="0"/>
              <w:contextualSpacing w:val="0"/>
            </w:pPr>
            <w:r>
              <w:t>DELL Commutateurs (accès, datacenter)</w:t>
            </w:r>
          </w:p>
          <w:p w14:paraId="3BF2F57D" w14:textId="77777777" w:rsidR="00E665F0" w:rsidRDefault="00E665F0" w:rsidP="00E665F0">
            <w:pPr>
              <w:pStyle w:val="Paragraphedeliste"/>
              <w:numPr>
                <w:ilvl w:val="0"/>
                <w:numId w:val="67"/>
              </w:numPr>
              <w:spacing w:after="0"/>
              <w:contextualSpacing w:val="0"/>
            </w:pPr>
            <w:r>
              <w:t>HUAWEI (accès, datacenter)</w:t>
            </w:r>
          </w:p>
          <w:p w14:paraId="72C0963F" w14:textId="77777777" w:rsidR="00E665F0" w:rsidRDefault="00E665F0" w:rsidP="00E665F0">
            <w:pPr>
              <w:pStyle w:val="Paragraphedeliste"/>
              <w:numPr>
                <w:ilvl w:val="0"/>
                <w:numId w:val="67"/>
              </w:numPr>
              <w:spacing w:after="0"/>
              <w:contextualSpacing w:val="0"/>
            </w:pPr>
            <w:r>
              <w:t>FORTINET (sécurité et WIFI)</w:t>
            </w:r>
          </w:p>
          <w:p w14:paraId="38DFB876" w14:textId="7A218C4D" w:rsidR="002C59A6" w:rsidRPr="00080809" w:rsidRDefault="00E665F0" w:rsidP="00E665F0">
            <w:pPr>
              <w:pStyle w:val="Paragraphedeliste"/>
              <w:numPr>
                <w:ilvl w:val="0"/>
                <w:numId w:val="67"/>
              </w:numPr>
              <w:spacing w:after="0"/>
              <w:contextualSpacing w:val="0"/>
            </w:pPr>
            <w:r>
              <w:t>Autres à préciser.</w:t>
            </w:r>
          </w:p>
        </w:tc>
      </w:tr>
    </w:tbl>
    <w:p w14:paraId="5EFEFFDE" w14:textId="77777777" w:rsidR="002C59A6" w:rsidRDefault="002C59A6" w:rsidP="002C59A6">
      <w:pPr>
        <w:spacing w:before="120"/>
      </w:pPr>
      <w:r w:rsidRPr="000C54AE">
        <w:rPr>
          <w:u w:val="single"/>
        </w:rPr>
        <w:t>Réponse</w:t>
      </w:r>
      <w:r>
        <w:t> :</w:t>
      </w:r>
    </w:p>
    <w:p w14:paraId="3E4B04AC" w14:textId="77777777" w:rsidR="002C59A6" w:rsidRDefault="002C59A6"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080809" w14:paraId="5ED1016B" w14:textId="77777777" w:rsidTr="005C0C2D">
        <w:trPr>
          <w:jc w:val="center"/>
        </w:trPr>
        <w:tc>
          <w:tcPr>
            <w:tcW w:w="762" w:type="dxa"/>
            <w:tcBorders>
              <w:top w:val="single" w:sz="4" w:space="0" w:color="C00000"/>
              <w:bottom w:val="single" w:sz="4" w:space="0" w:color="C00000"/>
            </w:tcBorders>
            <w:shd w:val="clear" w:color="auto" w:fill="F2F2F2"/>
            <w:vAlign w:val="center"/>
          </w:tcPr>
          <w:p w14:paraId="7AFB80F8" w14:textId="77777777" w:rsidR="007B5F89" w:rsidRPr="00080809" w:rsidRDefault="007B5F89" w:rsidP="005C0C2D">
            <w:pPr>
              <w:pStyle w:val="conformit"/>
            </w:pPr>
            <w:bookmarkStart w:id="30" w:name="_Hlk8629259"/>
            <w:r w:rsidRPr="00080809">
              <w:drawing>
                <wp:inline distT="0" distB="0" distL="0" distR="0" wp14:anchorId="6D34AF41" wp14:editId="193448A7">
                  <wp:extent cx="355600" cy="355600"/>
                  <wp:effectExtent l="0" t="0" r="6350" b="6350"/>
                  <wp:docPr id="13919" name="Image 1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1D8FB311" w14:textId="77777777" w:rsidR="007B5F89" w:rsidRPr="00080809" w:rsidRDefault="007B5F89" w:rsidP="005C0C2D">
            <w:pPr>
              <w:pStyle w:val="conformit"/>
            </w:pPr>
            <w:r w:rsidRPr="00080809">
              <w:fldChar w:fldCharType="begin"/>
            </w:r>
            <w:r w:rsidRPr="00080809">
              <w:instrText xml:space="preserve"> LISTNUM  LégalDéfaut \l 1  </w:instrText>
            </w:r>
            <w:r w:rsidRPr="00080809">
              <w:fldChar w:fldCharType="end"/>
            </w:r>
          </w:p>
        </w:tc>
        <w:tc>
          <w:tcPr>
            <w:tcW w:w="7992" w:type="dxa"/>
            <w:tcBorders>
              <w:top w:val="single" w:sz="4" w:space="0" w:color="C00000"/>
              <w:bottom w:val="single" w:sz="4" w:space="0" w:color="C00000"/>
            </w:tcBorders>
            <w:shd w:val="clear" w:color="auto" w:fill="F2F2F2"/>
            <w:vAlign w:val="center"/>
          </w:tcPr>
          <w:p w14:paraId="2CD54827" w14:textId="77777777" w:rsidR="007B5F89" w:rsidRPr="00080809" w:rsidRDefault="007B5F89" w:rsidP="005C0C2D">
            <w:r w:rsidRPr="00080809">
              <w:t>Le soumissionnaire décrira les mécanismes tarifaires de son offre de supervision pour les 2 hypothèses : à minima et complète.</w:t>
            </w:r>
          </w:p>
          <w:p w14:paraId="0D3DC3C2" w14:textId="77777777" w:rsidR="007B5F89" w:rsidRPr="00080809" w:rsidRDefault="007B5F89" w:rsidP="005C0C2D">
            <w:r w:rsidRPr="00080809">
              <w:t xml:space="preserve">Il précisera : </w:t>
            </w:r>
          </w:p>
          <w:p w14:paraId="158B96D0" w14:textId="77777777" w:rsidR="007B5F89" w:rsidRPr="00080809" w:rsidRDefault="007B5F89" w:rsidP="00E95877">
            <w:pPr>
              <w:pStyle w:val="Paragraphedeliste"/>
              <w:numPr>
                <w:ilvl w:val="0"/>
                <w:numId w:val="67"/>
              </w:numPr>
              <w:suppressAutoHyphens/>
              <w:spacing w:after="60"/>
              <w:contextualSpacing w:val="0"/>
            </w:pPr>
            <w:r w:rsidRPr="00080809">
              <w:t>Les montants de mise en service (FAS) ;</w:t>
            </w:r>
          </w:p>
          <w:p w14:paraId="272558EB" w14:textId="77777777" w:rsidR="007B5F89" w:rsidRPr="00080809" w:rsidRDefault="007B5F89" w:rsidP="00E95877">
            <w:pPr>
              <w:pStyle w:val="Paragraphedeliste"/>
              <w:numPr>
                <w:ilvl w:val="0"/>
                <w:numId w:val="67"/>
              </w:numPr>
              <w:suppressAutoHyphens/>
              <w:spacing w:after="60"/>
              <w:contextualSpacing w:val="0"/>
            </w:pPr>
            <w:r w:rsidRPr="00080809">
              <w:t>Les montants d’abonnement mensuel en distinguant parfaitement chacun des coûts unitaires si l’approche forfaitaire n’est pas retenue.</w:t>
            </w:r>
          </w:p>
        </w:tc>
      </w:tr>
    </w:tbl>
    <w:bookmarkEnd w:id="30"/>
    <w:p w14:paraId="441A0F69" w14:textId="14F9BF0F" w:rsidR="007B5F89" w:rsidRDefault="007B5F89" w:rsidP="007B5F89">
      <w:pPr>
        <w:spacing w:before="120"/>
      </w:pPr>
      <w:r w:rsidRPr="000C54AE">
        <w:rPr>
          <w:u w:val="single"/>
        </w:rPr>
        <w:t>Réponse</w:t>
      </w:r>
      <w:r w:rsidR="002C59A6">
        <w:t> :</w:t>
      </w:r>
    </w:p>
    <w:p w14:paraId="4FBDCD03" w14:textId="77777777" w:rsidR="00962F44" w:rsidRDefault="00962F44"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080809" w14:paraId="5855C129" w14:textId="77777777" w:rsidTr="005C0C2D">
        <w:trPr>
          <w:jc w:val="center"/>
        </w:trPr>
        <w:tc>
          <w:tcPr>
            <w:tcW w:w="762" w:type="dxa"/>
            <w:tcBorders>
              <w:top w:val="single" w:sz="4" w:space="0" w:color="C00000"/>
              <w:bottom w:val="single" w:sz="4" w:space="0" w:color="C00000"/>
            </w:tcBorders>
            <w:shd w:val="clear" w:color="auto" w:fill="F2F2F2"/>
            <w:vAlign w:val="center"/>
          </w:tcPr>
          <w:p w14:paraId="36CDF5BA" w14:textId="77777777" w:rsidR="007B5F89" w:rsidRPr="00080809" w:rsidRDefault="007B5F89" w:rsidP="005C0C2D">
            <w:pPr>
              <w:pStyle w:val="conformit"/>
            </w:pPr>
            <w:r w:rsidRPr="00080809">
              <w:drawing>
                <wp:inline distT="0" distB="0" distL="0" distR="0" wp14:anchorId="05D3E1D9" wp14:editId="2C8BF7A2">
                  <wp:extent cx="355600" cy="355600"/>
                  <wp:effectExtent l="0" t="0" r="6350" b="6350"/>
                  <wp:docPr id="13918" name="Image 1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1658BE75" w14:textId="77777777" w:rsidR="007B5F89" w:rsidRPr="00080809" w:rsidRDefault="007B5F89" w:rsidP="005C0C2D">
            <w:pPr>
              <w:pStyle w:val="conformit"/>
            </w:pPr>
            <w:r w:rsidRPr="00080809">
              <w:fldChar w:fldCharType="begin"/>
            </w:r>
            <w:r w:rsidRPr="00080809">
              <w:instrText xml:space="preserve"> LISTNUM  LégalDéfaut \l 1  </w:instrText>
            </w:r>
            <w:r w:rsidRPr="00080809">
              <w:fldChar w:fldCharType="end"/>
            </w:r>
          </w:p>
        </w:tc>
        <w:tc>
          <w:tcPr>
            <w:tcW w:w="7992" w:type="dxa"/>
            <w:tcBorders>
              <w:top w:val="single" w:sz="4" w:space="0" w:color="C00000"/>
              <w:bottom w:val="single" w:sz="4" w:space="0" w:color="C00000"/>
            </w:tcBorders>
            <w:shd w:val="clear" w:color="auto" w:fill="F2F2F2"/>
            <w:vAlign w:val="center"/>
          </w:tcPr>
          <w:p w14:paraId="658F58D5" w14:textId="77777777" w:rsidR="007B5F89" w:rsidRPr="00080809" w:rsidRDefault="007B5F89" w:rsidP="005C0C2D">
            <w:r w:rsidRPr="00080809">
              <w:t>Le soumissionnaire fournira :</w:t>
            </w:r>
          </w:p>
          <w:p w14:paraId="474FC469" w14:textId="77777777" w:rsidR="007B5F89" w:rsidRPr="00080809" w:rsidRDefault="007B5F89" w:rsidP="00E95877">
            <w:pPr>
              <w:pStyle w:val="Paragraphedeliste"/>
              <w:numPr>
                <w:ilvl w:val="0"/>
                <w:numId w:val="68"/>
              </w:numPr>
              <w:suppressAutoHyphens/>
              <w:spacing w:after="60"/>
              <w:contextualSpacing w:val="0"/>
            </w:pPr>
            <w:r w:rsidRPr="00080809">
              <w:t>La localisation de sa plateforme de NOC ;</w:t>
            </w:r>
          </w:p>
          <w:p w14:paraId="5A2ED299" w14:textId="59AC5C87" w:rsidR="007B5F89" w:rsidRPr="00080809" w:rsidRDefault="007B5F89" w:rsidP="00E95877">
            <w:pPr>
              <w:pStyle w:val="Paragraphedeliste"/>
              <w:numPr>
                <w:ilvl w:val="0"/>
                <w:numId w:val="68"/>
              </w:numPr>
              <w:suppressAutoHyphens/>
              <w:spacing w:after="60"/>
              <w:contextualSpacing w:val="0"/>
            </w:pPr>
            <w:r w:rsidRPr="00080809">
              <w:t>Un descriptif précis de son infrastructure NOC et des engagements de disponibilité associé</w:t>
            </w:r>
            <w:r w:rsidR="002C59A6">
              <w:t>e</w:t>
            </w:r>
            <w:r w:rsidRPr="00080809">
              <w:t> ;</w:t>
            </w:r>
          </w:p>
          <w:p w14:paraId="51522B58" w14:textId="77777777" w:rsidR="007B5F89" w:rsidRPr="00080809" w:rsidRDefault="007B5F89" w:rsidP="00E95877">
            <w:pPr>
              <w:pStyle w:val="Paragraphedeliste"/>
              <w:numPr>
                <w:ilvl w:val="0"/>
                <w:numId w:val="68"/>
              </w:numPr>
              <w:suppressAutoHyphens/>
              <w:spacing w:after="60"/>
              <w:contextualSpacing w:val="0"/>
            </w:pPr>
            <w:r w:rsidRPr="00080809">
              <w:t>Les mécanismes de sécurité mise en œuvre pour garantir un haut niveau de disponibilité.</w:t>
            </w:r>
          </w:p>
        </w:tc>
      </w:tr>
    </w:tbl>
    <w:p w14:paraId="6B8C58DD" w14:textId="0B5815A9" w:rsidR="007B5F89" w:rsidRDefault="007B5F89" w:rsidP="007B5F89">
      <w:pPr>
        <w:spacing w:before="120"/>
      </w:pPr>
      <w:r w:rsidRPr="000C54AE">
        <w:rPr>
          <w:u w:val="single"/>
        </w:rPr>
        <w:t>Réponse</w:t>
      </w:r>
      <w:r w:rsidR="002C59A6">
        <w:t> :</w:t>
      </w:r>
    </w:p>
    <w:p w14:paraId="260843F9" w14:textId="77777777" w:rsidR="00EF720E" w:rsidRDefault="00EF720E"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080809" w14:paraId="431AC7F3" w14:textId="77777777" w:rsidTr="005C0C2D">
        <w:trPr>
          <w:jc w:val="center"/>
        </w:trPr>
        <w:tc>
          <w:tcPr>
            <w:tcW w:w="762" w:type="dxa"/>
            <w:tcBorders>
              <w:top w:val="single" w:sz="4" w:space="0" w:color="C00000"/>
              <w:bottom w:val="single" w:sz="4" w:space="0" w:color="C00000"/>
            </w:tcBorders>
            <w:shd w:val="clear" w:color="auto" w:fill="F2F2F2"/>
            <w:vAlign w:val="center"/>
          </w:tcPr>
          <w:p w14:paraId="023A11B2" w14:textId="77777777" w:rsidR="007B5F89" w:rsidRPr="00080809" w:rsidRDefault="007B5F89" w:rsidP="005C0C2D">
            <w:pPr>
              <w:pStyle w:val="conformit"/>
            </w:pPr>
            <w:r w:rsidRPr="00080809">
              <w:drawing>
                <wp:inline distT="0" distB="0" distL="0" distR="0" wp14:anchorId="10A7C55D" wp14:editId="0F4B4D84">
                  <wp:extent cx="355600" cy="355600"/>
                  <wp:effectExtent l="0" t="0" r="6350" b="6350"/>
                  <wp:docPr id="13917" name="Image 1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08C59370" w14:textId="77777777" w:rsidR="007B5F89" w:rsidRPr="00080809" w:rsidRDefault="007B5F89" w:rsidP="005C0C2D">
            <w:pPr>
              <w:pStyle w:val="conformit"/>
            </w:pPr>
            <w:r w:rsidRPr="00080809">
              <w:fldChar w:fldCharType="begin"/>
            </w:r>
            <w:r w:rsidRPr="00080809">
              <w:instrText xml:space="preserve"> LISTNUM  LégalDéfaut \l 1  </w:instrText>
            </w:r>
            <w:r w:rsidRPr="00080809">
              <w:fldChar w:fldCharType="end"/>
            </w:r>
          </w:p>
        </w:tc>
        <w:tc>
          <w:tcPr>
            <w:tcW w:w="7992" w:type="dxa"/>
            <w:tcBorders>
              <w:top w:val="single" w:sz="4" w:space="0" w:color="C00000"/>
              <w:bottom w:val="single" w:sz="4" w:space="0" w:color="C00000"/>
            </w:tcBorders>
            <w:shd w:val="clear" w:color="auto" w:fill="F2F2F2"/>
            <w:vAlign w:val="center"/>
          </w:tcPr>
          <w:p w14:paraId="1EB5E4E4" w14:textId="77777777" w:rsidR="007B5F89" w:rsidRPr="00080809" w:rsidRDefault="007B5F89" w:rsidP="005C0C2D">
            <w:r w:rsidRPr="00080809">
              <w:t>Le soumissionnaire décrira les moyens humains mis en œuvre afin de garantir un service de qualité J7/7, H24/24</w:t>
            </w:r>
          </w:p>
        </w:tc>
      </w:tr>
    </w:tbl>
    <w:p w14:paraId="39553B3A" w14:textId="16C67249" w:rsidR="007B5F89" w:rsidRDefault="007B5F89" w:rsidP="007B5F89">
      <w:pPr>
        <w:spacing w:before="120"/>
      </w:pPr>
      <w:r w:rsidRPr="000C54AE">
        <w:rPr>
          <w:u w:val="single"/>
        </w:rPr>
        <w:t>Réponse</w:t>
      </w:r>
      <w:r w:rsidR="002C59A6">
        <w:t> :</w:t>
      </w:r>
    </w:p>
    <w:p w14:paraId="0E56A8AA" w14:textId="77777777" w:rsidR="00962F44" w:rsidRDefault="00962F44"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91369F" w14:paraId="2BA69789" w14:textId="77777777" w:rsidTr="005C0C2D">
        <w:trPr>
          <w:jc w:val="center"/>
        </w:trPr>
        <w:tc>
          <w:tcPr>
            <w:tcW w:w="762" w:type="dxa"/>
            <w:tcBorders>
              <w:top w:val="single" w:sz="4" w:space="0" w:color="C00000"/>
              <w:bottom w:val="single" w:sz="4" w:space="0" w:color="C00000"/>
            </w:tcBorders>
            <w:shd w:val="clear" w:color="auto" w:fill="F2F2F2"/>
            <w:vAlign w:val="center"/>
          </w:tcPr>
          <w:p w14:paraId="15CE0500" w14:textId="77777777" w:rsidR="007B5F89" w:rsidRPr="0091369F" w:rsidRDefault="007B5F89" w:rsidP="005C0C2D">
            <w:pPr>
              <w:pStyle w:val="conformit"/>
            </w:pPr>
            <w:bookmarkStart w:id="31" w:name="_Hlk8629274"/>
            <w:r w:rsidRPr="0091369F">
              <w:drawing>
                <wp:inline distT="0" distB="0" distL="0" distR="0" wp14:anchorId="56E9746E" wp14:editId="552471A2">
                  <wp:extent cx="355600" cy="355600"/>
                  <wp:effectExtent l="0" t="0" r="6350" b="6350"/>
                  <wp:docPr id="13916" name="Image 1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1BA29E2E" w14:textId="77777777" w:rsidR="007B5F89" w:rsidRPr="0091369F" w:rsidRDefault="007B5F89" w:rsidP="005C0C2D">
            <w:pPr>
              <w:pStyle w:val="conformit"/>
            </w:pPr>
            <w:r w:rsidRPr="0091369F">
              <w:fldChar w:fldCharType="begin"/>
            </w:r>
            <w:r w:rsidRPr="0091369F">
              <w:instrText xml:space="preserve"> LISTNUM  LégalDéfaut \l 1  </w:instrText>
            </w:r>
            <w:r w:rsidRPr="0091369F">
              <w:fldChar w:fldCharType="end"/>
            </w:r>
          </w:p>
        </w:tc>
        <w:tc>
          <w:tcPr>
            <w:tcW w:w="7992" w:type="dxa"/>
            <w:tcBorders>
              <w:top w:val="single" w:sz="4" w:space="0" w:color="C00000"/>
              <w:bottom w:val="single" w:sz="4" w:space="0" w:color="C00000"/>
            </w:tcBorders>
            <w:shd w:val="clear" w:color="auto" w:fill="F2F2F2"/>
            <w:vAlign w:val="center"/>
          </w:tcPr>
          <w:p w14:paraId="489B01A2" w14:textId="4407BCBC" w:rsidR="007B5F89" w:rsidRPr="0091369F" w:rsidRDefault="007B5F89" w:rsidP="005C0C2D">
            <w:r w:rsidRPr="0091369F">
              <w:t xml:space="preserve">Le soumissionnaire décrira la solution technique proposée afin de permettre la réception de </w:t>
            </w:r>
            <w:r w:rsidRPr="0091369F">
              <w:rPr>
                <w:i/>
              </w:rPr>
              <w:t>traps</w:t>
            </w:r>
            <w:r w:rsidRPr="0091369F">
              <w:t xml:space="preserve"> SNMP provenant </w:t>
            </w:r>
            <w:r w:rsidR="00B9040F">
              <w:fldChar w:fldCharType="begin"/>
            </w:r>
            <w:r w:rsidR="00B9040F">
              <w:instrText xml:space="preserve"> DOCPROPERTY  _du_client  \* MERGEFORMAT </w:instrText>
            </w:r>
            <w:r w:rsidR="00B9040F">
              <w:fldChar w:fldCharType="separate"/>
            </w:r>
            <w:r w:rsidR="0038478D">
              <w:t xml:space="preserve">de </w:t>
            </w:r>
            <w:r w:rsidR="00E665F0">
              <w:t>La Direction Commune</w:t>
            </w:r>
            <w:r w:rsidR="00B9040F">
              <w:fldChar w:fldCharType="end"/>
            </w:r>
            <w:r w:rsidRPr="0091369F">
              <w:t>.</w:t>
            </w:r>
          </w:p>
          <w:p w14:paraId="7D9A8328" w14:textId="77777777" w:rsidR="007B5F89" w:rsidRPr="0091369F" w:rsidRDefault="007B5F89" w:rsidP="005C0C2D">
            <w:r w:rsidRPr="0091369F">
              <w:t xml:space="preserve">Il précisera s’il est nécessaire d’établir des connexions </w:t>
            </w:r>
            <w:proofErr w:type="spellStart"/>
            <w:r w:rsidRPr="0091369F">
              <w:rPr>
                <w:i/>
              </w:rPr>
              <w:t>IPsec</w:t>
            </w:r>
            <w:proofErr w:type="spellEnd"/>
            <w:r w:rsidRPr="0091369F">
              <w:t xml:space="preserve"> sur Internet.</w:t>
            </w:r>
          </w:p>
        </w:tc>
      </w:tr>
    </w:tbl>
    <w:bookmarkEnd w:id="31"/>
    <w:p w14:paraId="520CB6BB" w14:textId="34BF2D9D" w:rsidR="007B5F89" w:rsidRDefault="007B5F89" w:rsidP="007B5F89">
      <w:pPr>
        <w:spacing w:before="120"/>
      </w:pPr>
      <w:r w:rsidRPr="000C54AE">
        <w:rPr>
          <w:u w:val="single"/>
        </w:rPr>
        <w:t>Réponse</w:t>
      </w:r>
      <w:r w:rsidR="002C59A6">
        <w:t> :</w:t>
      </w:r>
    </w:p>
    <w:p w14:paraId="4A24EC47" w14:textId="77777777" w:rsidR="00962F44" w:rsidRDefault="00962F44"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91369F" w14:paraId="564C8778" w14:textId="77777777" w:rsidTr="005C0C2D">
        <w:trPr>
          <w:jc w:val="center"/>
        </w:trPr>
        <w:tc>
          <w:tcPr>
            <w:tcW w:w="762" w:type="dxa"/>
            <w:tcBorders>
              <w:top w:val="single" w:sz="4" w:space="0" w:color="C00000"/>
              <w:bottom w:val="single" w:sz="4" w:space="0" w:color="C00000"/>
            </w:tcBorders>
            <w:shd w:val="clear" w:color="auto" w:fill="F2F2F2"/>
            <w:vAlign w:val="center"/>
          </w:tcPr>
          <w:p w14:paraId="4CCAF707" w14:textId="77777777" w:rsidR="007B5F89" w:rsidRPr="0091369F" w:rsidRDefault="007B5F89" w:rsidP="005C0C2D">
            <w:pPr>
              <w:pStyle w:val="conformit"/>
            </w:pPr>
            <w:r w:rsidRPr="0091369F">
              <w:drawing>
                <wp:inline distT="0" distB="0" distL="0" distR="0" wp14:anchorId="72282D3D" wp14:editId="0A5C71C1">
                  <wp:extent cx="355600" cy="355600"/>
                  <wp:effectExtent l="0" t="0" r="6350" b="635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2173B23E" w14:textId="77777777" w:rsidR="007B5F89" w:rsidRPr="0091369F" w:rsidRDefault="007B5F89" w:rsidP="005C0C2D">
            <w:pPr>
              <w:pStyle w:val="conformit"/>
            </w:pPr>
            <w:r w:rsidRPr="0091369F">
              <w:fldChar w:fldCharType="begin"/>
            </w:r>
            <w:r w:rsidRPr="0091369F">
              <w:instrText xml:space="preserve"> LISTNUM  LégalDéfaut \l 1  </w:instrText>
            </w:r>
            <w:r w:rsidRPr="0091369F">
              <w:fldChar w:fldCharType="end"/>
            </w:r>
          </w:p>
        </w:tc>
        <w:tc>
          <w:tcPr>
            <w:tcW w:w="7992" w:type="dxa"/>
            <w:tcBorders>
              <w:top w:val="single" w:sz="4" w:space="0" w:color="C00000"/>
              <w:bottom w:val="single" w:sz="4" w:space="0" w:color="C00000"/>
            </w:tcBorders>
            <w:shd w:val="clear" w:color="auto" w:fill="F2F2F2"/>
            <w:vAlign w:val="center"/>
          </w:tcPr>
          <w:p w14:paraId="6E89C12C" w14:textId="77777777" w:rsidR="007B5F89" w:rsidRPr="0091369F" w:rsidRDefault="007B5F89" w:rsidP="005C0C2D">
            <w:r w:rsidRPr="0091369F">
              <w:t>Le soumissionnaire décrira la solution technique proposée afin de gérer le polling SNMP.</w:t>
            </w:r>
          </w:p>
          <w:p w14:paraId="35C4AE38" w14:textId="41A7A348" w:rsidR="007B5F89" w:rsidRPr="0091369F" w:rsidRDefault="007B5F89" w:rsidP="005C0C2D">
            <w:r w:rsidRPr="0091369F">
              <w:t>Il décrira le cas éch</w:t>
            </w:r>
            <w:r w:rsidR="0000467F">
              <w:t>éant si les équipements proposé</w:t>
            </w:r>
            <w:r w:rsidRPr="0091369F">
              <w:t>s permettent d’autres mécanismes de supervision que le polling SNMP.</w:t>
            </w:r>
          </w:p>
          <w:p w14:paraId="555C7049" w14:textId="022BACC3" w:rsidR="007B5F89" w:rsidRPr="0091369F" w:rsidRDefault="007B5F89" w:rsidP="005C0C2D">
            <w:r w:rsidRPr="0091369F">
              <w:t xml:space="preserve">Il précisera comment limiter les risques pour le SI </w:t>
            </w:r>
            <w:r w:rsidR="00B9040F">
              <w:fldChar w:fldCharType="begin"/>
            </w:r>
            <w:r w:rsidR="00B9040F">
              <w:instrText xml:space="preserve"> DOCPROPERTY  _du_client  \* MERGEFORMAT </w:instrText>
            </w:r>
            <w:r w:rsidR="00B9040F">
              <w:fldChar w:fldCharType="separate"/>
            </w:r>
            <w:r w:rsidR="0038478D">
              <w:t xml:space="preserve">de </w:t>
            </w:r>
            <w:r w:rsidR="00E665F0">
              <w:t>La Direction Commune</w:t>
            </w:r>
            <w:r w:rsidR="00B9040F">
              <w:fldChar w:fldCharType="end"/>
            </w:r>
            <w:r w:rsidRPr="0091369F">
              <w:t>.</w:t>
            </w:r>
          </w:p>
        </w:tc>
      </w:tr>
    </w:tbl>
    <w:p w14:paraId="06FCEDFA" w14:textId="1A141348" w:rsidR="007B5F89" w:rsidRDefault="007B5F89" w:rsidP="007B5F89">
      <w:pPr>
        <w:spacing w:before="120"/>
      </w:pPr>
      <w:r w:rsidRPr="000C54AE">
        <w:rPr>
          <w:u w:val="single"/>
        </w:rPr>
        <w:t>Réponse</w:t>
      </w:r>
      <w:r w:rsidR="002C59A6">
        <w:t> :</w:t>
      </w:r>
    </w:p>
    <w:p w14:paraId="2C1309CB" w14:textId="77777777" w:rsidR="00962F44" w:rsidRDefault="00962F44"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91369F" w14:paraId="646FE750" w14:textId="77777777" w:rsidTr="005C0C2D">
        <w:trPr>
          <w:jc w:val="center"/>
        </w:trPr>
        <w:tc>
          <w:tcPr>
            <w:tcW w:w="762" w:type="dxa"/>
            <w:tcBorders>
              <w:top w:val="single" w:sz="4" w:space="0" w:color="C00000"/>
              <w:bottom w:val="single" w:sz="4" w:space="0" w:color="C00000"/>
            </w:tcBorders>
            <w:shd w:val="clear" w:color="auto" w:fill="F2F2F2"/>
            <w:vAlign w:val="center"/>
          </w:tcPr>
          <w:p w14:paraId="304252E2" w14:textId="77777777" w:rsidR="007B5F89" w:rsidRPr="0091369F" w:rsidRDefault="007B5F89" w:rsidP="005C0C2D">
            <w:pPr>
              <w:pStyle w:val="conformit"/>
            </w:pPr>
            <w:bookmarkStart w:id="32" w:name="_Hlk8629281"/>
            <w:r w:rsidRPr="0091369F">
              <w:drawing>
                <wp:inline distT="0" distB="0" distL="0" distR="0" wp14:anchorId="17849E81" wp14:editId="55C186D7">
                  <wp:extent cx="355600" cy="355600"/>
                  <wp:effectExtent l="0" t="0" r="6350" b="6350"/>
                  <wp:docPr id="13915" name="Image 1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7B727161" w14:textId="77777777" w:rsidR="007B5F89" w:rsidRPr="0091369F" w:rsidRDefault="007B5F89" w:rsidP="005C0C2D">
            <w:pPr>
              <w:pStyle w:val="conformit"/>
            </w:pPr>
            <w:r w:rsidRPr="0091369F">
              <w:fldChar w:fldCharType="begin"/>
            </w:r>
            <w:r w:rsidRPr="0091369F">
              <w:instrText xml:space="preserve"> LISTNUM  LégalDéfaut \l 1  </w:instrText>
            </w:r>
            <w:r w:rsidRPr="0091369F">
              <w:fldChar w:fldCharType="end"/>
            </w:r>
          </w:p>
        </w:tc>
        <w:tc>
          <w:tcPr>
            <w:tcW w:w="7992" w:type="dxa"/>
            <w:tcBorders>
              <w:top w:val="single" w:sz="4" w:space="0" w:color="C00000"/>
              <w:bottom w:val="single" w:sz="4" w:space="0" w:color="C00000"/>
            </w:tcBorders>
            <w:shd w:val="clear" w:color="auto" w:fill="F2F2F2"/>
            <w:vAlign w:val="center"/>
          </w:tcPr>
          <w:p w14:paraId="707488CD" w14:textId="77777777" w:rsidR="007B5F89" w:rsidRPr="0091369F" w:rsidRDefault="007B5F89" w:rsidP="005C0C2D">
            <w:r w:rsidRPr="0091369F">
              <w:t>Le soumissionnaire décrira précisément :</w:t>
            </w:r>
          </w:p>
          <w:p w14:paraId="41B11656" w14:textId="77777777" w:rsidR="007B5F89" w:rsidRPr="0091369F" w:rsidRDefault="007B5F89" w:rsidP="00E95877">
            <w:pPr>
              <w:pStyle w:val="Paragraphedeliste"/>
              <w:numPr>
                <w:ilvl w:val="0"/>
                <w:numId w:val="69"/>
              </w:numPr>
              <w:suppressAutoHyphens/>
              <w:spacing w:after="60"/>
              <w:contextualSpacing w:val="0"/>
            </w:pPr>
            <w:r w:rsidRPr="0091369F">
              <w:t>Son niveau d’engagement ;</w:t>
            </w:r>
          </w:p>
          <w:p w14:paraId="41B2B071" w14:textId="77777777" w:rsidR="007B5F89" w:rsidRPr="0091369F" w:rsidRDefault="007B5F89" w:rsidP="00E95877">
            <w:pPr>
              <w:pStyle w:val="Paragraphedeliste"/>
              <w:numPr>
                <w:ilvl w:val="0"/>
                <w:numId w:val="69"/>
              </w:numPr>
              <w:suppressAutoHyphens/>
              <w:spacing w:after="60"/>
              <w:contextualSpacing w:val="0"/>
            </w:pPr>
            <w:r w:rsidRPr="0091369F">
              <w:t>Les indicateurs permettant de mesurer :</w:t>
            </w:r>
          </w:p>
          <w:p w14:paraId="7F27B8A9" w14:textId="77777777" w:rsidR="007B5F89" w:rsidRPr="0091369F" w:rsidRDefault="007B5F89" w:rsidP="00E95877">
            <w:pPr>
              <w:pStyle w:val="Paragraphedeliste"/>
              <w:numPr>
                <w:ilvl w:val="1"/>
                <w:numId w:val="69"/>
              </w:numPr>
              <w:suppressAutoHyphens/>
              <w:spacing w:after="60"/>
              <w:contextualSpacing w:val="0"/>
            </w:pPr>
            <w:r w:rsidRPr="0091369F">
              <w:t>Le respect des engagements,</w:t>
            </w:r>
          </w:p>
          <w:p w14:paraId="31E434E4" w14:textId="77777777" w:rsidR="007B5F89" w:rsidRPr="0091369F" w:rsidRDefault="007B5F89" w:rsidP="00E95877">
            <w:pPr>
              <w:pStyle w:val="Paragraphedeliste"/>
              <w:numPr>
                <w:ilvl w:val="1"/>
                <w:numId w:val="69"/>
              </w:numPr>
              <w:suppressAutoHyphens/>
              <w:spacing w:after="60"/>
              <w:contextualSpacing w:val="0"/>
            </w:pPr>
            <w:r w:rsidRPr="0091369F">
              <w:t>Le niveau de performance du service ;</w:t>
            </w:r>
          </w:p>
          <w:p w14:paraId="1ACDCE4C" w14:textId="77777777" w:rsidR="007B5F89" w:rsidRPr="0091369F" w:rsidRDefault="007B5F89" w:rsidP="00E95877">
            <w:pPr>
              <w:pStyle w:val="Paragraphedeliste"/>
              <w:numPr>
                <w:ilvl w:val="0"/>
                <w:numId w:val="69"/>
              </w:numPr>
              <w:suppressAutoHyphens/>
              <w:spacing w:after="60"/>
              <w:contextualSpacing w:val="0"/>
            </w:pPr>
            <w:r w:rsidRPr="0091369F">
              <w:t>Les mécanismes de pénalités associés.</w:t>
            </w:r>
          </w:p>
        </w:tc>
      </w:tr>
    </w:tbl>
    <w:bookmarkEnd w:id="32"/>
    <w:p w14:paraId="79FB1790" w14:textId="42584A95" w:rsidR="007B5F89" w:rsidRDefault="007B5F89" w:rsidP="007B5F89">
      <w:pPr>
        <w:spacing w:before="120"/>
      </w:pPr>
      <w:r w:rsidRPr="000C54AE">
        <w:rPr>
          <w:u w:val="single"/>
        </w:rPr>
        <w:t>Réponse</w:t>
      </w:r>
      <w:r w:rsidR="002C59A6">
        <w:t> :</w:t>
      </w:r>
    </w:p>
    <w:p w14:paraId="15BDA361" w14:textId="77777777" w:rsidR="00962F44" w:rsidRDefault="00962F44" w:rsidP="007B5F89">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7B5F89" w:rsidRPr="0091369F" w14:paraId="08D9AD65" w14:textId="77777777" w:rsidTr="005C0C2D">
        <w:trPr>
          <w:jc w:val="center"/>
        </w:trPr>
        <w:tc>
          <w:tcPr>
            <w:tcW w:w="762" w:type="dxa"/>
            <w:tcBorders>
              <w:top w:val="single" w:sz="4" w:space="0" w:color="C00000"/>
              <w:bottom w:val="single" w:sz="4" w:space="0" w:color="C00000"/>
            </w:tcBorders>
            <w:shd w:val="clear" w:color="auto" w:fill="F2F2F2"/>
            <w:vAlign w:val="center"/>
          </w:tcPr>
          <w:p w14:paraId="30C3ED6B" w14:textId="77777777" w:rsidR="007B5F89" w:rsidRPr="0091369F" w:rsidRDefault="007B5F89" w:rsidP="005C0C2D">
            <w:pPr>
              <w:pStyle w:val="conformit"/>
            </w:pPr>
            <w:bookmarkStart w:id="33" w:name="_Hlk8629305"/>
            <w:r w:rsidRPr="0091369F">
              <w:drawing>
                <wp:inline distT="0" distB="0" distL="0" distR="0" wp14:anchorId="7C5EC6FC" wp14:editId="5B04AC6E">
                  <wp:extent cx="355600" cy="355600"/>
                  <wp:effectExtent l="0" t="0" r="6350" b="6350"/>
                  <wp:docPr id="13913" name="Image 1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6777F052" w14:textId="77777777" w:rsidR="007B5F89" w:rsidRPr="0091369F" w:rsidRDefault="007B5F89" w:rsidP="005C0C2D">
            <w:pPr>
              <w:pStyle w:val="conformit"/>
            </w:pPr>
            <w:r w:rsidRPr="0091369F">
              <w:fldChar w:fldCharType="begin"/>
            </w:r>
            <w:r w:rsidRPr="0091369F">
              <w:instrText xml:space="preserve"> LISTNUM  LégalDéfaut \l 1  </w:instrText>
            </w:r>
            <w:r w:rsidRPr="0091369F">
              <w:fldChar w:fldCharType="end"/>
            </w:r>
          </w:p>
        </w:tc>
        <w:tc>
          <w:tcPr>
            <w:tcW w:w="7992" w:type="dxa"/>
            <w:tcBorders>
              <w:top w:val="single" w:sz="4" w:space="0" w:color="C00000"/>
              <w:bottom w:val="single" w:sz="4" w:space="0" w:color="C00000"/>
            </w:tcBorders>
            <w:shd w:val="clear" w:color="auto" w:fill="F2F2F2"/>
            <w:vAlign w:val="center"/>
          </w:tcPr>
          <w:p w14:paraId="7F4B5A71" w14:textId="77777777" w:rsidR="007B5F89" w:rsidRPr="0091369F" w:rsidRDefault="007B5F89" w:rsidP="005C0C2D">
            <w:r w:rsidRPr="0091369F">
              <w:t>Le soumissionnaire expliquera comment il assure la liaison avec le guichet unique notamment en heures non ouvrées (HNO).</w:t>
            </w:r>
          </w:p>
        </w:tc>
      </w:tr>
    </w:tbl>
    <w:bookmarkEnd w:id="33"/>
    <w:p w14:paraId="4153066F" w14:textId="5431C5ED" w:rsidR="00962F44" w:rsidRDefault="00962F44" w:rsidP="00962F44">
      <w:pPr>
        <w:spacing w:before="120"/>
      </w:pPr>
      <w:r w:rsidRPr="000C54AE">
        <w:rPr>
          <w:u w:val="single"/>
        </w:rPr>
        <w:t>Réponse</w:t>
      </w:r>
      <w:r w:rsidR="002C59A6">
        <w:t> :</w:t>
      </w:r>
    </w:p>
    <w:p w14:paraId="5C145DD7" w14:textId="77777777" w:rsidR="00962F44" w:rsidRDefault="00962F44" w:rsidP="00962F44">
      <w:pPr>
        <w:spacing w:before="120"/>
      </w:pPr>
    </w:p>
    <w:tbl>
      <w:tblPr>
        <w:tblW w:w="9515" w:type="dxa"/>
        <w:jc w:val="center"/>
        <w:tblBorders>
          <w:top w:val="single" w:sz="4" w:space="0" w:color="C00000"/>
          <w:bottom w:val="single" w:sz="4" w:space="0" w:color="C00000"/>
        </w:tblBorders>
        <w:tblLayout w:type="fixed"/>
        <w:tblLook w:val="0000" w:firstRow="0" w:lastRow="0" w:firstColumn="0" w:lastColumn="0" w:noHBand="0" w:noVBand="0"/>
      </w:tblPr>
      <w:tblGrid>
        <w:gridCol w:w="762"/>
        <w:gridCol w:w="761"/>
        <w:gridCol w:w="7992"/>
      </w:tblGrid>
      <w:tr w:rsidR="00962F44" w:rsidRPr="00543DD9" w14:paraId="6DD7BB90" w14:textId="77777777" w:rsidTr="005C0C2D">
        <w:trPr>
          <w:jc w:val="center"/>
        </w:trPr>
        <w:tc>
          <w:tcPr>
            <w:tcW w:w="762" w:type="dxa"/>
            <w:tcBorders>
              <w:top w:val="single" w:sz="4" w:space="0" w:color="C00000"/>
              <w:bottom w:val="single" w:sz="4" w:space="0" w:color="C00000"/>
            </w:tcBorders>
            <w:shd w:val="clear" w:color="auto" w:fill="F2F2F2"/>
            <w:vAlign w:val="center"/>
          </w:tcPr>
          <w:p w14:paraId="57370415" w14:textId="77777777" w:rsidR="00962F44" w:rsidRPr="0091369F" w:rsidRDefault="00962F44" w:rsidP="005C0C2D">
            <w:pPr>
              <w:pStyle w:val="conformit"/>
            </w:pPr>
            <w:r w:rsidRPr="0091369F">
              <w:drawing>
                <wp:inline distT="0" distB="0" distL="0" distR="0" wp14:anchorId="08436E2A" wp14:editId="1DE5F5A3">
                  <wp:extent cx="355600" cy="355600"/>
                  <wp:effectExtent l="0" t="0" r="6350" b="6350"/>
                  <wp:docPr id="13914" name="Image 1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61" w:type="dxa"/>
            <w:tcBorders>
              <w:top w:val="single" w:sz="4" w:space="0" w:color="C00000"/>
              <w:bottom w:val="single" w:sz="4" w:space="0" w:color="C00000"/>
            </w:tcBorders>
            <w:shd w:val="clear" w:color="auto" w:fill="F2F2F2"/>
            <w:vAlign w:val="center"/>
          </w:tcPr>
          <w:p w14:paraId="74A485BF" w14:textId="77777777" w:rsidR="00962F44" w:rsidRPr="0091369F" w:rsidRDefault="00962F44" w:rsidP="005C0C2D">
            <w:pPr>
              <w:pStyle w:val="conformit"/>
            </w:pPr>
            <w:r w:rsidRPr="0091369F">
              <w:fldChar w:fldCharType="begin"/>
            </w:r>
            <w:r w:rsidRPr="0091369F">
              <w:instrText xml:space="preserve"> LISTNUM  LégalDéfaut \l 1  </w:instrText>
            </w:r>
            <w:r w:rsidRPr="0091369F">
              <w:fldChar w:fldCharType="end"/>
            </w:r>
          </w:p>
        </w:tc>
        <w:tc>
          <w:tcPr>
            <w:tcW w:w="7992" w:type="dxa"/>
            <w:tcBorders>
              <w:top w:val="single" w:sz="4" w:space="0" w:color="C00000"/>
              <w:bottom w:val="single" w:sz="4" w:space="0" w:color="C00000"/>
            </w:tcBorders>
            <w:shd w:val="clear" w:color="auto" w:fill="F2F2F2"/>
            <w:vAlign w:val="center"/>
          </w:tcPr>
          <w:p w14:paraId="66ABF4B5" w14:textId="108EF12D" w:rsidR="00962F44" w:rsidRPr="00543DD9" w:rsidRDefault="00962F44" w:rsidP="005C0C2D">
            <w:r w:rsidRPr="0091369F">
              <w:t xml:space="preserve">Le soumissionnaire confirmera son engagement d’alerte vers </w:t>
            </w:r>
            <w:r w:rsidR="00731EAF">
              <w:t>La Direction Commune</w:t>
            </w:r>
            <w:r w:rsidRPr="0091369F">
              <w:t xml:space="preserve"> en cas de réception de </w:t>
            </w:r>
            <w:r w:rsidRPr="0091369F">
              <w:rPr>
                <w:i/>
              </w:rPr>
              <w:t>traps</w:t>
            </w:r>
            <w:r w:rsidRPr="0091369F">
              <w:t xml:space="preserve"> SNMP.</w:t>
            </w:r>
          </w:p>
        </w:tc>
      </w:tr>
    </w:tbl>
    <w:p w14:paraId="1A657F23" w14:textId="7E2186FC" w:rsidR="007B5F89" w:rsidRDefault="007B5F89" w:rsidP="007B5F89">
      <w:pPr>
        <w:spacing w:before="120"/>
      </w:pPr>
      <w:r w:rsidRPr="000C54AE">
        <w:rPr>
          <w:u w:val="single"/>
        </w:rPr>
        <w:t>Réponse</w:t>
      </w:r>
      <w:r w:rsidR="002C59A6">
        <w:t> :</w:t>
      </w:r>
    </w:p>
    <w:p w14:paraId="357E2957" w14:textId="77777777" w:rsidR="00962F44" w:rsidRDefault="00962F44" w:rsidP="007B5F89">
      <w:pPr>
        <w:spacing w:before="120"/>
      </w:pPr>
    </w:p>
    <w:tbl>
      <w:tblPr>
        <w:tblW w:w="9288" w:type="dxa"/>
        <w:jc w:val="center"/>
        <w:tblBorders>
          <w:top w:val="single" w:sz="4" w:space="0" w:color="C00000"/>
          <w:bottom w:val="single" w:sz="4" w:space="0" w:color="C00000"/>
        </w:tblBorders>
        <w:tblLayout w:type="fixed"/>
        <w:tblLook w:val="0000" w:firstRow="0" w:lastRow="0" w:firstColumn="0" w:lastColumn="0" w:noHBand="0" w:noVBand="0"/>
      </w:tblPr>
      <w:tblGrid>
        <w:gridCol w:w="743"/>
        <w:gridCol w:w="743"/>
        <w:gridCol w:w="7802"/>
      </w:tblGrid>
      <w:tr w:rsidR="007B5F89" w:rsidRPr="000A5666" w14:paraId="48923051" w14:textId="77777777" w:rsidTr="005C0C2D">
        <w:trPr>
          <w:jc w:val="center"/>
        </w:trPr>
        <w:tc>
          <w:tcPr>
            <w:tcW w:w="743" w:type="dxa"/>
            <w:tcBorders>
              <w:top w:val="single" w:sz="4" w:space="0" w:color="C00000"/>
              <w:bottom w:val="single" w:sz="4" w:space="0" w:color="C00000"/>
            </w:tcBorders>
            <w:shd w:val="clear" w:color="auto" w:fill="F2F2F2"/>
            <w:vAlign w:val="center"/>
          </w:tcPr>
          <w:p w14:paraId="69C8D536" w14:textId="77777777" w:rsidR="007B5F89" w:rsidRPr="0040114A" w:rsidRDefault="007B5F89" w:rsidP="005C0C2D">
            <w:pPr>
              <w:pStyle w:val="exigence"/>
            </w:pPr>
            <w:r w:rsidRPr="0040114A">
              <w:drawing>
                <wp:inline distT="0" distB="0" distL="0" distR="0" wp14:anchorId="12D40C9E" wp14:editId="6BF4D287">
                  <wp:extent cx="355600" cy="355600"/>
                  <wp:effectExtent l="0" t="0" r="635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43" w:type="dxa"/>
            <w:tcBorders>
              <w:top w:val="single" w:sz="4" w:space="0" w:color="C00000"/>
              <w:bottom w:val="single" w:sz="4" w:space="0" w:color="C00000"/>
            </w:tcBorders>
            <w:shd w:val="clear" w:color="auto" w:fill="F2F2F2"/>
            <w:vAlign w:val="center"/>
          </w:tcPr>
          <w:p w14:paraId="58A864AA" w14:textId="77777777" w:rsidR="007B5F89" w:rsidRPr="0040114A" w:rsidRDefault="007B5F89" w:rsidP="005C0C2D">
            <w:pPr>
              <w:pStyle w:val="conformit"/>
            </w:pPr>
            <w:r w:rsidRPr="0040114A">
              <w:fldChar w:fldCharType="begin"/>
            </w:r>
            <w:r w:rsidRPr="0040114A">
              <w:instrText xml:space="preserve"> LISTNUM  LégalDéfaut \l 1  </w:instrText>
            </w:r>
            <w:r w:rsidRPr="0040114A">
              <w:fldChar w:fldCharType="end"/>
            </w:r>
          </w:p>
        </w:tc>
        <w:tc>
          <w:tcPr>
            <w:tcW w:w="7802" w:type="dxa"/>
            <w:tcBorders>
              <w:top w:val="single" w:sz="4" w:space="0" w:color="C00000"/>
              <w:bottom w:val="single" w:sz="4" w:space="0" w:color="C00000"/>
            </w:tcBorders>
            <w:shd w:val="clear" w:color="auto" w:fill="F2F2F2"/>
            <w:vAlign w:val="center"/>
          </w:tcPr>
          <w:p w14:paraId="4F2AA4C0" w14:textId="77777777" w:rsidR="007B5F89" w:rsidRDefault="007B5F89" w:rsidP="005C0C2D">
            <w:r w:rsidRPr="0040114A">
              <w:t xml:space="preserve">Le soumissionnaire fournira </w:t>
            </w:r>
            <w:r>
              <w:t>les catalogues des constructeurs suivants :</w:t>
            </w:r>
          </w:p>
          <w:p w14:paraId="74BEFFE8" w14:textId="77777777" w:rsidR="00731EAF" w:rsidRDefault="00731EAF" w:rsidP="00731EAF">
            <w:pPr>
              <w:pStyle w:val="Paragraphedeliste"/>
              <w:numPr>
                <w:ilvl w:val="0"/>
                <w:numId w:val="70"/>
              </w:numPr>
              <w:spacing w:after="0"/>
            </w:pPr>
            <w:r>
              <w:t>DELL Commutateurs (accès, datacenter)</w:t>
            </w:r>
          </w:p>
          <w:p w14:paraId="5E6C6755" w14:textId="77777777" w:rsidR="00731EAF" w:rsidRDefault="00731EAF" w:rsidP="00731EAF">
            <w:pPr>
              <w:pStyle w:val="Paragraphedeliste"/>
              <w:numPr>
                <w:ilvl w:val="0"/>
                <w:numId w:val="70"/>
              </w:numPr>
              <w:spacing w:after="0"/>
            </w:pPr>
            <w:r>
              <w:t>HUAWEI (accès, datacenter)</w:t>
            </w:r>
          </w:p>
          <w:p w14:paraId="7FC5120C" w14:textId="77777777" w:rsidR="00731EAF" w:rsidRDefault="00731EAF" w:rsidP="00731EAF">
            <w:pPr>
              <w:pStyle w:val="Paragraphedeliste"/>
              <w:numPr>
                <w:ilvl w:val="0"/>
                <w:numId w:val="70"/>
              </w:numPr>
              <w:spacing w:after="0"/>
            </w:pPr>
            <w:r>
              <w:t>FORTINET (sécurité et WIFI)</w:t>
            </w:r>
          </w:p>
          <w:p w14:paraId="7EBD8B33" w14:textId="46526553" w:rsidR="007B5F89" w:rsidRPr="0040114A" w:rsidRDefault="00731EAF" w:rsidP="00731EAF">
            <w:pPr>
              <w:pStyle w:val="Paragraphedeliste"/>
              <w:numPr>
                <w:ilvl w:val="0"/>
                <w:numId w:val="70"/>
              </w:numPr>
              <w:suppressAutoHyphens/>
              <w:contextualSpacing w:val="0"/>
            </w:pPr>
            <w:r>
              <w:t>Autres à préciser</w:t>
            </w:r>
          </w:p>
        </w:tc>
      </w:tr>
    </w:tbl>
    <w:p w14:paraId="1A14A90C" w14:textId="161B6CE7" w:rsidR="007B5F89" w:rsidRDefault="007B5F89" w:rsidP="007B5F89">
      <w:pPr>
        <w:spacing w:before="120"/>
      </w:pPr>
      <w:r w:rsidRPr="000C54AE">
        <w:rPr>
          <w:u w:val="single"/>
        </w:rPr>
        <w:t>Réponse</w:t>
      </w:r>
      <w:r w:rsidR="002C59A6">
        <w:t> :</w:t>
      </w:r>
    </w:p>
    <w:p w14:paraId="79988AA9" w14:textId="77777777" w:rsidR="00962F44" w:rsidRDefault="00962F44" w:rsidP="007B5F89">
      <w:pPr>
        <w:spacing w:before="120"/>
      </w:pPr>
    </w:p>
    <w:tbl>
      <w:tblPr>
        <w:tblW w:w="9288" w:type="dxa"/>
        <w:jc w:val="center"/>
        <w:tblBorders>
          <w:top w:val="single" w:sz="4" w:space="0" w:color="C00000"/>
          <w:bottom w:val="single" w:sz="4" w:space="0" w:color="C00000"/>
        </w:tblBorders>
        <w:tblLayout w:type="fixed"/>
        <w:tblLook w:val="0000" w:firstRow="0" w:lastRow="0" w:firstColumn="0" w:lastColumn="0" w:noHBand="0" w:noVBand="0"/>
      </w:tblPr>
      <w:tblGrid>
        <w:gridCol w:w="743"/>
        <w:gridCol w:w="743"/>
        <w:gridCol w:w="7802"/>
      </w:tblGrid>
      <w:tr w:rsidR="00962F44" w:rsidRPr="000A5666" w14:paraId="4803C635" w14:textId="77777777" w:rsidTr="005C0C2D">
        <w:trPr>
          <w:jc w:val="center"/>
        </w:trPr>
        <w:tc>
          <w:tcPr>
            <w:tcW w:w="743" w:type="dxa"/>
            <w:tcBorders>
              <w:top w:val="single" w:sz="4" w:space="0" w:color="C00000"/>
              <w:bottom w:val="single" w:sz="4" w:space="0" w:color="C00000"/>
            </w:tcBorders>
            <w:shd w:val="clear" w:color="auto" w:fill="F2F2F2"/>
            <w:vAlign w:val="center"/>
          </w:tcPr>
          <w:p w14:paraId="61975D7C" w14:textId="77777777" w:rsidR="00962F44" w:rsidRPr="00A85493" w:rsidRDefault="00962F44" w:rsidP="005C0C2D">
            <w:pPr>
              <w:pStyle w:val="exigence"/>
              <w:spacing w:before="120"/>
            </w:pPr>
            <w:r w:rsidRPr="00A85493">
              <w:drawing>
                <wp:inline distT="0" distB="0" distL="0" distR="0" wp14:anchorId="1FF5FB30" wp14:editId="3AB22453">
                  <wp:extent cx="355600" cy="355600"/>
                  <wp:effectExtent l="0" t="0" r="635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43" w:type="dxa"/>
            <w:tcBorders>
              <w:top w:val="single" w:sz="4" w:space="0" w:color="C00000"/>
              <w:bottom w:val="single" w:sz="4" w:space="0" w:color="C00000"/>
            </w:tcBorders>
            <w:shd w:val="clear" w:color="auto" w:fill="F2F2F2"/>
            <w:vAlign w:val="center"/>
          </w:tcPr>
          <w:p w14:paraId="06EA4A52" w14:textId="77777777" w:rsidR="00962F44" w:rsidRPr="0040114A" w:rsidRDefault="00962F44" w:rsidP="005C0C2D">
            <w:pPr>
              <w:pStyle w:val="conformit"/>
            </w:pPr>
            <w:r w:rsidRPr="0040114A">
              <w:fldChar w:fldCharType="begin"/>
            </w:r>
            <w:r w:rsidRPr="0040114A">
              <w:instrText xml:space="preserve"> LISTNUM  LégalDéfaut \l 1  </w:instrText>
            </w:r>
            <w:r w:rsidRPr="0040114A">
              <w:fldChar w:fldCharType="end"/>
            </w:r>
          </w:p>
        </w:tc>
        <w:tc>
          <w:tcPr>
            <w:tcW w:w="7802" w:type="dxa"/>
            <w:tcBorders>
              <w:top w:val="single" w:sz="4" w:space="0" w:color="C00000"/>
              <w:bottom w:val="single" w:sz="4" w:space="0" w:color="C00000"/>
            </w:tcBorders>
            <w:shd w:val="clear" w:color="auto" w:fill="F2F2F2"/>
            <w:vAlign w:val="center"/>
          </w:tcPr>
          <w:p w14:paraId="6531F152" w14:textId="2526DD82" w:rsidR="00962F44" w:rsidRPr="00A85493" w:rsidRDefault="00962F44" w:rsidP="005C0C2D">
            <w:r>
              <w:t>Pour chaque cata</w:t>
            </w:r>
            <w:r w:rsidR="00796A1B">
              <w:t>logue</w:t>
            </w:r>
            <w:r>
              <w:t>, le soumissionnaire décrira le niveau de remise minimum garanti ainsi que les conditions suffisante</w:t>
            </w:r>
            <w:r w:rsidR="00796A1B">
              <w:t>s</w:t>
            </w:r>
            <w:r>
              <w:t xml:space="preserve"> pour augmenter ce niveau de remise minimum.</w:t>
            </w:r>
          </w:p>
        </w:tc>
      </w:tr>
    </w:tbl>
    <w:p w14:paraId="6848B769" w14:textId="382DE742" w:rsidR="007B5F89" w:rsidRDefault="007B5F89" w:rsidP="007B5F89">
      <w:pPr>
        <w:spacing w:before="120"/>
      </w:pPr>
      <w:r w:rsidRPr="000C54AE">
        <w:rPr>
          <w:u w:val="single"/>
        </w:rPr>
        <w:t>Réponse</w:t>
      </w:r>
      <w:r w:rsidR="005C7778">
        <w:t> :</w:t>
      </w:r>
    </w:p>
    <w:p w14:paraId="037132C9" w14:textId="77777777" w:rsidR="00962F44" w:rsidRDefault="00962F44" w:rsidP="007B5F89">
      <w:pPr>
        <w:spacing w:before="120"/>
      </w:pPr>
    </w:p>
    <w:tbl>
      <w:tblPr>
        <w:tblW w:w="9288" w:type="dxa"/>
        <w:jc w:val="center"/>
        <w:tblBorders>
          <w:top w:val="single" w:sz="4" w:space="0" w:color="C00000"/>
          <w:bottom w:val="single" w:sz="4" w:space="0" w:color="C00000"/>
        </w:tblBorders>
        <w:tblLayout w:type="fixed"/>
        <w:tblLook w:val="0000" w:firstRow="0" w:lastRow="0" w:firstColumn="0" w:lastColumn="0" w:noHBand="0" w:noVBand="0"/>
      </w:tblPr>
      <w:tblGrid>
        <w:gridCol w:w="743"/>
        <w:gridCol w:w="743"/>
        <w:gridCol w:w="7802"/>
      </w:tblGrid>
      <w:tr w:rsidR="00962F44" w:rsidRPr="000A5666" w14:paraId="5CE3F532" w14:textId="77777777" w:rsidTr="005C0C2D">
        <w:trPr>
          <w:jc w:val="center"/>
        </w:trPr>
        <w:tc>
          <w:tcPr>
            <w:tcW w:w="743" w:type="dxa"/>
            <w:tcBorders>
              <w:top w:val="single" w:sz="4" w:space="0" w:color="C00000"/>
              <w:bottom w:val="single" w:sz="4" w:space="0" w:color="C00000"/>
            </w:tcBorders>
            <w:shd w:val="clear" w:color="auto" w:fill="F2F2F2"/>
            <w:vAlign w:val="center"/>
          </w:tcPr>
          <w:p w14:paraId="6F58108C" w14:textId="77777777" w:rsidR="00962F44" w:rsidRPr="00A85493" w:rsidRDefault="00962F44" w:rsidP="005C0C2D">
            <w:pPr>
              <w:pStyle w:val="exigence"/>
              <w:spacing w:before="120"/>
            </w:pPr>
            <w:r w:rsidRPr="00A85493">
              <w:drawing>
                <wp:inline distT="0" distB="0" distL="0" distR="0" wp14:anchorId="3042678A" wp14:editId="7E8AF3F1">
                  <wp:extent cx="355600" cy="355600"/>
                  <wp:effectExtent l="0" t="0" r="635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 name="kisspng-exclamation-mark-interjection-gray.png"/>
                          <pic:cNvPicPr/>
                        </pic:nvPicPr>
                        <pic:blipFill>
                          <a:blip r:embed="rId12"/>
                          <a:stretch>
                            <a:fillRect/>
                          </a:stretch>
                        </pic:blipFill>
                        <pic:spPr>
                          <a:xfrm flipH="1">
                            <a:off x="0" y="0"/>
                            <a:ext cx="364786" cy="364786"/>
                          </a:xfrm>
                          <a:prstGeom prst="rect">
                            <a:avLst/>
                          </a:prstGeom>
                        </pic:spPr>
                      </pic:pic>
                    </a:graphicData>
                  </a:graphic>
                </wp:inline>
              </w:drawing>
            </w:r>
          </w:p>
        </w:tc>
        <w:tc>
          <w:tcPr>
            <w:tcW w:w="743" w:type="dxa"/>
            <w:tcBorders>
              <w:top w:val="single" w:sz="4" w:space="0" w:color="C00000"/>
              <w:bottom w:val="single" w:sz="4" w:space="0" w:color="C00000"/>
            </w:tcBorders>
            <w:shd w:val="clear" w:color="auto" w:fill="F2F2F2"/>
            <w:vAlign w:val="center"/>
          </w:tcPr>
          <w:p w14:paraId="207FC0F3" w14:textId="77777777" w:rsidR="00962F44" w:rsidRPr="0040114A" w:rsidRDefault="00962F44" w:rsidP="005C0C2D">
            <w:pPr>
              <w:pStyle w:val="conformit"/>
            </w:pPr>
            <w:r w:rsidRPr="0040114A">
              <w:fldChar w:fldCharType="begin"/>
            </w:r>
            <w:r w:rsidRPr="0040114A">
              <w:instrText xml:space="preserve"> LISTNUM  LégalDéfaut \l 1  </w:instrText>
            </w:r>
            <w:r w:rsidRPr="0040114A">
              <w:fldChar w:fldCharType="end"/>
            </w:r>
          </w:p>
        </w:tc>
        <w:tc>
          <w:tcPr>
            <w:tcW w:w="7802" w:type="dxa"/>
            <w:tcBorders>
              <w:top w:val="single" w:sz="4" w:space="0" w:color="C00000"/>
              <w:bottom w:val="single" w:sz="4" w:space="0" w:color="C00000"/>
            </w:tcBorders>
            <w:shd w:val="clear" w:color="auto" w:fill="F2F2F2"/>
            <w:vAlign w:val="center"/>
          </w:tcPr>
          <w:p w14:paraId="6019E7F1" w14:textId="0F93C166" w:rsidR="00962F44" w:rsidRPr="00A85493" w:rsidRDefault="00962F44" w:rsidP="00796A1B">
            <w:pPr>
              <w:pStyle w:val="normalespaceaprs"/>
            </w:pPr>
            <w:r>
              <w:t>Le soumissionnaire intégrera également les catalogues des accessoires associés</w:t>
            </w:r>
            <w:r w:rsidR="00796A1B">
              <w:t xml:space="preserve"> </w:t>
            </w:r>
            <w:r>
              <w:t xml:space="preserve">(Câble de stack de différentes longueurs, modules SFP / SFP+ des constructeurs et compatibles, Câbles </w:t>
            </w:r>
            <w:proofErr w:type="spellStart"/>
            <w:r>
              <w:t>twinax</w:t>
            </w:r>
            <w:proofErr w:type="spellEnd"/>
            <w:r>
              <w:t>, etc. ).</w:t>
            </w:r>
          </w:p>
        </w:tc>
      </w:tr>
    </w:tbl>
    <w:p w14:paraId="6B71F71F" w14:textId="2A9063B0" w:rsidR="007B5F89" w:rsidRDefault="007B5F89" w:rsidP="007B5F89">
      <w:pPr>
        <w:spacing w:before="120"/>
      </w:pPr>
      <w:r w:rsidRPr="000C54AE">
        <w:rPr>
          <w:u w:val="single"/>
        </w:rPr>
        <w:t>Réponse</w:t>
      </w:r>
      <w:r w:rsidR="005C7778">
        <w:t> :</w:t>
      </w:r>
    </w:p>
    <w:p w14:paraId="668DBDDC" w14:textId="77777777" w:rsidR="00962F44" w:rsidRDefault="00962F44" w:rsidP="007B5F89">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731EAF" w:rsidRPr="00040261" w14:paraId="05AC69F2"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619894B0" w14:textId="77777777" w:rsidR="00731EAF" w:rsidRPr="00040261" w:rsidRDefault="00731EAF" w:rsidP="008073DD">
            <w:pPr>
              <w:pStyle w:val="conformit"/>
              <w:jc w:val="left"/>
            </w:pPr>
            <w:r w:rsidRPr="00040261">
              <w:drawing>
                <wp:inline distT="0" distB="0" distL="0" distR="0" wp14:anchorId="2203D04F" wp14:editId="075B39A6">
                  <wp:extent cx="355600" cy="355600"/>
                  <wp:effectExtent l="0" t="0" r="6350" b="6350"/>
                  <wp:docPr id="1846898878" name="Image 1982082901"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82901" name="Image 1982082901"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358D0DAA" w14:textId="77777777" w:rsidR="00731EAF" w:rsidRPr="00040261" w:rsidRDefault="00731EAF" w:rsidP="008073DD">
            <w:pPr>
              <w:pStyle w:val="conformit"/>
              <w:jc w:val="left"/>
            </w:pPr>
            <w:r w:rsidRPr="00040261">
              <w:fldChar w:fldCharType="begin"/>
            </w:r>
            <w:r w:rsidRPr="00040261">
              <w:instrText xml:space="preserve"> LISTNUM  LégalDéfaut \l 1  </w:instrText>
            </w:r>
            <w:r w:rsidRPr="00040261">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7F51F18B" w14:textId="77777777" w:rsidR="00731EAF" w:rsidRPr="00040261" w:rsidRDefault="00731EAF" w:rsidP="008073DD">
            <w:r w:rsidRPr="00040261">
              <w:t>Le titulaire aura précisé s’il dispose d’expériences autour des démarches d'insertion sociale et professionnelle pour les personnes les plus fragiles.</w:t>
            </w:r>
          </w:p>
        </w:tc>
      </w:tr>
    </w:tbl>
    <w:p w14:paraId="026544E2" w14:textId="7E3AF1E5" w:rsidR="003D69AB" w:rsidRDefault="003D69AB" w:rsidP="003D69AB">
      <w:pPr>
        <w:spacing w:before="120"/>
      </w:pPr>
      <w:r w:rsidRPr="000C54AE">
        <w:rPr>
          <w:u w:val="single"/>
        </w:rPr>
        <w:t>Réponse</w:t>
      </w:r>
      <w:r w:rsidR="005C7778">
        <w:t> :</w:t>
      </w: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731EAF" w:rsidRPr="00040261" w14:paraId="71D3BFAA"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23ABB842" w14:textId="77777777" w:rsidR="00731EAF" w:rsidRPr="00040261" w:rsidRDefault="00731EAF" w:rsidP="008073DD">
            <w:pPr>
              <w:pStyle w:val="conformit"/>
              <w:jc w:val="left"/>
            </w:pPr>
            <w:bookmarkStart w:id="34" w:name="_Hlk176533825"/>
            <w:r w:rsidRPr="00040261">
              <w:drawing>
                <wp:inline distT="0" distB="0" distL="0" distR="0" wp14:anchorId="72BC22FB" wp14:editId="3696DC56">
                  <wp:extent cx="355600" cy="355600"/>
                  <wp:effectExtent l="0" t="0" r="6350" b="6350"/>
                  <wp:docPr id="1548159574" name="Image 417332332"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32332" name="Image 417332332"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0DC88902" w14:textId="77777777" w:rsidR="00731EAF" w:rsidRPr="00040261" w:rsidRDefault="00731EAF" w:rsidP="008073DD">
            <w:pPr>
              <w:pStyle w:val="conformit"/>
              <w:jc w:val="left"/>
            </w:pPr>
            <w:r w:rsidRPr="00040261">
              <w:fldChar w:fldCharType="begin"/>
            </w:r>
            <w:r w:rsidRPr="00040261">
              <w:instrText xml:space="preserve"> LISTNUM  LégalDéfaut \l 1  </w:instrText>
            </w:r>
            <w:r w:rsidRPr="00040261">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613CBAB6" w14:textId="754647B0" w:rsidR="00731EAF" w:rsidRPr="00040261" w:rsidRDefault="00731EAF" w:rsidP="008073DD">
            <w:r w:rsidRPr="00040261">
              <w:t>Le titulaire aura précisé s’il a la capacité de fournir dans les demandes de devis et dans la fourniture des factures : la part déjà recyclée des composants des équipements proposés</w:t>
            </w:r>
            <w:r w:rsidR="00872FA4">
              <w:t>.</w:t>
            </w:r>
            <w:r w:rsidRPr="00040261">
              <w:t xml:space="preserve"> </w:t>
            </w:r>
            <w:proofErr w:type="gramStart"/>
            <w:r w:rsidRPr="00040261">
              <w:t>le</w:t>
            </w:r>
            <w:proofErr w:type="gramEnd"/>
            <w:r w:rsidRPr="00040261">
              <w:t xml:space="preserve"> pourcentage de recyclabilité de ces équipements</w:t>
            </w:r>
            <w:r w:rsidR="00872FA4">
              <w:t>.</w:t>
            </w:r>
            <w:r w:rsidRPr="00040261">
              <w:t xml:space="preserve"> </w:t>
            </w:r>
            <w:proofErr w:type="gramStart"/>
            <w:r w:rsidRPr="00040261">
              <w:t>les</w:t>
            </w:r>
            <w:proofErr w:type="gramEnd"/>
            <w:r w:rsidRPr="00040261">
              <w:t xml:space="preserve"> composants recyclables</w:t>
            </w:r>
            <w:r w:rsidR="00872FA4">
              <w:t>.</w:t>
            </w:r>
          </w:p>
        </w:tc>
      </w:tr>
    </w:tbl>
    <w:p w14:paraId="0D42FC51" w14:textId="5E3769A4" w:rsidR="007B5F89" w:rsidRDefault="007B5F89" w:rsidP="007B5F89">
      <w:pPr>
        <w:spacing w:before="120"/>
      </w:pPr>
      <w:r w:rsidRPr="000C54AE">
        <w:rPr>
          <w:u w:val="single"/>
        </w:rPr>
        <w:t>Réponse</w:t>
      </w:r>
      <w:r w:rsidR="005C7778">
        <w:t> :</w:t>
      </w:r>
    </w:p>
    <w:p w14:paraId="1EBD4992" w14:textId="77777777" w:rsidR="005C7778" w:rsidRDefault="005C7778" w:rsidP="007B5F89">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731EAF" w:rsidRPr="00040261" w14:paraId="6C1EB9C5"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bookmarkEnd w:id="34"/>
          <w:p w14:paraId="483445F1" w14:textId="77777777" w:rsidR="00731EAF" w:rsidRPr="00040261" w:rsidRDefault="00731EAF" w:rsidP="008073DD">
            <w:pPr>
              <w:pStyle w:val="conformit"/>
              <w:jc w:val="left"/>
            </w:pPr>
            <w:r w:rsidRPr="00040261">
              <w:drawing>
                <wp:inline distT="0" distB="0" distL="0" distR="0" wp14:anchorId="55BA8D91" wp14:editId="70D5DAD9">
                  <wp:extent cx="355600" cy="355600"/>
                  <wp:effectExtent l="0" t="0" r="6350" b="6350"/>
                  <wp:docPr id="1169962283" name="Image 1919012920"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32332" name="Image 417332332"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186BF7AF" w14:textId="77777777" w:rsidR="00731EAF" w:rsidRPr="00040261" w:rsidRDefault="00731EAF" w:rsidP="008073DD">
            <w:pPr>
              <w:pStyle w:val="conformit"/>
              <w:jc w:val="left"/>
            </w:pPr>
            <w:r w:rsidRPr="00040261">
              <w:fldChar w:fldCharType="begin"/>
            </w:r>
            <w:r w:rsidRPr="00040261">
              <w:instrText xml:space="preserve"> LISTNUM  LégalDéfaut \l 1  </w:instrText>
            </w:r>
            <w:r w:rsidRPr="00040261">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0109B2D8" w14:textId="6B55ACD2" w:rsidR="00731EAF" w:rsidRPr="00040261" w:rsidRDefault="00731EAF" w:rsidP="008073DD">
            <w:r w:rsidRPr="00040261">
              <w:t>Afin de garantir la pérennité des investissements, le titulaire aura spécifié s’il a la capacité de fournir des extensions de garantie et du support technique au-delà du « End-of-support » constructeur</w:t>
            </w:r>
            <w:r w:rsidR="00872FA4">
              <w:t>.</w:t>
            </w:r>
          </w:p>
        </w:tc>
      </w:tr>
    </w:tbl>
    <w:p w14:paraId="4A0F8955" w14:textId="77777777" w:rsidR="005C7778" w:rsidRDefault="005C7778" w:rsidP="005C7778">
      <w:pPr>
        <w:spacing w:before="120"/>
      </w:pPr>
      <w:r w:rsidRPr="000C54AE">
        <w:rPr>
          <w:u w:val="single"/>
        </w:rPr>
        <w:t>Réponse</w:t>
      </w:r>
      <w:r>
        <w:t> :</w:t>
      </w:r>
    </w:p>
    <w:p w14:paraId="5114678E" w14:textId="77777777" w:rsidR="005C7778" w:rsidRDefault="005C7778" w:rsidP="005C7778">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731EAF" w:rsidRPr="00040261" w14:paraId="0582099E"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6509190C" w14:textId="77777777" w:rsidR="00731EAF" w:rsidRPr="00040261" w:rsidRDefault="00731EAF" w:rsidP="008073DD">
            <w:pPr>
              <w:pStyle w:val="conformit"/>
              <w:jc w:val="left"/>
            </w:pPr>
            <w:r w:rsidRPr="00040261">
              <w:drawing>
                <wp:inline distT="0" distB="0" distL="0" distR="0" wp14:anchorId="6691468A" wp14:editId="6E4BFED0">
                  <wp:extent cx="355600" cy="355600"/>
                  <wp:effectExtent l="0" t="0" r="6350" b="6350"/>
                  <wp:docPr id="729091659" name="Image 1782912034"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32332" name="Image 417332332"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2912CF48" w14:textId="77777777" w:rsidR="00731EAF" w:rsidRPr="00040261" w:rsidRDefault="00731EAF" w:rsidP="008073DD">
            <w:pPr>
              <w:pStyle w:val="conformit"/>
              <w:jc w:val="left"/>
            </w:pPr>
            <w:r w:rsidRPr="00040261">
              <w:fldChar w:fldCharType="begin"/>
            </w:r>
            <w:r w:rsidRPr="00040261">
              <w:instrText xml:space="preserve"> LISTNUM  LégalDéfaut \l 1  </w:instrText>
            </w:r>
            <w:r w:rsidRPr="00040261">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51A6C28A" w14:textId="77777777" w:rsidR="00731EAF" w:rsidRPr="00040261" w:rsidRDefault="00731EAF" w:rsidP="008073DD">
            <w:r w:rsidRPr="00040261">
              <w:t>Le titulaire aura spécifié comment il gère la fin de vie des équipements, quels sont ses processus et son organisation.</w:t>
            </w:r>
          </w:p>
        </w:tc>
      </w:tr>
    </w:tbl>
    <w:p w14:paraId="459F3D96" w14:textId="77777777" w:rsidR="005C7778" w:rsidRDefault="005C7778" w:rsidP="005C7778">
      <w:pPr>
        <w:spacing w:before="120"/>
      </w:pPr>
      <w:r w:rsidRPr="000C54AE">
        <w:rPr>
          <w:u w:val="single"/>
        </w:rPr>
        <w:t>Réponse</w:t>
      </w:r>
      <w:r>
        <w:t> :</w:t>
      </w:r>
    </w:p>
    <w:p w14:paraId="090A8760" w14:textId="77777777" w:rsidR="005C7778" w:rsidRDefault="005C7778" w:rsidP="005C7778">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731EAF" w:rsidRPr="00040261" w14:paraId="02D7C0E4"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66E359E5" w14:textId="77777777" w:rsidR="00731EAF" w:rsidRPr="00040261" w:rsidRDefault="00731EAF" w:rsidP="008073DD">
            <w:pPr>
              <w:pStyle w:val="conformit"/>
              <w:jc w:val="left"/>
            </w:pPr>
            <w:r w:rsidRPr="00040261">
              <w:drawing>
                <wp:inline distT="0" distB="0" distL="0" distR="0" wp14:anchorId="306DB66C" wp14:editId="7BFC22CD">
                  <wp:extent cx="355600" cy="355600"/>
                  <wp:effectExtent l="0" t="0" r="6350" b="6350"/>
                  <wp:docPr id="66632905" name="Image 1782912034"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32332" name="Image 417332332"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3AFC9A42" w14:textId="77777777" w:rsidR="00731EAF" w:rsidRPr="00040261" w:rsidRDefault="00731EAF" w:rsidP="008073DD">
            <w:pPr>
              <w:pStyle w:val="conformit"/>
              <w:jc w:val="left"/>
            </w:pPr>
            <w:r w:rsidRPr="00040261">
              <w:fldChar w:fldCharType="begin"/>
            </w:r>
            <w:r w:rsidRPr="00040261">
              <w:instrText xml:space="preserve"> LISTNUM  LégalDéfaut \l 1  </w:instrText>
            </w:r>
            <w:r w:rsidRPr="00040261">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07B69751" w14:textId="77777777" w:rsidR="00731EAF" w:rsidRPr="00040261" w:rsidRDefault="00731EAF" w:rsidP="008073DD">
            <w:r w:rsidRPr="00040261">
              <w:t>Le titulaire aura précisé les mesures qu’il va mettre en œuvre pour limiter l’empreinte carbone liée aux déplacements de ses équipes dans le cadre de missions de support technique.</w:t>
            </w:r>
          </w:p>
        </w:tc>
      </w:tr>
    </w:tbl>
    <w:p w14:paraId="1C2B34B7" w14:textId="77777777" w:rsidR="005C7778" w:rsidRDefault="005C7778" w:rsidP="005C7778">
      <w:pPr>
        <w:spacing w:before="120"/>
      </w:pPr>
      <w:r w:rsidRPr="000C54AE">
        <w:rPr>
          <w:u w:val="single"/>
        </w:rPr>
        <w:t>Réponse</w:t>
      </w:r>
      <w:r>
        <w:t> :</w:t>
      </w:r>
    </w:p>
    <w:p w14:paraId="0D5F7358" w14:textId="77777777" w:rsidR="00731EAF" w:rsidRDefault="00731EAF" w:rsidP="003D69AB">
      <w:pPr>
        <w:spacing w:before="120"/>
      </w:pPr>
    </w:p>
    <w:tbl>
      <w:tblPr>
        <w:tblW w:w="5000" w:type="pct"/>
        <w:jc w:val="center"/>
        <w:tblBorders>
          <w:top w:val="single" w:sz="4" w:space="0" w:color="C00000"/>
          <w:bottom w:val="single" w:sz="4" w:space="0" w:color="C00000"/>
        </w:tblBorders>
        <w:tblLook w:val="04A0" w:firstRow="1" w:lastRow="0" w:firstColumn="1" w:lastColumn="0" w:noHBand="0" w:noVBand="1"/>
      </w:tblPr>
      <w:tblGrid>
        <w:gridCol w:w="786"/>
        <w:gridCol w:w="694"/>
        <w:gridCol w:w="7590"/>
      </w:tblGrid>
      <w:tr w:rsidR="00731EAF" w14:paraId="201D4FED" w14:textId="77777777" w:rsidTr="008073DD">
        <w:trPr>
          <w:jc w:val="center"/>
        </w:trPr>
        <w:tc>
          <w:tcPr>
            <w:tcW w:w="433" w:type="pct"/>
            <w:tcBorders>
              <w:top w:val="single" w:sz="4" w:space="0" w:color="C00000"/>
              <w:left w:val="none" w:sz="4" w:space="0" w:color="000000"/>
              <w:bottom w:val="single" w:sz="4" w:space="0" w:color="C00000"/>
              <w:right w:val="none" w:sz="4" w:space="0" w:color="000000"/>
            </w:tcBorders>
            <w:shd w:val="clear" w:color="auto" w:fill="F2F2F2"/>
            <w:vAlign w:val="center"/>
          </w:tcPr>
          <w:p w14:paraId="32CE02CD" w14:textId="77777777" w:rsidR="00731EAF" w:rsidRPr="00040261" w:rsidRDefault="00731EAF" w:rsidP="008073DD">
            <w:pPr>
              <w:pStyle w:val="conformit"/>
              <w:jc w:val="left"/>
            </w:pPr>
            <w:r w:rsidRPr="00040261">
              <w:drawing>
                <wp:inline distT="0" distB="0" distL="0" distR="0" wp14:anchorId="7A5CD14C" wp14:editId="55D65502">
                  <wp:extent cx="355600" cy="355600"/>
                  <wp:effectExtent l="0" t="0" r="6350" b="6350"/>
                  <wp:docPr id="1455520149" name="Image 1782912034" descr="Une image contenant cercle, symbole,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32332" name="Image 417332332" descr="Une image contenant cercle, symbole, Graphique, Police&#10;&#10;Description générée automatiquement"/>
                          <pic:cNvPicPr>
                            <a:picLocks noChangeAspect="1"/>
                          </pic:cNvPicPr>
                        </pic:nvPicPr>
                        <pic:blipFill>
                          <a:blip r:embed="rId12"/>
                          <a:stretch/>
                        </pic:blipFill>
                        <pic:spPr bwMode="auto">
                          <a:xfrm flipH="1">
                            <a:off x="0" y="0"/>
                            <a:ext cx="364786" cy="364786"/>
                          </a:xfrm>
                          <a:prstGeom prst="rect">
                            <a:avLst/>
                          </a:prstGeom>
                        </pic:spPr>
                      </pic:pic>
                    </a:graphicData>
                  </a:graphic>
                </wp:inline>
              </w:drawing>
            </w:r>
          </w:p>
        </w:tc>
        <w:tc>
          <w:tcPr>
            <w:tcW w:w="383" w:type="pct"/>
            <w:tcBorders>
              <w:top w:val="single" w:sz="4" w:space="0" w:color="C00000"/>
              <w:left w:val="none" w:sz="4" w:space="0" w:color="000000"/>
              <w:bottom w:val="single" w:sz="4" w:space="0" w:color="C00000"/>
              <w:right w:val="none" w:sz="4" w:space="0" w:color="000000"/>
            </w:tcBorders>
            <w:shd w:val="clear" w:color="auto" w:fill="F2F2F2"/>
            <w:vAlign w:val="center"/>
          </w:tcPr>
          <w:p w14:paraId="244E30BD" w14:textId="77777777" w:rsidR="00731EAF" w:rsidRPr="00040261" w:rsidRDefault="00731EAF" w:rsidP="008073DD">
            <w:pPr>
              <w:pStyle w:val="conformit"/>
              <w:jc w:val="left"/>
            </w:pPr>
            <w:r w:rsidRPr="00040261">
              <w:fldChar w:fldCharType="begin"/>
            </w:r>
            <w:r w:rsidRPr="00040261">
              <w:instrText xml:space="preserve"> LISTNUM  LégalDéfaut \l 1  </w:instrText>
            </w:r>
            <w:r w:rsidRPr="00040261">
              <w:fldChar w:fldCharType="end"/>
            </w:r>
          </w:p>
        </w:tc>
        <w:tc>
          <w:tcPr>
            <w:tcW w:w="4184" w:type="pct"/>
            <w:tcBorders>
              <w:top w:val="single" w:sz="4" w:space="0" w:color="C00000"/>
              <w:left w:val="none" w:sz="4" w:space="0" w:color="000000"/>
              <w:bottom w:val="single" w:sz="4" w:space="0" w:color="C00000"/>
              <w:right w:val="none" w:sz="4" w:space="0" w:color="000000"/>
            </w:tcBorders>
            <w:shd w:val="clear" w:color="auto" w:fill="F2F2F2"/>
            <w:vAlign w:val="center"/>
          </w:tcPr>
          <w:p w14:paraId="66B09A53" w14:textId="77777777" w:rsidR="00731EAF" w:rsidRPr="00EE72C6" w:rsidRDefault="00731EAF" w:rsidP="008073DD">
            <w:r w:rsidRPr="00040261">
              <w:t>Le titulaire aura précisé les moyens qu’il a mis en œuvre pour réduire l'impact environnemental de ses emballages, et les gains en termes d'empreinte carbone qui en découlent.</w:t>
            </w:r>
          </w:p>
        </w:tc>
      </w:tr>
    </w:tbl>
    <w:p w14:paraId="2D86C91D" w14:textId="77777777" w:rsidR="00731EAF" w:rsidRDefault="00731EAF" w:rsidP="00731EAF">
      <w:pPr>
        <w:spacing w:before="120"/>
      </w:pPr>
      <w:r w:rsidRPr="000C54AE">
        <w:rPr>
          <w:u w:val="single"/>
        </w:rPr>
        <w:t>Réponse</w:t>
      </w:r>
      <w:r>
        <w:t> :</w:t>
      </w:r>
    </w:p>
    <w:p w14:paraId="1103FE19" w14:textId="77777777" w:rsidR="00731EAF" w:rsidRDefault="00731EAF" w:rsidP="003D69AB">
      <w:pPr>
        <w:spacing w:before="120"/>
      </w:pPr>
    </w:p>
    <w:sectPr w:rsidR="00731EAF" w:rsidSect="00841402">
      <w:footerReference w:type="default" r:id="rId13"/>
      <w:headerReference w:type="first" r:id="rId14"/>
      <w:footerReference w:type="first" r:id="rId15"/>
      <w:pgSz w:w="11906" w:h="16838" w:code="9"/>
      <w:pgMar w:top="1418" w:right="1418" w:bottom="1135" w:left="1418" w:header="720"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B57C8" w14:textId="77777777" w:rsidR="00A33841" w:rsidRDefault="00A33841">
      <w:r>
        <w:separator/>
      </w:r>
    </w:p>
  </w:endnote>
  <w:endnote w:type="continuationSeparator" w:id="0">
    <w:p w14:paraId="13A9CD41" w14:textId="77777777" w:rsidR="00A33841" w:rsidRDefault="00A3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Arial (W1)">
    <w:altName w:val="Arial"/>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auto"/>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Linotype Univers">
    <w:altName w:val="Calibri"/>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uturaA Md BT">
    <w:altName w:val="Lucida Sans Unicode"/>
    <w:charset w:val="00"/>
    <w:family w:val="auto"/>
    <w:pitch w:val="default"/>
  </w:font>
  <w:font w:name="FuturaA Bk BT">
    <w:altName w:val="FuturaA Bk BT"/>
    <w:charset w:val="00"/>
    <w:family w:val="auto"/>
    <w:pitch w:val="default"/>
  </w:font>
  <w:font w:name="EPNPBK+FuturaABkBT">
    <w:altName w:val="Calibri"/>
    <w:charset w:val="00"/>
    <w:family w:val="auto"/>
    <w:pitch w:val="default"/>
  </w:font>
  <w:font w:name="MyriadBoldItalic">
    <w:altName w:val="Courier New"/>
    <w:charset w:val="00"/>
    <w:family w:val="auto"/>
    <w:pitch w:val="default"/>
  </w:font>
  <w:font w:name="MyriadBold">
    <w:altName w:val="Courier New"/>
    <w:charset w:val="00"/>
    <w:family w:val="auto"/>
    <w:pitch w:val="default"/>
  </w:font>
  <w:font w:name="Trebuchet MS">
    <w:panose1 w:val="020B0603020202020204"/>
    <w:charset w:val="00"/>
    <w:family w:val="swiss"/>
    <w:pitch w:val="variable"/>
    <w:sig w:usb0="00000687" w:usb1="00000000" w:usb2="00000000" w:usb3="00000000" w:csb0="0000009F" w:csb1="00000000"/>
  </w:font>
  <w:font w:name="Arial Gras">
    <w:altName w:val="Arial"/>
    <w:panose1 w:val="020B0704020202020204"/>
    <w:charset w:val="00"/>
    <w:family w:val="auto"/>
    <w:pitch w:val="default"/>
  </w:font>
  <w:font w:name="Albertus Medium">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1" w:type="pct"/>
      <w:tblInd w:w="2" w:type="dxa"/>
      <w:tblBorders>
        <w:top w:val="single" w:sz="4" w:space="0" w:color="C00000"/>
        <w:left w:val="single" w:sz="4" w:space="0" w:color="C00000"/>
        <w:bottom w:val="single" w:sz="4" w:space="0" w:color="C00000"/>
        <w:right w:val="single" w:sz="4" w:space="0" w:color="C00000"/>
        <w:insideH w:val="single" w:sz="4" w:space="0" w:color="000000" w:themeColor="text1"/>
        <w:insideV w:val="single" w:sz="4" w:space="0" w:color="000000" w:themeColor="text1"/>
      </w:tblBorders>
      <w:tblCellMar>
        <w:left w:w="71" w:type="dxa"/>
        <w:right w:w="71" w:type="dxa"/>
      </w:tblCellMar>
      <w:tblLook w:val="0000" w:firstRow="0" w:lastRow="0" w:firstColumn="0" w:lastColumn="0" w:noHBand="0" w:noVBand="0"/>
    </w:tblPr>
    <w:tblGrid>
      <w:gridCol w:w="693"/>
      <w:gridCol w:w="692"/>
      <w:gridCol w:w="6684"/>
      <w:gridCol w:w="1138"/>
    </w:tblGrid>
    <w:tr w:rsidR="005C7778" w:rsidRPr="00BD61F8" w14:paraId="25FEEC0F" w14:textId="77777777" w:rsidTr="005C7778">
      <w:trPr>
        <w:trHeight w:val="20"/>
      </w:trPr>
      <w:tc>
        <w:tcPr>
          <w:tcW w:w="376" w:type="pct"/>
          <w:tcBorders>
            <w:right w:val="nil"/>
          </w:tcBorders>
          <w:vAlign w:val="center"/>
        </w:tcPr>
        <w:p w14:paraId="35A6AE57" w14:textId="5DF442CE" w:rsidR="005C7778" w:rsidRPr="00BD61F8" w:rsidRDefault="005C7778" w:rsidP="00B7261A">
          <w:pPr>
            <w:spacing w:after="0" w:line="276" w:lineRule="auto"/>
            <w:rPr>
              <w:rFonts w:cs="Arial"/>
              <w:sz w:val="14"/>
              <w:szCs w:val="18"/>
            </w:rPr>
          </w:pPr>
          <w:r>
            <w:rPr>
              <w:rFonts w:cs="Arial"/>
              <w:sz w:val="14"/>
              <w:szCs w:val="18"/>
            </w:rPr>
            <w:t>CRT</w:t>
          </w:r>
        </w:p>
      </w:tc>
      <w:tc>
        <w:tcPr>
          <w:tcW w:w="376" w:type="pct"/>
          <w:tcBorders>
            <w:right w:val="nil"/>
          </w:tcBorders>
          <w:vAlign w:val="center"/>
        </w:tcPr>
        <w:p w14:paraId="7AE205FB" w14:textId="4ADDAF9B" w:rsidR="005C7778" w:rsidRPr="00BD61F8" w:rsidRDefault="005C7778" w:rsidP="00B7261A">
          <w:pPr>
            <w:spacing w:after="0" w:line="276" w:lineRule="auto"/>
            <w:rPr>
              <w:rFonts w:cs="Arial"/>
              <w:sz w:val="14"/>
              <w:szCs w:val="18"/>
            </w:rPr>
          </w:pPr>
        </w:p>
      </w:tc>
      <w:tc>
        <w:tcPr>
          <w:tcW w:w="3630" w:type="pct"/>
          <w:tcBorders>
            <w:top w:val="single" w:sz="4" w:space="0" w:color="C00000"/>
            <w:left w:val="nil"/>
            <w:bottom w:val="single" w:sz="4" w:space="0" w:color="auto"/>
          </w:tcBorders>
          <w:vAlign w:val="center"/>
        </w:tcPr>
        <w:p w14:paraId="4C0C580F" w14:textId="0C0C517C" w:rsidR="005C7778" w:rsidRPr="00BD61F8" w:rsidRDefault="00AB6EAB" w:rsidP="00B7261A">
          <w:pPr>
            <w:spacing w:after="0" w:line="276" w:lineRule="auto"/>
            <w:jc w:val="center"/>
            <w:rPr>
              <w:rFonts w:cs="Arial"/>
              <w:sz w:val="14"/>
              <w:szCs w:val="18"/>
            </w:rPr>
          </w:pPr>
          <w:r w:rsidRPr="00AB6EAB">
            <w:rPr>
              <w:rFonts w:cs="Arial"/>
              <w:sz w:val="14"/>
              <w:szCs w:val="18"/>
            </w:rPr>
            <w:t>Maintien en Condition Opérationnelle des infrastructures Réseaux et Sécurité</w:t>
          </w:r>
        </w:p>
      </w:tc>
      <w:tc>
        <w:tcPr>
          <w:tcW w:w="618" w:type="pct"/>
          <w:vAlign w:val="center"/>
        </w:tcPr>
        <w:p w14:paraId="109B0441" w14:textId="3C8CD101" w:rsidR="005C7778" w:rsidRPr="00BD61F8" w:rsidRDefault="005C7778" w:rsidP="00B7261A">
          <w:pPr>
            <w:spacing w:after="0" w:line="276" w:lineRule="auto"/>
            <w:jc w:val="center"/>
            <w:rPr>
              <w:rFonts w:cs="Arial"/>
              <w:sz w:val="14"/>
              <w:szCs w:val="18"/>
            </w:rPr>
          </w:pPr>
          <w:r w:rsidRPr="00BD61F8">
            <w:rPr>
              <w:rFonts w:cs="Arial"/>
              <w:sz w:val="14"/>
              <w:szCs w:val="18"/>
            </w:rPr>
            <w:t>Page</w:t>
          </w:r>
          <w:r>
            <w:rPr>
              <w:rFonts w:cs="Arial"/>
              <w:sz w:val="14"/>
              <w:szCs w:val="18"/>
            </w:rPr>
            <w:t xml:space="preserve"> </w:t>
          </w:r>
          <w:r w:rsidRPr="00BD61F8">
            <w:rPr>
              <w:rFonts w:cs="Arial"/>
              <w:sz w:val="14"/>
              <w:szCs w:val="18"/>
            </w:rPr>
            <w:fldChar w:fldCharType="begin"/>
          </w:r>
          <w:r w:rsidRPr="00BD61F8">
            <w:rPr>
              <w:rFonts w:cs="Arial"/>
              <w:sz w:val="14"/>
              <w:szCs w:val="18"/>
            </w:rPr>
            <w:instrText xml:space="preserve"> PAGE </w:instrText>
          </w:r>
          <w:r w:rsidRPr="00BD61F8">
            <w:rPr>
              <w:rFonts w:cs="Arial"/>
              <w:sz w:val="14"/>
              <w:szCs w:val="18"/>
            </w:rPr>
            <w:fldChar w:fldCharType="separate"/>
          </w:r>
          <w:r>
            <w:rPr>
              <w:rFonts w:cs="Arial"/>
              <w:noProof/>
              <w:sz w:val="14"/>
              <w:szCs w:val="18"/>
            </w:rPr>
            <w:t>9</w:t>
          </w:r>
          <w:r w:rsidRPr="00BD61F8">
            <w:rPr>
              <w:rFonts w:cs="Arial"/>
              <w:sz w:val="14"/>
              <w:szCs w:val="18"/>
            </w:rPr>
            <w:fldChar w:fldCharType="end"/>
          </w:r>
          <w:r w:rsidRPr="00BD61F8">
            <w:rPr>
              <w:rFonts w:cs="Arial"/>
              <w:sz w:val="14"/>
              <w:szCs w:val="18"/>
            </w:rPr>
            <w:t>/</w:t>
          </w:r>
          <w:r w:rsidRPr="00BD61F8">
            <w:rPr>
              <w:rFonts w:cs="Arial"/>
              <w:sz w:val="14"/>
              <w:szCs w:val="18"/>
            </w:rPr>
            <w:fldChar w:fldCharType="begin"/>
          </w:r>
          <w:r w:rsidRPr="00BD61F8">
            <w:rPr>
              <w:rFonts w:cs="Arial"/>
              <w:sz w:val="14"/>
              <w:szCs w:val="18"/>
            </w:rPr>
            <w:instrText xml:space="preserve"> NUMPAGES </w:instrText>
          </w:r>
          <w:r w:rsidRPr="00BD61F8">
            <w:rPr>
              <w:rFonts w:cs="Arial"/>
              <w:sz w:val="14"/>
              <w:szCs w:val="18"/>
            </w:rPr>
            <w:fldChar w:fldCharType="separate"/>
          </w:r>
          <w:r>
            <w:rPr>
              <w:rFonts w:cs="Arial"/>
              <w:noProof/>
              <w:sz w:val="14"/>
              <w:szCs w:val="18"/>
            </w:rPr>
            <w:t>10</w:t>
          </w:r>
          <w:r w:rsidRPr="00BD61F8">
            <w:rPr>
              <w:rFonts w:cs="Arial"/>
              <w:sz w:val="14"/>
              <w:szCs w:val="18"/>
            </w:rPr>
            <w:fldChar w:fldCharType="end"/>
          </w:r>
        </w:p>
      </w:tc>
    </w:tr>
    <w:tr w:rsidR="00B7261A" w:rsidRPr="00BD61F8" w14:paraId="48D5DEC4" w14:textId="77777777" w:rsidTr="00D665D5">
      <w:trPr>
        <w:trHeight w:val="20"/>
      </w:trPr>
      <w:tc>
        <w:tcPr>
          <w:tcW w:w="5000" w:type="pct"/>
          <w:gridSpan w:val="4"/>
        </w:tcPr>
        <w:p w14:paraId="3FB2C900" w14:textId="77777777" w:rsidR="00B7261A" w:rsidRPr="00BD61F8" w:rsidRDefault="00B7261A" w:rsidP="00B7261A">
          <w:pPr>
            <w:spacing w:after="0" w:line="276" w:lineRule="auto"/>
            <w:jc w:val="center"/>
            <w:rPr>
              <w:rFonts w:cs="Arial"/>
              <w:sz w:val="14"/>
              <w:szCs w:val="18"/>
            </w:rPr>
          </w:pPr>
          <w:r w:rsidRPr="00BD61F8">
            <w:rPr>
              <w:rFonts w:cs="Arial"/>
              <w:sz w:val="14"/>
              <w:szCs w:val="18"/>
            </w:rPr>
            <w:t>Ce document ne peut être reproduit ou communiqué sans autorisation écrite</w:t>
          </w:r>
        </w:p>
      </w:tc>
    </w:tr>
  </w:tbl>
  <w:p w14:paraId="34537F46" w14:textId="77777777" w:rsidR="00AB4483" w:rsidRPr="00A37C61" w:rsidRDefault="00AB4483" w:rsidP="0077300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7E96" w14:textId="2784982D" w:rsidR="00AB4483" w:rsidRPr="00396C06" w:rsidRDefault="00AB4483" w:rsidP="00396C06">
    <w:pPr>
      <w:pBdr>
        <w:top w:val="single" w:sz="4" w:space="1" w:color="auto"/>
      </w:pBdr>
      <w:jc w:val="left"/>
    </w:pPr>
    <w:r>
      <w:rPr>
        <w:rFonts w:ascii="Book Antiqua" w:hAnsi="Book Antiqua"/>
        <w:b/>
        <w:i/>
      </w:rPr>
      <w:t>Centre Hospitalier d’Angoulême</w:t>
    </w:r>
    <w:r>
      <w:tab/>
    </w:r>
    <w:r>
      <w:tab/>
    </w:r>
    <w:r>
      <w:tab/>
    </w:r>
    <w:r>
      <w:tab/>
    </w:r>
    <w:r>
      <w:tab/>
    </w:r>
    <w:r>
      <w:tab/>
    </w:r>
    <w:r w:rsidRPr="0099065A">
      <w:rPr>
        <w:rFonts w:ascii="Book Antiqua" w:hAnsi="Book Antiqua"/>
        <w:b/>
        <w:i/>
      </w:rPr>
      <w:t xml:space="preserve">Page </w:t>
    </w:r>
    <w:r w:rsidRPr="0099065A">
      <w:rPr>
        <w:rFonts w:ascii="Book Antiqua" w:hAnsi="Book Antiqua"/>
        <w:b/>
        <w:i/>
      </w:rPr>
      <w:fldChar w:fldCharType="begin"/>
    </w:r>
    <w:r w:rsidRPr="0099065A">
      <w:rPr>
        <w:rFonts w:ascii="Book Antiqua" w:hAnsi="Book Antiqua"/>
        <w:b/>
        <w:i/>
      </w:rPr>
      <w:instrText xml:space="preserve"> PAGE </w:instrText>
    </w:r>
    <w:r w:rsidRPr="0099065A">
      <w:rPr>
        <w:rFonts w:ascii="Book Antiqua" w:hAnsi="Book Antiqua"/>
        <w:b/>
        <w:i/>
      </w:rPr>
      <w:fldChar w:fldCharType="separate"/>
    </w:r>
    <w:r>
      <w:rPr>
        <w:rFonts w:ascii="Book Antiqua" w:hAnsi="Book Antiqua"/>
        <w:b/>
        <w:i/>
        <w:noProof/>
      </w:rPr>
      <w:t>1</w:t>
    </w:r>
    <w:r w:rsidRPr="0099065A">
      <w:rPr>
        <w:rFonts w:ascii="Book Antiqua" w:hAnsi="Book Antiqua"/>
        <w:b/>
        <w:i/>
      </w:rPr>
      <w:fldChar w:fldCharType="end"/>
    </w:r>
    <w:r w:rsidRPr="0099065A">
      <w:rPr>
        <w:rFonts w:ascii="Book Antiqua" w:hAnsi="Book Antiqua"/>
        <w:b/>
        <w:i/>
      </w:rPr>
      <w:t xml:space="preserve"> sur </w:t>
    </w:r>
    <w:r w:rsidRPr="0099065A">
      <w:rPr>
        <w:rFonts w:ascii="Book Antiqua" w:hAnsi="Book Antiqua"/>
        <w:b/>
        <w:i/>
      </w:rPr>
      <w:fldChar w:fldCharType="begin"/>
    </w:r>
    <w:r w:rsidRPr="0099065A">
      <w:rPr>
        <w:rFonts w:ascii="Book Antiqua" w:hAnsi="Book Antiqua"/>
        <w:b/>
        <w:i/>
      </w:rPr>
      <w:instrText xml:space="preserve"> NUMPAGES  </w:instrText>
    </w:r>
    <w:r w:rsidRPr="0099065A">
      <w:rPr>
        <w:rFonts w:ascii="Book Antiqua" w:hAnsi="Book Antiqua"/>
        <w:b/>
        <w:i/>
      </w:rPr>
      <w:fldChar w:fldCharType="separate"/>
    </w:r>
    <w:r>
      <w:rPr>
        <w:rFonts w:ascii="Book Antiqua" w:hAnsi="Book Antiqua"/>
        <w:b/>
        <w:i/>
        <w:noProof/>
      </w:rPr>
      <w:t>51</w:t>
    </w:r>
    <w:r w:rsidRPr="0099065A">
      <w:rPr>
        <w:rFonts w:ascii="Book Antiqua" w:hAnsi="Book Antiqua"/>
        <w:b/>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12D4" w14:textId="77777777" w:rsidR="00A33841" w:rsidRDefault="00A33841">
      <w:r>
        <w:separator/>
      </w:r>
    </w:p>
  </w:footnote>
  <w:footnote w:type="continuationSeparator" w:id="0">
    <w:p w14:paraId="7E05462F" w14:textId="77777777" w:rsidR="00A33841" w:rsidRDefault="00A3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3C6D" w14:textId="77777777" w:rsidR="00AB4483" w:rsidRDefault="00AB4483">
    <w:pPr>
      <w:tabs>
        <w:tab w:val="right" w:pos="8789"/>
        <w:tab w:val="right" w:pos="14040"/>
      </w:tabs>
      <w:jc w:val="center"/>
    </w:pPr>
    <w:r>
      <w:rPr>
        <w:noProof/>
      </w:rPr>
      <w:drawing>
        <wp:anchor distT="0" distB="0" distL="114300" distR="114300" simplePos="0" relativeHeight="251657728" behindDoc="0" locked="0" layoutInCell="1" allowOverlap="1" wp14:anchorId="0AE455D4" wp14:editId="74BD5465">
          <wp:simplePos x="0" y="0"/>
          <wp:positionH relativeFrom="column">
            <wp:posOffset>8458200</wp:posOffset>
          </wp:positionH>
          <wp:positionV relativeFrom="paragraph">
            <wp:posOffset>-13970</wp:posOffset>
          </wp:positionV>
          <wp:extent cx="381000" cy="457200"/>
          <wp:effectExtent l="0" t="0" r="0" b="0"/>
          <wp:wrapNone/>
          <wp:docPr id="46" name="Image 6" descr="LOGO_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LOGO_COU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tab/>
      <w:t>Annexe CCTP</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C987C8A"/>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5FAA9682"/>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F080D12"/>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21E902C"/>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7E446114"/>
    <w:lvl w:ilvl="0">
      <w:numFmt w:val="bullet"/>
      <w:pStyle w:val="StyleTitre1Univers12ptBasSimpleAutomatique05pt"/>
      <w:lvlText w:val="*"/>
      <w:lvlJc w:val="left"/>
    </w:lvl>
  </w:abstractNum>
  <w:abstractNum w:abstractNumId="5" w15:restartNumberingAfterBreak="0">
    <w:nsid w:val="00000002"/>
    <w:multiLevelType w:val="singleLevel"/>
    <w:tmpl w:val="00000002"/>
    <w:name w:val="WW8Num2"/>
    <w:lvl w:ilvl="0">
      <w:start w:val="1"/>
      <w:numFmt w:val="upperLetter"/>
      <w:lvlText w:val="Annexe %1 :"/>
      <w:lvlJc w:val="left"/>
      <w:pPr>
        <w:tabs>
          <w:tab w:val="num" w:pos="360"/>
        </w:tabs>
        <w:ind w:left="360" w:hanging="360"/>
      </w:pPr>
    </w:lvl>
  </w:abstractNum>
  <w:abstractNum w:abstractNumId="6" w15:restartNumberingAfterBreak="0">
    <w:nsid w:val="0000000B"/>
    <w:multiLevelType w:val="singleLevel"/>
    <w:tmpl w:val="0000000B"/>
    <w:name w:val="WW8Num11"/>
    <w:lvl w:ilvl="0">
      <w:numFmt w:val="bullet"/>
      <w:lvlText w:val="-"/>
      <w:lvlJc w:val="left"/>
      <w:pPr>
        <w:tabs>
          <w:tab w:val="num" w:pos="720"/>
        </w:tabs>
        <w:ind w:left="720" w:hanging="360"/>
      </w:pPr>
      <w:rPr>
        <w:rFonts w:ascii="Arial" w:hAnsi="Arial" w:cs="Times New Roman"/>
      </w:rPr>
    </w:lvl>
  </w:abstractNum>
  <w:abstractNum w:abstractNumId="7" w15:restartNumberingAfterBreak="0">
    <w:nsid w:val="0000000C"/>
    <w:multiLevelType w:val="singleLevel"/>
    <w:tmpl w:val="0000000C"/>
    <w:name w:val="WW8Num12"/>
    <w:lvl w:ilvl="0">
      <w:numFmt w:val="bullet"/>
      <w:lvlText w:val="-"/>
      <w:lvlJc w:val="left"/>
      <w:pPr>
        <w:tabs>
          <w:tab w:val="num" w:pos="720"/>
        </w:tabs>
        <w:ind w:left="720" w:hanging="360"/>
      </w:pPr>
      <w:rPr>
        <w:rFonts w:ascii="Arial" w:hAnsi="Arial" w:cs="Times New Roman"/>
      </w:rPr>
    </w:lvl>
  </w:abstractNum>
  <w:abstractNum w:abstractNumId="8" w15:restartNumberingAfterBreak="0">
    <w:nsid w:val="0000001F"/>
    <w:multiLevelType w:val="singleLevel"/>
    <w:tmpl w:val="0000001F"/>
    <w:name w:val="WW8Num31"/>
    <w:lvl w:ilvl="0">
      <w:numFmt w:val="bullet"/>
      <w:lvlText w:val="-"/>
      <w:lvlJc w:val="left"/>
      <w:pPr>
        <w:tabs>
          <w:tab w:val="num" w:pos="720"/>
        </w:tabs>
        <w:ind w:left="720" w:hanging="360"/>
      </w:pPr>
      <w:rPr>
        <w:rFonts w:ascii="Arial" w:hAnsi="Arial" w:cs="Arial"/>
      </w:rPr>
    </w:lvl>
  </w:abstractNum>
  <w:abstractNum w:abstractNumId="10" w15:restartNumberingAfterBreak="0">
    <w:nsid w:val="03F91769"/>
    <w:multiLevelType w:val="singleLevel"/>
    <w:tmpl w:val="2180B324"/>
    <w:name w:val="WW8Num33"/>
    <w:lvl w:ilvl="0">
      <w:start w:val="1"/>
      <w:numFmt w:val="bullet"/>
      <w:pStyle w:val="carre1"/>
      <w:lvlText w:val=""/>
      <w:lvlJc w:val="left"/>
      <w:pPr>
        <w:tabs>
          <w:tab w:val="num" w:pos="360"/>
        </w:tabs>
        <w:ind w:left="360" w:hanging="360"/>
      </w:pPr>
      <w:rPr>
        <w:rFonts w:ascii="Wingdings" w:hAnsi="Wingdings" w:hint="default"/>
        <w:b/>
        <w:i w:val="0"/>
        <w:sz w:val="16"/>
      </w:rPr>
    </w:lvl>
  </w:abstractNum>
  <w:abstractNum w:abstractNumId="11" w15:restartNumberingAfterBreak="0">
    <w:nsid w:val="048648F1"/>
    <w:multiLevelType w:val="hybridMultilevel"/>
    <w:tmpl w:val="66287798"/>
    <w:lvl w:ilvl="0" w:tplc="5AF2645A">
      <w:start w:val="1"/>
      <w:numFmt w:val="bullet"/>
      <w:lvlRestart w:val="0"/>
      <w:pStyle w:val="Enum1TableauTitre"/>
      <w:lvlText w:val=""/>
      <w:lvlJc w:val="left"/>
      <w:pPr>
        <w:tabs>
          <w:tab w:val="num" w:pos="567"/>
        </w:tabs>
        <w:ind w:left="567" w:hanging="283"/>
      </w:pPr>
      <w:rPr>
        <w:rFonts w:ascii="Wingdings" w:hAnsi="Wingdings" w:cs="Wingdings" w:hint="default"/>
        <w:color w:val="00477F"/>
        <w:sz w:val="16"/>
        <w:szCs w:val="16"/>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cs="Wingdings" w:hint="default"/>
      </w:rPr>
    </w:lvl>
    <w:lvl w:ilvl="3" w:tplc="040C0001">
      <w:start w:val="1"/>
      <w:numFmt w:val="bullet"/>
      <w:lvlText w:val=""/>
      <w:lvlJc w:val="left"/>
      <w:pPr>
        <w:tabs>
          <w:tab w:val="num" w:pos="3164"/>
        </w:tabs>
        <w:ind w:left="3164" w:hanging="360"/>
      </w:pPr>
      <w:rPr>
        <w:rFonts w:ascii="Symbol" w:hAnsi="Symbol" w:cs="Symbol" w:hint="default"/>
      </w:rPr>
    </w:lvl>
    <w:lvl w:ilvl="4" w:tplc="040C0003">
      <w:start w:val="1"/>
      <w:numFmt w:val="bullet"/>
      <w:lvlText w:val="o"/>
      <w:lvlJc w:val="left"/>
      <w:pPr>
        <w:tabs>
          <w:tab w:val="num" w:pos="3884"/>
        </w:tabs>
        <w:ind w:left="3884" w:hanging="360"/>
      </w:pPr>
      <w:rPr>
        <w:rFonts w:ascii="Courier New" w:hAnsi="Courier New" w:cs="Courier New" w:hint="default"/>
      </w:rPr>
    </w:lvl>
    <w:lvl w:ilvl="5" w:tplc="040C0005">
      <w:start w:val="1"/>
      <w:numFmt w:val="bullet"/>
      <w:lvlText w:val=""/>
      <w:lvlJc w:val="left"/>
      <w:pPr>
        <w:tabs>
          <w:tab w:val="num" w:pos="4604"/>
        </w:tabs>
        <w:ind w:left="4604" w:hanging="360"/>
      </w:pPr>
      <w:rPr>
        <w:rFonts w:ascii="Wingdings" w:hAnsi="Wingdings" w:cs="Wingdings" w:hint="default"/>
      </w:rPr>
    </w:lvl>
    <w:lvl w:ilvl="6" w:tplc="040C0001">
      <w:start w:val="1"/>
      <w:numFmt w:val="bullet"/>
      <w:lvlText w:val=""/>
      <w:lvlJc w:val="left"/>
      <w:pPr>
        <w:tabs>
          <w:tab w:val="num" w:pos="5324"/>
        </w:tabs>
        <w:ind w:left="5324" w:hanging="360"/>
      </w:pPr>
      <w:rPr>
        <w:rFonts w:ascii="Symbol" w:hAnsi="Symbol" w:cs="Symbol" w:hint="default"/>
      </w:rPr>
    </w:lvl>
    <w:lvl w:ilvl="7" w:tplc="040C0003">
      <w:start w:val="1"/>
      <w:numFmt w:val="bullet"/>
      <w:lvlText w:val="o"/>
      <w:lvlJc w:val="left"/>
      <w:pPr>
        <w:tabs>
          <w:tab w:val="num" w:pos="6044"/>
        </w:tabs>
        <w:ind w:left="6044" w:hanging="360"/>
      </w:pPr>
      <w:rPr>
        <w:rFonts w:ascii="Courier New" w:hAnsi="Courier New" w:cs="Courier New" w:hint="default"/>
      </w:rPr>
    </w:lvl>
    <w:lvl w:ilvl="8" w:tplc="040C0005">
      <w:start w:val="1"/>
      <w:numFmt w:val="bullet"/>
      <w:lvlText w:val=""/>
      <w:lvlJc w:val="left"/>
      <w:pPr>
        <w:tabs>
          <w:tab w:val="num" w:pos="6764"/>
        </w:tabs>
        <w:ind w:left="6764" w:hanging="360"/>
      </w:pPr>
      <w:rPr>
        <w:rFonts w:ascii="Wingdings" w:hAnsi="Wingdings" w:cs="Wingdings" w:hint="default"/>
      </w:rPr>
    </w:lvl>
  </w:abstractNum>
  <w:abstractNum w:abstractNumId="12" w15:restartNumberingAfterBreak="0">
    <w:nsid w:val="04C10405"/>
    <w:multiLevelType w:val="singleLevel"/>
    <w:tmpl w:val="81BA2800"/>
    <w:lvl w:ilvl="0">
      <w:start w:val="1"/>
      <w:numFmt w:val="bullet"/>
      <w:pStyle w:val="Enumration1"/>
      <w:lvlText w:val=""/>
      <w:lvlJc w:val="left"/>
      <w:pPr>
        <w:tabs>
          <w:tab w:val="num" w:pos="360"/>
        </w:tabs>
        <w:ind w:left="360" w:hanging="360"/>
      </w:pPr>
      <w:rPr>
        <w:rFonts w:ascii="Wingdings" w:hAnsi="Wingdings" w:hint="default"/>
      </w:rPr>
    </w:lvl>
  </w:abstractNum>
  <w:abstractNum w:abstractNumId="13" w15:restartNumberingAfterBreak="0">
    <w:nsid w:val="04FB52F8"/>
    <w:multiLevelType w:val="singleLevel"/>
    <w:tmpl w:val="D764A246"/>
    <w:lvl w:ilvl="0">
      <w:start w:val="1"/>
      <w:numFmt w:val="decimal"/>
      <w:pStyle w:val="Listen1"/>
      <w:lvlText w:val="%1."/>
      <w:lvlJc w:val="left"/>
      <w:pPr>
        <w:tabs>
          <w:tab w:val="num" w:pos="360"/>
        </w:tabs>
        <w:ind w:left="360" w:hanging="360"/>
      </w:pPr>
    </w:lvl>
  </w:abstractNum>
  <w:abstractNum w:abstractNumId="14" w15:restartNumberingAfterBreak="0">
    <w:nsid w:val="069C4F3E"/>
    <w:multiLevelType w:val="hybridMultilevel"/>
    <w:tmpl w:val="4A760092"/>
    <w:lvl w:ilvl="0" w:tplc="E1808D68">
      <w:start w:val="1"/>
      <w:numFmt w:val="bullet"/>
      <w:lvlText w:val=""/>
      <w:lvlJc w:val="left"/>
      <w:pPr>
        <w:ind w:left="720" w:hanging="360"/>
      </w:pPr>
      <w:rPr>
        <w:rFonts w:ascii="Wingdings 2" w:hAnsi="Wingdings 2" w:hint="default"/>
        <w:color w:val="C00000"/>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07B84326"/>
    <w:multiLevelType w:val="hybridMultilevel"/>
    <w:tmpl w:val="267E12AE"/>
    <w:lvl w:ilvl="0" w:tplc="FE163D34">
      <w:start w:val="1"/>
      <w:numFmt w:val="bullet"/>
      <w:lvlText w:val=""/>
      <w:lvlJc w:val="left"/>
      <w:pPr>
        <w:ind w:left="720" w:hanging="360"/>
      </w:pPr>
      <w:rPr>
        <w:rFonts w:ascii="Wingdings 2" w:hAnsi="Wingdings 2" w:hint="default"/>
        <w:color w:val="C00000"/>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9510ACE"/>
    <w:multiLevelType w:val="hybridMultilevel"/>
    <w:tmpl w:val="138A05A0"/>
    <w:lvl w:ilvl="0" w:tplc="5BFE9C8C">
      <w:start w:val="1"/>
      <w:numFmt w:val="bullet"/>
      <w:pStyle w:val="L2"/>
      <w:lvlText w:val=""/>
      <w:lvlJc w:val="left"/>
      <w:pPr>
        <w:tabs>
          <w:tab w:val="num" w:pos="2857"/>
        </w:tabs>
        <w:ind w:left="2857" w:hanging="360"/>
      </w:pPr>
      <w:rPr>
        <w:rFonts w:ascii="Wingdings" w:hAnsi="Wingdings" w:hint="default"/>
        <w:color w:val="008000"/>
      </w:rPr>
    </w:lvl>
    <w:lvl w:ilvl="1" w:tplc="040C0003" w:tentative="1">
      <w:start w:val="1"/>
      <w:numFmt w:val="bullet"/>
      <w:lvlText w:val="o"/>
      <w:lvlJc w:val="left"/>
      <w:pPr>
        <w:tabs>
          <w:tab w:val="num" w:pos="2120"/>
        </w:tabs>
        <w:ind w:left="2120" w:hanging="360"/>
      </w:pPr>
      <w:rPr>
        <w:rFonts w:ascii="Courier New" w:hAnsi="Courier New" w:hint="default"/>
      </w:rPr>
    </w:lvl>
    <w:lvl w:ilvl="2" w:tplc="040C0005" w:tentative="1">
      <w:start w:val="1"/>
      <w:numFmt w:val="bullet"/>
      <w:lvlText w:val=""/>
      <w:lvlJc w:val="left"/>
      <w:pPr>
        <w:tabs>
          <w:tab w:val="num" w:pos="2840"/>
        </w:tabs>
        <w:ind w:left="2840" w:hanging="360"/>
      </w:pPr>
      <w:rPr>
        <w:rFonts w:ascii="Wingdings" w:hAnsi="Wingdings" w:hint="default"/>
      </w:rPr>
    </w:lvl>
    <w:lvl w:ilvl="3" w:tplc="040C0001" w:tentative="1">
      <w:start w:val="1"/>
      <w:numFmt w:val="bullet"/>
      <w:lvlText w:val=""/>
      <w:lvlJc w:val="left"/>
      <w:pPr>
        <w:tabs>
          <w:tab w:val="num" w:pos="3560"/>
        </w:tabs>
        <w:ind w:left="3560" w:hanging="360"/>
      </w:pPr>
      <w:rPr>
        <w:rFonts w:ascii="Symbol" w:hAnsi="Symbol" w:hint="default"/>
      </w:rPr>
    </w:lvl>
    <w:lvl w:ilvl="4" w:tplc="040C0003" w:tentative="1">
      <w:start w:val="1"/>
      <w:numFmt w:val="bullet"/>
      <w:lvlText w:val="o"/>
      <w:lvlJc w:val="left"/>
      <w:pPr>
        <w:tabs>
          <w:tab w:val="num" w:pos="4280"/>
        </w:tabs>
        <w:ind w:left="4280" w:hanging="360"/>
      </w:pPr>
      <w:rPr>
        <w:rFonts w:ascii="Courier New" w:hAnsi="Courier New" w:hint="default"/>
      </w:rPr>
    </w:lvl>
    <w:lvl w:ilvl="5" w:tplc="040C0005" w:tentative="1">
      <w:start w:val="1"/>
      <w:numFmt w:val="bullet"/>
      <w:lvlText w:val=""/>
      <w:lvlJc w:val="left"/>
      <w:pPr>
        <w:tabs>
          <w:tab w:val="num" w:pos="5000"/>
        </w:tabs>
        <w:ind w:left="5000" w:hanging="360"/>
      </w:pPr>
      <w:rPr>
        <w:rFonts w:ascii="Wingdings" w:hAnsi="Wingdings" w:hint="default"/>
      </w:rPr>
    </w:lvl>
    <w:lvl w:ilvl="6" w:tplc="040C0001" w:tentative="1">
      <w:start w:val="1"/>
      <w:numFmt w:val="bullet"/>
      <w:lvlText w:val=""/>
      <w:lvlJc w:val="left"/>
      <w:pPr>
        <w:tabs>
          <w:tab w:val="num" w:pos="5720"/>
        </w:tabs>
        <w:ind w:left="5720" w:hanging="360"/>
      </w:pPr>
      <w:rPr>
        <w:rFonts w:ascii="Symbol" w:hAnsi="Symbol" w:hint="default"/>
      </w:rPr>
    </w:lvl>
    <w:lvl w:ilvl="7" w:tplc="040C0003" w:tentative="1">
      <w:start w:val="1"/>
      <w:numFmt w:val="bullet"/>
      <w:lvlText w:val="o"/>
      <w:lvlJc w:val="left"/>
      <w:pPr>
        <w:tabs>
          <w:tab w:val="num" w:pos="6440"/>
        </w:tabs>
        <w:ind w:left="6440" w:hanging="360"/>
      </w:pPr>
      <w:rPr>
        <w:rFonts w:ascii="Courier New" w:hAnsi="Courier New" w:hint="default"/>
      </w:rPr>
    </w:lvl>
    <w:lvl w:ilvl="8" w:tplc="040C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0CA00C90"/>
    <w:multiLevelType w:val="hybridMultilevel"/>
    <w:tmpl w:val="9AB6BA80"/>
    <w:lvl w:ilvl="0" w:tplc="32065E42">
      <w:start w:val="1"/>
      <w:numFmt w:val="bullet"/>
      <w:lvlRestart w:val="0"/>
      <w:pStyle w:val="Enum2TableauTitre"/>
      <w:lvlText w:val=""/>
      <w:lvlJc w:val="left"/>
      <w:pPr>
        <w:tabs>
          <w:tab w:val="num" w:pos="851"/>
        </w:tabs>
        <w:ind w:left="851" w:hanging="284"/>
      </w:pPr>
      <w:rPr>
        <w:rFonts w:ascii="Webdings" w:hAnsi="Webdings" w:cs="Webdings" w:hint="default"/>
        <w:color w:val="00477F"/>
        <w:sz w:val="20"/>
        <w:szCs w:val="20"/>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cs="Wingdings" w:hint="default"/>
      </w:rPr>
    </w:lvl>
    <w:lvl w:ilvl="3" w:tplc="040C0001">
      <w:start w:val="1"/>
      <w:numFmt w:val="bullet"/>
      <w:lvlText w:val=""/>
      <w:lvlJc w:val="left"/>
      <w:pPr>
        <w:tabs>
          <w:tab w:val="num" w:pos="3447"/>
        </w:tabs>
        <w:ind w:left="3447" w:hanging="360"/>
      </w:pPr>
      <w:rPr>
        <w:rFonts w:ascii="Symbol" w:hAnsi="Symbol" w:cs="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cs="Wingdings" w:hint="default"/>
      </w:rPr>
    </w:lvl>
    <w:lvl w:ilvl="6" w:tplc="040C0001">
      <w:start w:val="1"/>
      <w:numFmt w:val="bullet"/>
      <w:lvlText w:val=""/>
      <w:lvlJc w:val="left"/>
      <w:pPr>
        <w:tabs>
          <w:tab w:val="num" w:pos="5607"/>
        </w:tabs>
        <w:ind w:left="5607" w:hanging="360"/>
      </w:pPr>
      <w:rPr>
        <w:rFonts w:ascii="Symbol" w:hAnsi="Symbol" w:cs="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cs="Wingdings" w:hint="default"/>
      </w:rPr>
    </w:lvl>
  </w:abstractNum>
  <w:abstractNum w:abstractNumId="18" w15:restartNumberingAfterBreak="0">
    <w:nsid w:val="0CE971D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0D006EEC"/>
    <w:multiLevelType w:val="singleLevel"/>
    <w:tmpl w:val="EE860A8A"/>
    <w:lvl w:ilvl="0">
      <w:start w:val="1"/>
      <w:numFmt w:val="bullet"/>
      <w:pStyle w:val="AListe"/>
      <w:lvlText w:val=""/>
      <w:lvlJc w:val="left"/>
      <w:pPr>
        <w:tabs>
          <w:tab w:val="num" w:pos="360"/>
        </w:tabs>
        <w:ind w:left="360" w:hanging="360"/>
      </w:pPr>
      <w:rPr>
        <w:rFonts w:ascii="Symbol" w:hAnsi="Symbol" w:cs="Symbol" w:hint="default"/>
      </w:rPr>
    </w:lvl>
  </w:abstractNum>
  <w:abstractNum w:abstractNumId="20" w15:restartNumberingAfterBreak="0">
    <w:nsid w:val="11203BA0"/>
    <w:multiLevelType w:val="multilevel"/>
    <w:tmpl w:val="6B02C12E"/>
    <w:lvl w:ilvl="0">
      <w:start w:val="1"/>
      <w:numFmt w:val="decimal"/>
      <w:lvlText w:val="Article %1."/>
      <w:lvlJc w:val="left"/>
      <w:pPr>
        <w:tabs>
          <w:tab w:val="num" w:pos="1440"/>
        </w:tabs>
        <w:ind w:left="0" w:firstLine="0"/>
      </w:pPr>
      <w:rPr>
        <w:rFonts w:hint="default"/>
      </w:rPr>
    </w:lvl>
    <w:lvl w:ilvl="1">
      <w:start w:val="1"/>
      <w:numFmt w:val="decimal"/>
      <w:lvlText w:val="Article %1.%2"/>
      <w:lvlJc w:val="left"/>
      <w:pPr>
        <w:tabs>
          <w:tab w:val="num" w:pos="1440"/>
        </w:tabs>
        <w:ind w:left="0" w:firstLine="0"/>
      </w:pPr>
      <w:rPr>
        <w:rFonts w:hint="default"/>
      </w:rPr>
    </w:lvl>
    <w:lvl w:ilvl="2">
      <w:start w:val="1"/>
      <w:numFmt w:val="decimal"/>
      <w:pStyle w:val="StyleTitre3Italique"/>
      <w:lvlText w:val="article %1.%2%3"/>
      <w:lvlJc w:val="left"/>
      <w:pPr>
        <w:tabs>
          <w:tab w:val="num" w:pos="720"/>
        </w:tabs>
        <w:ind w:left="720"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12557155"/>
    <w:multiLevelType w:val="hybridMultilevel"/>
    <w:tmpl w:val="1A963150"/>
    <w:name w:val="WW8Num37"/>
    <w:lvl w:ilvl="0" w:tplc="A7EEE282">
      <w:start w:val="1"/>
      <w:numFmt w:val="bullet"/>
      <w:lvlText w:val=""/>
      <w:lvlJc w:val="left"/>
      <w:pPr>
        <w:tabs>
          <w:tab w:val="num" w:pos="1494"/>
        </w:tabs>
        <w:ind w:left="1494" w:hanging="360"/>
      </w:pPr>
      <w:rPr>
        <w:rFonts w:ascii="Wingdings" w:hAnsi="Wingdings" w:hint="default"/>
        <w:color w:val="auto"/>
      </w:rPr>
    </w:lvl>
    <w:lvl w:ilvl="1" w:tplc="567AE336">
      <w:start w:val="1"/>
      <w:numFmt w:val="bullet"/>
      <w:lvlText w:val="o"/>
      <w:lvlJc w:val="left"/>
      <w:pPr>
        <w:tabs>
          <w:tab w:val="num" w:pos="2007"/>
        </w:tabs>
        <w:ind w:left="2007" w:hanging="360"/>
      </w:pPr>
      <w:rPr>
        <w:rFonts w:ascii="Courier New" w:hAnsi="Courier New" w:cs="Courier New" w:hint="default"/>
      </w:rPr>
    </w:lvl>
    <w:lvl w:ilvl="2" w:tplc="4DE01D5A">
      <w:start w:val="1"/>
      <w:numFmt w:val="bullet"/>
      <w:lvlText w:val=""/>
      <w:lvlJc w:val="left"/>
      <w:pPr>
        <w:tabs>
          <w:tab w:val="num" w:pos="2727"/>
        </w:tabs>
        <w:ind w:left="2727" w:hanging="360"/>
      </w:pPr>
      <w:rPr>
        <w:rFonts w:ascii="Wingdings" w:hAnsi="Wingdings" w:hint="default"/>
      </w:rPr>
    </w:lvl>
    <w:lvl w:ilvl="3" w:tplc="7B12C260" w:tentative="1">
      <w:start w:val="1"/>
      <w:numFmt w:val="bullet"/>
      <w:lvlText w:val=""/>
      <w:lvlJc w:val="left"/>
      <w:pPr>
        <w:tabs>
          <w:tab w:val="num" w:pos="3447"/>
        </w:tabs>
        <w:ind w:left="3447" w:hanging="360"/>
      </w:pPr>
      <w:rPr>
        <w:rFonts w:ascii="Symbol" w:hAnsi="Symbol" w:hint="default"/>
      </w:rPr>
    </w:lvl>
    <w:lvl w:ilvl="4" w:tplc="817A8FCA" w:tentative="1">
      <w:start w:val="1"/>
      <w:numFmt w:val="bullet"/>
      <w:lvlText w:val="o"/>
      <w:lvlJc w:val="left"/>
      <w:pPr>
        <w:tabs>
          <w:tab w:val="num" w:pos="4167"/>
        </w:tabs>
        <w:ind w:left="4167" w:hanging="360"/>
      </w:pPr>
      <w:rPr>
        <w:rFonts w:ascii="Courier New" w:hAnsi="Courier New" w:cs="Courier New" w:hint="default"/>
      </w:rPr>
    </w:lvl>
    <w:lvl w:ilvl="5" w:tplc="D4AA2472" w:tentative="1">
      <w:start w:val="1"/>
      <w:numFmt w:val="bullet"/>
      <w:lvlText w:val=""/>
      <w:lvlJc w:val="left"/>
      <w:pPr>
        <w:tabs>
          <w:tab w:val="num" w:pos="4887"/>
        </w:tabs>
        <w:ind w:left="4887" w:hanging="360"/>
      </w:pPr>
      <w:rPr>
        <w:rFonts w:ascii="Wingdings" w:hAnsi="Wingdings" w:hint="default"/>
      </w:rPr>
    </w:lvl>
    <w:lvl w:ilvl="6" w:tplc="A582ECB8" w:tentative="1">
      <w:start w:val="1"/>
      <w:numFmt w:val="bullet"/>
      <w:lvlText w:val=""/>
      <w:lvlJc w:val="left"/>
      <w:pPr>
        <w:tabs>
          <w:tab w:val="num" w:pos="5607"/>
        </w:tabs>
        <w:ind w:left="5607" w:hanging="360"/>
      </w:pPr>
      <w:rPr>
        <w:rFonts w:ascii="Symbol" w:hAnsi="Symbol" w:hint="default"/>
      </w:rPr>
    </w:lvl>
    <w:lvl w:ilvl="7" w:tplc="0166201C" w:tentative="1">
      <w:start w:val="1"/>
      <w:numFmt w:val="bullet"/>
      <w:lvlText w:val="o"/>
      <w:lvlJc w:val="left"/>
      <w:pPr>
        <w:tabs>
          <w:tab w:val="num" w:pos="6327"/>
        </w:tabs>
        <w:ind w:left="6327" w:hanging="360"/>
      </w:pPr>
      <w:rPr>
        <w:rFonts w:ascii="Courier New" w:hAnsi="Courier New" w:cs="Courier New" w:hint="default"/>
      </w:rPr>
    </w:lvl>
    <w:lvl w:ilvl="8" w:tplc="36A4837C"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140B2009"/>
    <w:multiLevelType w:val="multilevel"/>
    <w:tmpl w:val="4BAA2C1A"/>
    <w:lvl w:ilvl="0">
      <w:start w:val="1"/>
      <w:numFmt w:val="bullet"/>
      <w:lvlText w:val=""/>
      <w:lvlJc w:val="left"/>
      <w:pPr>
        <w:ind w:left="720" w:hanging="360"/>
      </w:pPr>
      <w:rPr>
        <w:rFonts w:ascii="Wingdings" w:hAnsi="Wingdings" w:hint="default"/>
        <w:color w:val="C0000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0D5B63"/>
    <w:multiLevelType w:val="hybridMultilevel"/>
    <w:tmpl w:val="13248F66"/>
    <w:lvl w:ilvl="0" w:tplc="AFC485BA">
      <w:start w:val="1"/>
      <w:numFmt w:val="bullet"/>
      <w:pStyle w:val="Puce1"/>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4" w15:restartNumberingAfterBreak="0">
    <w:nsid w:val="16A15BA5"/>
    <w:multiLevelType w:val="hybridMultilevel"/>
    <w:tmpl w:val="04988AF6"/>
    <w:lvl w:ilvl="0" w:tplc="E87EABA6">
      <w:start w:val="1"/>
      <w:numFmt w:val="bullet"/>
      <w:lvlText w:val=""/>
      <w:lvlJc w:val="left"/>
      <w:pPr>
        <w:ind w:left="780" w:hanging="360"/>
      </w:pPr>
      <w:rPr>
        <w:rFonts w:ascii="Wingdings" w:hAnsi="Wingdings" w:hint="default"/>
        <w:color w:val="C00000"/>
        <w:sz w:val="24"/>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5" w15:restartNumberingAfterBreak="0">
    <w:nsid w:val="16B42FD8"/>
    <w:multiLevelType w:val="multilevel"/>
    <w:tmpl w:val="49F6EA96"/>
    <w:lvl w:ilvl="0">
      <w:start w:val="1"/>
      <w:numFmt w:val="bullet"/>
      <w:lvlText w:val=""/>
      <w:lvlJc w:val="left"/>
      <w:pPr>
        <w:ind w:left="720" w:hanging="360"/>
      </w:pPr>
      <w:rPr>
        <w:rFonts w:ascii="Wingdings 2" w:hAnsi="Wingdings 2" w:hint="default"/>
        <w:color w:val="C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8896BC4"/>
    <w:multiLevelType w:val="multilevel"/>
    <w:tmpl w:val="2E12C25A"/>
    <w:lvl w:ilvl="0">
      <w:start w:val="1"/>
      <w:numFmt w:val="bullet"/>
      <w:lvlText w:val=""/>
      <w:lvlJc w:val="left"/>
      <w:pPr>
        <w:ind w:left="720" w:hanging="360"/>
      </w:pPr>
      <w:rPr>
        <w:rFonts w:ascii="Wingdings" w:hAnsi="Wingdings" w:hint="default"/>
        <w:color w:val="C0000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AE786E"/>
    <w:multiLevelType w:val="hybridMultilevel"/>
    <w:tmpl w:val="CFF200AA"/>
    <w:lvl w:ilvl="0" w:tplc="E87EABA6">
      <w:start w:val="1"/>
      <w:numFmt w:val="bullet"/>
      <w:lvlText w:val=""/>
      <w:lvlJc w:val="left"/>
      <w:pPr>
        <w:ind w:left="720" w:hanging="360"/>
      </w:pPr>
      <w:rPr>
        <w:rFonts w:ascii="Wingdings" w:hAnsi="Wingdings" w:hint="default"/>
        <w:color w:val="C00000"/>
        <w:sz w:val="24"/>
        <w:szCs w:val="16"/>
      </w:rPr>
    </w:lvl>
    <w:lvl w:ilvl="1" w:tplc="1CA89822">
      <w:start w:val="1"/>
      <w:numFmt w:val="bullet"/>
      <w:lvlText w:val=""/>
      <w:lvlJc w:val="left"/>
      <w:pPr>
        <w:ind w:left="1440" w:hanging="360"/>
      </w:pPr>
      <w:rPr>
        <w:rFonts w:ascii="Symbol" w:hAnsi="Symbol" w:hint="default"/>
        <w:color w:val="C0000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A1A157D"/>
    <w:multiLevelType w:val="hybridMultilevel"/>
    <w:tmpl w:val="1F1AA680"/>
    <w:lvl w:ilvl="0" w:tplc="E87EABA6">
      <w:start w:val="1"/>
      <w:numFmt w:val="bullet"/>
      <w:lvlText w:val=""/>
      <w:lvlJc w:val="left"/>
      <w:pPr>
        <w:ind w:left="720" w:hanging="360"/>
      </w:pPr>
      <w:rPr>
        <w:rFonts w:ascii="Wingdings" w:hAnsi="Wingdings" w:hint="default"/>
        <w:color w:val="C0000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AB2634F"/>
    <w:multiLevelType w:val="singleLevel"/>
    <w:tmpl w:val="FD1E15A4"/>
    <w:lvl w:ilvl="0">
      <w:start w:val="1"/>
      <w:numFmt w:val="bullet"/>
      <w:pStyle w:val="Enum2Tableau"/>
      <w:lvlText w:val=""/>
      <w:lvlJc w:val="left"/>
      <w:pPr>
        <w:tabs>
          <w:tab w:val="num" w:pos="851"/>
        </w:tabs>
        <w:ind w:left="851" w:hanging="284"/>
      </w:pPr>
      <w:rPr>
        <w:rFonts w:ascii="Webdings" w:hAnsi="Webdings" w:cs="Webdings" w:hint="default"/>
        <w:color w:val="00477F"/>
        <w:sz w:val="20"/>
        <w:szCs w:val="20"/>
      </w:rPr>
    </w:lvl>
  </w:abstractNum>
  <w:abstractNum w:abstractNumId="30" w15:restartNumberingAfterBreak="0">
    <w:nsid w:val="2181057C"/>
    <w:multiLevelType w:val="multilevel"/>
    <w:tmpl w:val="8C4828DA"/>
    <w:lvl w:ilvl="0">
      <w:start w:val="1"/>
      <w:numFmt w:val="bullet"/>
      <w:pStyle w:val="Enum1Titre"/>
      <w:lvlText w:val=""/>
      <w:lvlJc w:val="left"/>
      <w:pPr>
        <w:ind w:left="720" w:hanging="360"/>
      </w:pPr>
      <w:rPr>
        <w:rFonts w:ascii="Wingdings" w:hAnsi="Wingdings" w:cs="Times New Roman" w:hint="default"/>
        <w:color w:val="C00000"/>
        <w:sz w:val="16"/>
        <w:szCs w:val="16"/>
      </w:rPr>
    </w:lvl>
    <w:lvl w:ilvl="1">
      <w:start w:val="1"/>
      <w:numFmt w:val="bullet"/>
      <w:lvlText w:val=""/>
      <w:lvlJc w:val="left"/>
      <w:pPr>
        <w:ind w:left="1440" w:hanging="360"/>
      </w:pPr>
      <w:rPr>
        <w:rFonts w:ascii="Symbol" w:hAnsi="Symbol" w:hint="default"/>
        <w:color w:val="C00000"/>
      </w:rPr>
    </w:lvl>
    <w:lvl w:ilvl="2">
      <w:start w:val="1"/>
      <w:numFmt w:val="bullet"/>
      <w:lvlText w:val="-"/>
      <w:lvlJc w:val="left"/>
      <w:pPr>
        <w:ind w:left="2160" w:hanging="360"/>
      </w:pPr>
      <w:rPr>
        <w:rFonts w:ascii="Arial" w:hAnsi="Arial" w:hint="default"/>
        <w:color w:val="C00000"/>
      </w:rPr>
    </w:lvl>
    <w:lvl w:ilvl="3">
      <w:start w:val="1"/>
      <w:numFmt w:val="bullet"/>
      <w:lvlText w:val="o"/>
      <w:lvlJc w:val="left"/>
      <w:pPr>
        <w:ind w:left="2880" w:hanging="360"/>
      </w:pPr>
      <w:rPr>
        <w:rFonts w:ascii="Symbol" w:hAnsi="Symbol" w:hint="default"/>
        <w:color w:val="C00000"/>
      </w:rPr>
    </w:lvl>
    <w:lvl w:ilvl="4">
      <w:start w:val="1"/>
      <w:numFmt w:val="bullet"/>
      <w:lvlText w:val=""/>
      <w:lvlJc w:val="left"/>
      <w:pPr>
        <w:ind w:left="3600" w:hanging="360"/>
      </w:pPr>
      <w:rPr>
        <w:rFonts w:ascii="Symbol" w:hAnsi="Symbol" w:hint="default"/>
        <w:color w:val="C00000"/>
      </w:rPr>
    </w:lvl>
    <w:lvl w:ilvl="5">
      <w:start w:val="1"/>
      <w:numFmt w:val="bullet"/>
      <w:lvlText w:val=""/>
      <w:lvlJc w:val="left"/>
      <w:pPr>
        <w:ind w:left="4320" w:hanging="360"/>
      </w:pPr>
      <w:rPr>
        <w:rFonts w:ascii="Wingdings" w:hAnsi="Wingdings" w:hint="default"/>
        <w:color w:val="C00000"/>
      </w:rPr>
    </w:lvl>
    <w:lvl w:ilvl="6">
      <w:start w:val="1"/>
      <w:numFmt w:val="bullet"/>
      <w:lvlText w:val=""/>
      <w:lvlJc w:val="left"/>
      <w:pPr>
        <w:ind w:left="5040" w:hanging="360"/>
      </w:pPr>
      <w:rPr>
        <w:rFonts w:ascii="Symbol" w:hAnsi="Symbol" w:hint="default"/>
        <w:color w:val="C00000"/>
      </w:rPr>
    </w:lvl>
    <w:lvl w:ilvl="7">
      <w:start w:val="1"/>
      <w:numFmt w:val="bullet"/>
      <w:lvlText w:val="-"/>
      <w:lvlJc w:val="left"/>
      <w:pPr>
        <w:ind w:left="5760" w:hanging="360"/>
      </w:pPr>
      <w:rPr>
        <w:rFonts w:ascii="Arial" w:hAnsi="Arial" w:hint="default"/>
        <w:color w:val="C00000"/>
      </w:rPr>
    </w:lvl>
    <w:lvl w:ilvl="8">
      <w:start w:val="1"/>
      <w:numFmt w:val="bullet"/>
      <w:lvlText w:val="o"/>
      <w:lvlJc w:val="left"/>
      <w:pPr>
        <w:ind w:left="6480" w:hanging="360"/>
      </w:pPr>
      <w:rPr>
        <w:rFonts w:ascii="Courier New" w:hAnsi="Courier New" w:hint="default"/>
        <w:color w:val="C00000"/>
      </w:rPr>
    </w:lvl>
  </w:abstractNum>
  <w:abstractNum w:abstractNumId="31" w15:restartNumberingAfterBreak="0">
    <w:nsid w:val="246F664E"/>
    <w:multiLevelType w:val="hybridMultilevel"/>
    <w:tmpl w:val="1BF00EA4"/>
    <w:lvl w:ilvl="0" w:tplc="040C0001">
      <w:start w:val="1"/>
      <w:numFmt w:val="bullet"/>
      <w:pStyle w:val="puce10"/>
      <w:lvlText w:val=""/>
      <w:lvlJc w:val="left"/>
      <w:pPr>
        <w:tabs>
          <w:tab w:val="num" w:pos="360"/>
        </w:tabs>
        <w:ind w:left="360" w:hanging="360"/>
      </w:pPr>
      <w:rPr>
        <w:rFonts w:ascii="Symbol" w:hAnsi="Symbol" w:cs="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4CC5D7A"/>
    <w:multiLevelType w:val="hybridMultilevel"/>
    <w:tmpl w:val="E3A8305C"/>
    <w:lvl w:ilvl="0" w:tplc="FFFFFFFF">
      <w:start w:val="1"/>
      <w:numFmt w:val="bullet"/>
      <w:pStyle w:val="item1"/>
      <w:lvlText w:val=""/>
      <w:lvlJc w:val="left"/>
      <w:pPr>
        <w:tabs>
          <w:tab w:val="num" w:pos="0"/>
        </w:tabs>
        <w:ind w:left="1417" w:hanging="283"/>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A44759"/>
    <w:multiLevelType w:val="singleLevel"/>
    <w:tmpl w:val="7882927E"/>
    <w:lvl w:ilvl="0">
      <w:start w:val="1"/>
      <w:numFmt w:val="bullet"/>
      <w:pStyle w:val="Enum3"/>
      <w:lvlText w:val=""/>
      <w:lvlJc w:val="left"/>
      <w:pPr>
        <w:tabs>
          <w:tab w:val="num" w:pos="2552"/>
        </w:tabs>
        <w:ind w:left="2551" w:hanging="283"/>
      </w:pPr>
      <w:rPr>
        <w:rFonts w:ascii="Symbol" w:hAnsi="Symbol" w:cs="Symbol" w:hint="default"/>
        <w:color w:val="00477F"/>
        <w:sz w:val="20"/>
        <w:szCs w:val="20"/>
      </w:rPr>
    </w:lvl>
  </w:abstractNum>
  <w:abstractNum w:abstractNumId="34" w15:restartNumberingAfterBreak="0">
    <w:nsid w:val="25EA380B"/>
    <w:multiLevelType w:val="hybridMultilevel"/>
    <w:tmpl w:val="912CB822"/>
    <w:lvl w:ilvl="0" w:tplc="FFFFFFFF">
      <w:start w:val="1"/>
      <w:numFmt w:val="bullet"/>
      <w:pStyle w:val="item2"/>
      <w:lvlText w:val=""/>
      <w:lvlJc w:val="left"/>
      <w:pPr>
        <w:tabs>
          <w:tab w:val="num" w:pos="2061"/>
        </w:tabs>
        <w:ind w:left="2061" w:hanging="360"/>
      </w:pPr>
      <w:rPr>
        <w:rFonts w:ascii="Wingdings" w:hAnsi="Wingdings"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35" w15:restartNumberingAfterBreak="0">
    <w:nsid w:val="27470E0F"/>
    <w:multiLevelType w:val="hybridMultilevel"/>
    <w:tmpl w:val="C2FE05B8"/>
    <w:lvl w:ilvl="0" w:tplc="FFFFFFFF">
      <w:start w:val="1"/>
      <w:numFmt w:val="bullet"/>
      <w:pStyle w:val="tibcopuceorange"/>
      <w:lvlText w:val=""/>
      <w:lvlJc w:val="left"/>
      <w:pPr>
        <w:tabs>
          <w:tab w:val="num" w:pos="680"/>
        </w:tabs>
        <w:ind w:left="680" w:hanging="320"/>
      </w:pPr>
      <w:rPr>
        <w:rFonts w:ascii="Symbol" w:hAnsi="Symbol" w:cs="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28A50236"/>
    <w:multiLevelType w:val="hybridMultilevel"/>
    <w:tmpl w:val="C7D496DE"/>
    <w:lvl w:ilvl="0" w:tplc="41B892BA">
      <w:start w:val="1"/>
      <w:numFmt w:val="bullet"/>
      <w:pStyle w:val="CIntertitres"/>
      <w:lvlText w:val=""/>
      <w:lvlJc w:val="left"/>
      <w:pPr>
        <w:tabs>
          <w:tab w:val="num" w:pos="2693"/>
        </w:tabs>
        <w:ind w:left="2693" w:hanging="992"/>
      </w:pPr>
      <w:rPr>
        <w:rFonts w:ascii="Symbol" w:hAnsi="Symbol" w:cs="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Symbol" w:hAnsi="Symbol" w:cs="Symbol" w:hint="default"/>
        <w:color w:val="auto"/>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2AB23411"/>
    <w:multiLevelType w:val="hybridMultilevel"/>
    <w:tmpl w:val="EF1A7870"/>
    <w:lvl w:ilvl="0" w:tplc="E87EABA6">
      <w:start w:val="1"/>
      <w:numFmt w:val="bullet"/>
      <w:lvlText w:val=""/>
      <w:lvlJc w:val="left"/>
      <w:pPr>
        <w:ind w:left="355" w:hanging="356"/>
      </w:pPr>
      <w:rPr>
        <w:rFonts w:ascii="Wingdings" w:hAnsi="Wingdings" w:hint="default"/>
        <w:b w:val="0"/>
        <w:bCs w:val="0"/>
        <w:i w:val="0"/>
        <w:iCs w:val="0"/>
        <w:color w:val="C00000"/>
        <w:w w:val="99"/>
        <w:sz w:val="24"/>
        <w:szCs w:val="20"/>
        <w:lang w:val="fr-FR" w:eastAsia="en-US" w:bidi="ar-SA"/>
      </w:rPr>
    </w:lvl>
    <w:lvl w:ilvl="1" w:tplc="E87EABA6">
      <w:start w:val="1"/>
      <w:numFmt w:val="bullet"/>
      <w:lvlText w:val=""/>
      <w:lvlJc w:val="left"/>
      <w:pPr>
        <w:ind w:left="980" w:hanging="356"/>
      </w:pPr>
      <w:rPr>
        <w:rFonts w:ascii="Wingdings" w:hAnsi="Wingdings" w:hint="default"/>
        <w:color w:val="C00000"/>
        <w:sz w:val="24"/>
        <w:lang w:val="fr-FR" w:eastAsia="en-US" w:bidi="ar-SA"/>
      </w:rPr>
    </w:lvl>
    <w:lvl w:ilvl="2" w:tplc="92F40520">
      <w:numFmt w:val="bullet"/>
      <w:lvlText w:val="•"/>
      <w:lvlJc w:val="left"/>
      <w:pPr>
        <w:ind w:left="1600" w:hanging="356"/>
      </w:pPr>
      <w:rPr>
        <w:rFonts w:hint="default"/>
        <w:lang w:val="fr-FR" w:eastAsia="en-US" w:bidi="ar-SA"/>
      </w:rPr>
    </w:lvl>
    <w:lvl w:ilvl="3" w:tplc="E940C37A">
      <w:numFmt w:val="bullet"/>
      <w:lvlText w:val="•"/>
      <w:lvlJc w:val="left"/>
      <w:pPr>
        <w:ind w:left="2220" w:hanging="356"/>
      </w:pPr>
      <w:rPr>
        <w:rFonts w:hint="default"/>
        <w:lang w:val="fr-FR" w:eastAsia="en-US" w:bidi="ar-SA"/>
      </w:rPr>
    </w:lvl>
    <w:lvl w:ilvl="4" w:tplc="AB36E2A8">
      <w:numFmt w:val="bullet"/>
      <w:lvlText w:val="•"/>
      <w:lvlJc w:val="left"/>
      <w:pPr>
        <w:ind w:left="2840" w:hanging="356"/>
      </w:pPr>
      <w:rPr>
        <w:rFonts w:hint="default"/>
        <w:lang w:val="fr-FR" w:eastAsia="en-US" w:bidi="ar-SA"/>
      </w:rPr>
    </w:lvl>
    <w:lvl w:ilvl="5" w:tplc="F46ED6DA">
      <w:numFmt w:val="bullet"/>
      <w:lvlText w:val="•"/>
      <w:lvlJc w:val="left"/>
      <w:pPr>
        <w:ind w:left="3461" w:hanging="356"/>
      </w:pPr>
      <w:rPr>
        <w:rFonts w:hint="default"/>
        <w:lang w:val="fr-FR" w:eastAsia="en-US" w:bidi="ar-SA"/>
      </w:rPr>
    </w:lvl>
    <w:lvl w:ilvl="6" w:tplc="0088B5A6">
      <w:numFmt w:val="bullet"/>
      <w:lvlText w:val="•"/>
      <w:lvlJc w:val="left"/>
      <w:pPr>
        <w:ind w:left="4081" w:hanging="356"/>
      </w:pPr>
      <w:rPr>
        <w:rFonts w:hint="default"/>
        <w:lang w:val="fr-FR" w:eastAsia="en-US" w:bidi="ar-SA"/>
      </w:rPr>
    </w:lvl>
    <w:lvl w:ilvl="7" w:tplc="599E7564">
      <w:numFmt w:val="bullet"/>
      <w:lvlText w:val="•"/>
      <w:lvlJc w:val="left"/>
      <w:pPr>
        <w:ind w:left="4701" w:hanging="356"/>
      </w:pPr>
      <w:rPr>
        <w:rFonts w:hint="default"/>
        <w:lang w:val="fr-FR" w:eastAsia="en-US" w:bidi="ar-SA"/>
      </w:rPr>
    </w:lvl>
    <w:lvl w:ilvl="8" w:tplc="EDC092EC">
      <w:numFmt w:val="bullet"/>
      <w:lvlText w:val="•"/>
      <w:lvlJc w:val="left"/>
      <w:pPr>
        <w:ind w:left="5321" w:hanging="356"/>
      </w:pPr>
      <w:rPr>
        <w:rFonts w:hint="default"/>
        <w:lang w:val="fr-FR" w:eastAsia="en-US" w:bidi="ar-SA"/>
      </w:rPr>
    </w:lvl>
  </w:abstractNum>
  <w:abstractNum w:abstractNumId="38" w15:restartNumberingAfterBreak="0">
    <w:nsid w:val="2B6F0721"/>
    <w:multiLevelType w:val="singleLevel"/>
    <w:tmpl w:val="9094FC98"/>
    <w:lvl w:ilvl="0">
      <w:start w:val="1"/>
      <w:numFmt w:val="bullet"/>
      <w:pStyle w:val="puce2"/>
      <w:lvlText w:val=""/>
      <w:lvlJc w:val="left"/>
      <w:pPr>
        <w:tabs>
          <w:tab w:val="num" w:pos="1097"/>
        </w:tabs>
        <w:ind w:left="1021" w:hanging="284"/>
      </w:pPr>
      <w:rPr>
        <w:rFonts w:ascii="Wingdings" w:hAnsi="Wingdings" w:cs="Wingdings" w:hint="default"/>
      </w:rPr>
    </w:lvl>
  </w:abstractNum>
  <w:abstractNum w:abstractNumId="39" w15:restartNumberingAfterBreak="0">
    <w:nsid w:val="2F6A427A"/>
    <w:multiLevelType w:val="multilevel"/>
    <w:tmpl w:val="2E96B448"/>
    <w:lvl w:ilvl="0">
      <w:start w:val="1"/>
      <w:numFmt w:val="bullet"/>
      <w:pStyle w:val="Normalretrai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0" w15:restartNumberingAfterBreak="0">
    <w:nsid w:val="31D14D39"/>
    <w:multiLevelType w:val="hybridMultilevel"/>
    <w:tmpl w:val="02A282A0"/>
    <w:lvl w:ilvl="0" w:tplc="5F7691E8">
      <w:start w:val="1"/>
      <w:numFmt w:val="decimal"/>
      <w:pStyle w:val="contentsh1"/>
      <w:lvlText w:val="%1."/>
      <w:lvlJc w:val="left"/>
      <w:pPr>
        <w:tabs>
          <w:tab w:val="num" w:pos="720"/>
        </w:tabs>
        <w:ind w:left="720" w:hanging="360"/>
      </w:pPr>
    </w:lvl>
    <w:lvl w:ilvl="1" w:tplc="040C0003">
      <w:start w:val="1"/>
      <w:numFmt w:val="lowerLetter"/>
      <w:lvlText w:val="%2."/>
      <w:lvlJc w:val="left"/>
      <w:pPr>
        <w:tabs>
          <w:tab w:val="num" w:pos="1440"/>
        </w:tabs>
        <w:ind w:left="1440" w:hanging="360"/>
      </w:pPr>
    </w:lvl>
    <w:lvl w:ilvl="2" w:tplc="040C0005">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start w:val="1"/>
      <w:numFmt w:val="decimal"/>
      <w:lvlText w:val="%7."/>
      <w:lvlJc w:val="left"/>
      <w:pPr>
        <w:tabs>
          <w:tab w:val="num" w:pos="5040"/>
        </w:tabs>
        <w:ind w:left="5040" w:hanging="360"/>
      </w:pPr>
    </w:lvl>
    <w:lvl w:ilvl="7" w:tplc="040C0003">
      <w:start w:val="1"/>
      <w:numFmt w:val="lowerLetter"/>
      <w:lvlText w:val="%8."/>
      <w:lvlJc w:val="left"/>
      <w:pPr>
        <w:tabs>
          <w:tab w:val="num" w:pos="5760"/>
        </w:tabs>
        <w:ind w:left="5760" w:hanging="360"/>
      </w:pPr>
    </w:lvl>
    <w:lvl w:ilvl="8" w:tplc="040C0005">
      <w:start w:val="1"/>
      <w:numFmt w:val="lowerRoman"/>
      <w:lvlText w:val="%9."/>
      <w:lvlJc w:val="right"/>
      <w:pPr>
        <w:tabs>
          <w:tab w:val="num" w:pos="6480"/>
        </w:tabs>
        <w:ind w:left="6480" w:hanging="180"/>
      </w:pPr>
    </w:lvl>
  </w:abstractNum>
  <w:abstractNum w:abstractNumId="41" w15:restartNumberingAfterBreak="0">
    <w:nsid w:val="32412CAB"/>
    <w:multiLevelType w:val="multilevel"/>
    <w:tmpl w:val="D5BAEC62"/>
    <w:lvl w:ilvl="0">
      <w:start w:val="1"/>
      <w:numFmt w:val="bullet"/>
      <w:lvlText w:val=""/>
      <w:lvlJc w:val="left"/>
      <w:pPr>
        <w:ind w:left="720" w:hanging="360"/>
      </w:pPr>
      <w:rPr>
        <w:rFonts w:ascii="Wingdings" w:hAnsi="Wingdings" w:hint="default"/>
        <w:color w:val="C0000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3063ED"/>
    <w:multiLevelType w:val="hybridMultilevel"/>
    <w:tmpl w:val="6D421552"/>
    <w:lvl w:ilvl="0" w:tplc="E87EABA6">
      <w:start w:val="1"/>
      <w:numFmt w:val="bullet"/>
      <w:lvlText w:val=""/>
      <w:lvlJc w:val="left"/>
      <w:pPr>
        <w:ind w:left="720" w:hanging="360"/>
      </w:pPr>
      <w:rPr>
        <w:rFonts w:ascii="Wingdings" w:hAnsi="Wingdings" w:hint="default"/>
        <w:color w:val="C0000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9065040"/>
    <w:multiLevelType w:val="hybridMultilevel"/>
    <w:tmpl w:val="62AE3590"/>
    <w:lvl w:ilvl="0" w:tplc="040C0001">
      <w:start w:val="1"/>
      <w:numFmt w:val="bullet"/>
      <w:pStyle w:val="Enum4"/>
      <w:lvlText w:val="­"/>
      <w:lvlJc w:val="left"/>
      <w:pPr>
        <w:tabs>
          <w:tab w:val="num" w:pos="1417"/>
        </w:tabs>
        <w:ind w:left="1417" w:hanging="283"/>
      </w:pPr>
      <w:rPr>
        <w:rFonts w:ascii="Arial" w:hAnsi="Arial" w:cs="Arial" w:hint="default"/>
        <w:color w:val="00477F"/>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3A2E3556"/>
    <w:multiLevelType w:val="hybridMultilevel"/>
    <w:tmpl w:val="81FACD04"/>
    <w:lvl w:ilvl="0" w:tplc="040C000F">
      <w:start w:val="1"/>
      <w:numFmt w:val="bullet"/>
      <w:lvlText w:val=""/>
      <w:lvlJc w:val="left"/>
      <w:pPr>
        <w:tabs>
          <w:tab w:val="num" w:pos="2693"/>
        </w:tabs>
        <w:ind w:left="2693" w:hanging="992"/>
      </w:pPr>
      <w:rPr>
        <w:rFonts w:ascii="Symbol" w:hAnsi="Symbol" w:cs="Symbol" w:hint="default"/>
        <w:color w:val="auto"/>
      </w:rPr>
    </w:lvl>
    <w:lvl w:ilvl="1" w:tplc="AC7A520C">
      <w:start w:val="1"/>
      <w:numFmt w:val="bullet"/>
      <w:pStyle w:val="ListeMarc"/>
      <w:lvlText w:val="o"/>
      <w:lvlJc w:val="left"/>
      <w:pPr>
        <w:tabs>
          <w:tab w:val="num" w:pos="1440"/>
        </w:tabs>
        <w:ind w:left="1440" w:hanging="360"/>
      </w:pPr>
      <w:rPr>
        <w:rFonts w:ascii="Courier New" w:hAnsi="Courier New" w:cs="Courier New" w:hint="default"/>
        <w:color w:val="auto"/>
      </w:rPr>
    </w:lvl>
    <w:lvl w:ilvl="2" w:tplc="040C001B">
      <w:start w:val="1"/>
      <w:numFmt w:val="bullet"/>
      <w:lvlText w:val=""/>
      <w:lvlJc w:val="left"/>
      <w:pPr>
        <w:tabs>
          <w:tab w:val="num" w:pos="2160"/>
        </w:tabs>
        <w:ind w:left="2160" w:hanging="360"/>
      </w:pPr>
      <w:rPr>
        <w:rFonts w:ascii="Symbol" w:hAnsi="Symbol" w:cs="Symbol" w:hint="default"/>
        <w:color w:val="auto"/>
      </w:rPr>
    </w:lvl>
    <w:lvl w:ilvl="3" w:tplc="040C000F">
      <w:start w:val="1"/>
      <w:numFmt w:val="bullet"/>
      <w:lvlText w:val=""/>
      <w:lvlJc w:val="left"/>
      <w:pPr>
        <w:tabs>
          <w:tab w:val="num" w:pos="2880"/>
        </w:tabs>
        <w:ind w:left="2880" w:hanging="360"/>
      </w:pPr>
      <w:rPr>
        <w:rFonts w:ascii="Symbol" w:hAnsi="Symbol" w:cs="Symbol" w:hint="default"/>
      </w:rPr>
    </w:lvl>
    <w:lvl w:ilvl="4" w:tplc="040C0019">
      <w:start w:val="1"/>
      <w:numFmt w:val="bullet"/>
      <w:lvlText w:val="o"/>
      <w:lvlJc w:val="left"/>
      <w:pPr>
        <w:tabs>
          <w:tab w:val="num" w:pos="3600"/>
        </w:tabs>
        <w:ind w:left="3600" w:hanging="360"/>
      </w:pPr>
      <w:rPr>
        <w:rFonts w:ascii="Courier New" w:hAnsi="Courier New" w:cs="Courier New" w:hint="default"/>
      </w:rPr>
    </w:lvl>
    <w:lvl w:ilvl="5" w:tplc="040C001B">
      <w:start w:val="1"/>
      <w:numFmt w:val="bullet"/>
      <w:lvlText w:val=""/>
      <w:lvlJc w:val="left"/>
      <w:pPr>
        <w:tabs>
          <w:tab w:val="num" w:pos="4320"/>
        </w:tabs>
        <w:ind w:left="4320" w:hanging="360"/>
      </w:pPr>
      <w:rPr>
        <w:rFonts w:ascii="Wingdings" w:hAnsi="Wingdings" w:cs="Wingdings" w:hint="default"/>
      </w:rPr>
    </w:lvl>
    <w:lvl w:ilvl="6" w:tplc="040C000F">
      <w:start w:val="1"/>
      <w:numFmt w:val="bullet"/>
      <w:lvlText w:val=""/>
      <w:lvlJc w:val="left"/>
      <w:pPr>
        <w:tabs>
          <w:tab w:val="num" w:pos="5040"/>
        </w:tabs>
        <w:ind w:left="5040" w:hanging="360"/>
      </w:pPr>
      <w:rPr>
        <w:rFonts w:ascii="Symbol" w:hAnsi="Symbol" w:cs="Symbol" w:hint="default"/>
      </w:rPr>
    </w:lvl>
    <w:lvl w:ilvl="7" w:tplc="040C0019">
      <w:start w:val="1"/>
      <w:numFmt w:val="bullet"/>
      <w:lvlText w:val="o"/>
      <w:lvlJc w:val="left"/>
      <w:pPr>
        <w:tabs>
          <w:tab w:val="num" w:pos="5760"/>
        </w:tabs>
        <w:ind w:left="5760" w:hanging="360"/>
      </w:pPr>
      <w:rPr>
        <w:rFonts w:ascii="Courier New" w:hAnsi="Courier New" w:cs="Courier New" w:hint="default"/>
      </w:rPr>
    </w:lvl>
    <w:lvl w:ilvl="8" w:tplc="040C001B">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3DA65137"/>
    <w:multiLevelType w:val="hybridMultilevel"/>
    <w:tmpl w:val="FAAE682E"/>
    <w:lvl w:ilvl="0" w:tplc="FFFFFFFF">
      <w:start w:val="1"/>
      <w:numFmt w:val="bullet"/>
      <w:pStyle w:val="Enum4Tableau"/>
      <w:lvlText w:val="­"/>
      <w:lvlJc w:val="left"/>
      <w:pPr>
        <w:tabs>
          <w:tab w:val="num" w:pos="1134"/>
        </w:tabs>
        <w:ind w:left="1134" w:hanging="283"/>
      </w:pPr>
      <w:rPr>
        <w:rFonts w:ascii="Arial" w:hAnsi="Arial" w:cs="Arial" w:hint="default"/>
        <w:color w:val="00477F"/>
        <w:sz w:val="16"/>
        <w:szCs w:val="16"/>
      </w:rPr>
    </w:lvl>
    <w:lvl w:ilvl="1" w:tplc="FFFFFFFF">
      <w:start w:val="1"/>
      <w:numFmt w:val="bullet"/>
      <w:lvlText w:val="o"/>
      <w:lvlJc w:val="left"/>
      <w:pPr>
        <w:tabs>
          <w:tab w:val="num" w:pos="2858"/>
        </w:tabs>
        <w:ind w:left="2858" w:hanging="360"/>
      </w:pPr>
      <w:rPr>
        <w:rFonts w:ascii="Courier New" w:hAnsi="Courier New" w:cs="Courier New" w:hint="default"/>
      </w:rPr>
    </w:lvl>
    <w:lvl w:ilvl="2" w:tplc="FFFFFFFF">
      <w:start w:val="1"/>
      <w:numFmt w:val="bullet"/>
      <w:lvlText w:val=""/>
      <w:lvlJc w:val="left"/>
      <w:pPr>
        <w:tabs>
          <w:tab w:val="num" w:pos="3578"/>
        </w:tabs>
        <w:ind w:left="3578" w:hanging="360"/>
      </w:pPr>
      <w:rPr>
        <w:rFonts w:ascii="Wingdings" w:hAnsi="Wingdings" w:cs="Wingdings" w:hint="default"/>
      </w:rPr>
    </w:lvl>
    <w:lvl w:ilvl="3" w:tplc="FFFFFFFF">
      <w:start w:val="1"/>
      <w:numFmt w:val="bullet"/>
      <w:lvlText w:val=""/>
      <w:lvlJc w:val="left"/>
      <w:pPr>
        <w:tabs>
          <w:tab w:val="num" w:pos="4298"/>
        </w:tabs>
        <w:ind w:left="4298" w:hanging="360"/>
      </w:pPr>
      <w:rPr>
        <w:rFonts w:ascii="Symbol" w:hAnsi="Symbol" w:cs="Symbol" w:hint="default"/>
      </w:rPr>
    </w:lvl>
    <w:lvl w:ilvl="4" w:tplc="FFFFFFFF">
      <w:start w:val="1"/>
      <w:numFmt w:val="bullet"/>
      <w:lvlText w:val="o"/>
      <w:lvlJc w:val="left"/>
      <w:pPr>
        <w:tabs>
          <w:tab w:val="num" w:pos="5018"/>
        </w:tabs>
        <w:ind w:left="5018" w:hanging="360"/>
      </w:pPr>
      <w:rPr>
        <w:rFonts w:ascii="Courier New" w:hAnsi="Courier New" w:cs="Courier New" w:hint="default"/>
      </w:rPr>
    </w:lvl>
    <w:lvl w:ilvl="5" w:tplc="FFFFFFFF">
      <w:start w:val="1"/>
      <w:numFmt w:val="bullet"/>
      <w:lvlText w:val=""/>
      <w:lvlJc w:val="left"/>
      <w:pPr>
        <w:tabs>
          <w:tab w:val="num" w:pos="5738"/>
        </w:tabs>
        <w:ind w:left="5738" w:hanging="360"/>
      </w:pPr>
      <w:rPr>
        <w:rFonts w:ascii="Wingdings" w:hAnsi="Wingdings" w:cs="Wingdings" w:hint="default"/>
      </w:rPr>
    </w:lvl>
    <w:lvl w:ilvl="6" w:tplc="FFFFFFFF">
      <w:start w:val="1"/>
      <w:numFmt w:val="bullet"/>
      <w:lvlText w:val=""/>
      <w:lvlJc w:val="left"/>
      <w:pPr>
        <w:tabs>
          <w:tab w:val="num" w:pos="6458"/>
        </w:tabs>
        <w:ind w:left="6458" w:hanging="360"/>
      </w:pPr>
      <w:rPr>
        <w:rFonts w:ascii="Symbol" w:hAnsi="Symbol" w:cs="Symbol" w:hint="default"/>
      </w:rPr>
    </w:lvl>
    <w:lvl w:ilvl="7" w:tplc="FFFFFFFF">
      <w:start w:val="1"/>
      <w:numFmt w:val="bullet"/>
      <w:lvlText w:val="o"/>
      <w:lvlJc w:val="left"/>
      <w:pPr>
        <w:tabs>
          <w:tab w:val="num" w:pos="7178"/>
        </w:tabs>
        <w:ind w:left="7178" w:hanging="360"/>
      </w:pPr>
      <w:rPr>
        <w:rFonts w:ascii="Courier New" w:hAnsi="Courier New" w:cs="Courier New" w:hint="default"/>
      </w:rPr>
    </w:lvl>
    <w:lvl w:ilvl="8" w:tplc="FFFFFFFF">
      <w:start w:val="1"/>
      <w:numFmt w:val="bullet"/>
      <w:lvlText w:val=""/>
      <w:lvlJc w:val="left"/>
      <w:pPr>
        <w:tabs>
          <w:tab w:val="num" w:pos="7898"/>
        </w:tabs>
        <w:ind w:left="7898" w:hanging="360"/>
      </w:pPr>
      <w:rPr>
        <w:rFonts w:ascii="Wingdings" w:hAnsi="Wingdings" w:cs="Wingdings" w:hint="default"/>
      </w:rPr>
    </w:lvl>
  </w:abstractNum>
  <w:abstractNum w:abstractNumId="46" w15:restartNumberingAfterBreak="0">
    <w:nsid w:val="3F270E1E"/>
    <w:multiLevelType w:val="hybridMultilevel"/>
    <w:tmpl w:val="69BE22A2"/>
    <w:lvl w:ilvl="0" w:tplc="FE163D34">
      <w:start w:val="1"/>
      <w:numFmt w:val="bullet"/>
      <w:lvlText w:val=""/>
      <w:lvlJc w:val="left"/>
      <w:pPr>
        <w:ind w:left="720" w:hanging="360"/>
      </w:pPr>
      <w:rPr>
        <w:rFonts w:ascii="Wingdings 2" w:hAnsi="Wingdings 2" w:hint="default"/>
        <w:color w:val="C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FD16BC0"/>
    <w:multiLevelType w:val="multilevel"/>
    <w:tmpl w:val="C42C54EA"/>
    <w:lvl w:ilvl="0">
      <w:start w:val="1"/>
      <w:numFmt w:val="decimal"/>
      <w:pStyle w:val="Stitre4"/>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Stitr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41A80707"/>
    <w:multiLevelType w:val="hybridMultilevel"/>
    <w:tmpl w:val="57B89C24"/>
    <w:lvl w:ilvl="0" w:tplc="040C0001">
      <w:start w:val="1"/>
      <w:numFmt w:val="decimal"/>
      <w:pStyle w:val="Style9"/>
      <w:lvlText w:val="9.%1"/>
      <w:lvlJc w:val="left"/>
      <w:pPr>
        <w:tabs>
          <w:tab w:val="num" w:pos="624"/>
        </w:tabs>
        <w:ind w:left="624" w:hanging="34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9" w15:restartNumberingAfterBreak="0">
    <w:nsid w:val="465270F0"/>
    <w:multiLevelType w:val="singleLevel"/>
    <w:tmpl w:val="D8E6A7D2"/>
    <w:lvl w:ilvl="0">
      <w:start w:val="1"/>
      <w:numFmt w:val="bullet"/>
      <w:pStyle w:val="Enum2"/>
      <w:lvlText w:val=""/>
      <w:lvlJc w:val="left"/>
      <w:pPr>
        <w:tabs>
          <w:tab w:val="num" w:pos="1985"/>
        </w:tabs>
        <w:ind w:left="1985" w:hanging="284"/>
      </w:pPr>
      <w:rPr>
        <w:rFonts w:ascii="Webdings" w:hAnsi="Webdings" w:cs="Webdings" w:hint="default"/>
        <w:color w:val="00477F"/>
        <w:sz w:val="20"/>
        <w:szCs w:val="20"/>
      </w:rPr>
    </w:lvl>
  </w:abstractNum>
  <w:abstractNum w:abstractNumId="50" w15:restartNumberingAfterBreak="0">
    <w:nsid w:val="4B216C78"/>
    <w:multiLevelType w:val="hybridMultilevel"/>
    <w:tmpl w:val="13449E68"/>
    <w:lvl w:ilvl="0" w:tplc="FE163D34">
      <w:start w:val="1"/>
      <w:numFmt w:val="bullet"/>
      <w:lvlText w:val=""/>
      <w:lvlJc w:val="left"/>
      <w:pPr>
        <w:ind w:left="720" w:hanging="360"/>
      </w:pPr>
      <w:rPr>
        <w:rFonts w:ascii="Wingdings 2" w:hAnsi="Wingdings 2" w:hint="default"/>
        <w:color w:val="C00000"/>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CF649CD"/>
    <w:multiLevelType w:val="hybridMultilevel"/>
    <w:tmpl w:val="F710D090"/>
    <w:lvl w:ilvl="0" w:tplc="FE163D34">
      <w:start w:val="1"/>
      <w:numFmt w:val="bullet"/>
      <w:lvlText w:val=""/>
      <w:lvlJc w:val="left"/>
      <w:pPr>
        <w:ind w:left="720" w:hanging="360"/>
      </w:pPr>
      <w:rPr>
        <w:rFonts w:ascii="Wingdings 2" w:hAnsi="Wingdings 2" w:hint="default"/>
        <w:color w:val="C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23E6C19"/>
    <w:multiLevelType w:val="hybridMultilevel"/>
    <w:tmpl w:val="754A27F8"/>
    <w:lvl w:ilvl="0" w:tplc="5F7691E8">
      <w:start w:val="1"/>
      <w:numFmt w:val="bullet"/>
      <w:pStyle w:val="Listereference"/>
      <w:lvlText w:val=""/>
      <w:lvlJc w:val="left"/>
      <w:pPr>
        <w:tabs>
          <w:tab w:val="num" w:pos="4123"/>
        </w:tabs>
        <w:ind w:left="4123" w:hanging="567"/>
      </w:pPr>
      <w:rPr>
        <w:rFonts w:ascii="Wingdings" w:hAnsi="Wingdings" w:cs="Wingdings" w:hint="default"/>
      </w:rPr>
    </w:lvl>
    <w:lvl w:ilvl="1" w:tplc="040C0003">
      <w:numFmt w:val="bullet"/>
      <w:lvlText w:val="-"/>
      <w:lvlJc w:val="left"/>
      <w:pPr>
        <w:tabs>
          <w:tab w:val="num" w:pos="4636"/>
        </w:tabs>
        <w:ind w:left="4636" w:hanging="360"/>
      </w:pPr>
      <w:rPr>
        <w:rFonts w:ascii="Arial" w:eastAsia="Times New Roman" w:hAnsi="Arial" w:hint="default"/>
      </w:rPr>
    </w:lvl>
    <w:lvl w:ilvl="2" w:tplc="040C0005">
      <w:start w:val="1"/>
      <w:numFmt w:val="bullet"/>
      <w:lvlText w:val=""/>
      <w:lvlJc w:val="left"/>
      <w:pPr>
        <w:tabs>
          <w:tab w:val="num" w:pos="5356"/>
        </w:tabs>
        <w:ind w:left="5356" w:hanging="360"/>
      </w:pPr>
      <w:rPr>
        <w:rFonts w:ascii="Wingdings" w:hAnsi="Wingdings" w:cs="Wingdings" w:hint="default"/>
      </w:rPr>
    </w:lvl>
    <w:lvl w:ilvl="3" w:tplc="040C0001">
      <w:start w:val="1"/>
      <w:numFmt w:val="bullet"/>
      <w:lvlText w:val=""/>
      <w:lvlJc w:val="left"/>
      <w:pPr>
        <w:tabs>
          <w:tab w:val="num" w:pos="6076"/>
        </w:tabs>
        <w:ind w:left="6076" w:hanging="360"/>
      </w:pPr>
      <w:rPr>
        <w:rFonts w:ascii="Symbol" w:hAnsi="Symbol" w:cs="Symbol" w:hint="default"/>
      </w:rPr>
    </w:lvl>
    <w:lvl w:ilvl="4" w:tplc="040C0003">
      <w:start w:val="1"/>
      <w:numFmt w:val="bullet"/>
      <w:lvlText w:val="o"/>
      <w:lvlJc w:val="left"/>
      <w:pPr>
        <w:tabs>
          <w:tab w:val="num" w:pos="6796"/>
        </w:tabs>
        <w:ind w:left="6796" w:hanging="360"/>
      </w:pPr>
      <w:rPr>
        <w:rFonts w:ascii="Courier New" w:hAnsi="Courier New" w:cs="Courier New" w:hint="default"/>
      </w:rPr>
    </w:lvl>
    <w:lvl w:ilvl="5" w:tplc="040C0005">
      <w:start w:val="1"/>
      <w:numFmt w:val="bullet"/>
      <w:lvlText w:val=""/>
      <w:lvlJc w:val="left"/>
      <w:pPr>
        <w:tabs>
          <w:tab w:val="num" w:pos="7516"/>
        </w:tabs>
        <w:ind w:left="7516" w:hanging="360"/>
      </w:pPr>
      <w:rPr>
        <w:rFonts w:ascii="Wingdings" w:hAnsi="Wingdings" w:cs="Wingdings" w:hint="default"/>
      </w:rPr>
    </w:lvl>
    <w:lvl w:ilvl="6" w:tplc="040C0001">
      <w:start w:val="1"/>
      <w:numFmt w:val="bullet"/>
      <w:lvlText w:val=""/>
      <w:lvlJc w:val="left"/>
      <w:pPr>
        <w:tabs>
          <w:tab w:val="num" w:pos="8236"/>
        </w:tabs>
        <w:ind w:left="8236" w:hanging="360"/>
      </w:pPr>
      <w:rPr>
        <w:rFonts w:ascii="Symbol" w:hAnsi="Symbol" w:cs="Symbol" w:hint="default"/>
      </w:rPr>
    </w:lvl>
    <w:lvl w:ilvl="7" w:tplc="040C0003">
      <w:start w:val="1"/>
      <w:numFmt w:val="bullet"/>
      <w:lvlText w:val="o"/>
      <w:lvlJc w:val="left"/>
      <w:pPr>
        <w:tabs>
          <w:tab w:val="num" w:pos="8956"/>
        </w:tabs>
        <w:ind w:left="8956" w:hanging="360"/>
      </w:pPr>
      <w:rPr>
        <w:rFonts w:ascii="Courier New" w:hAnsi="Courier New" w:cs="Courier New" w:hint="default"/>
      </w:rPr>
    </w:lvl>
    <w:lvl w:ilvl="8" w:tplc="040C0005">
      <w:start w:val="1"/>
      <w:numFmt w:val="bullet"/>
      <w:lvlText w:val=""/>
      <w:lvlJc w:val="left"/>
      <w:pPr>
        <w:tabs>
          <w:tab w:val="num" w:pos="9676"/>
        </w:tabs>
        <w:ind w:left="9676" w:hanging="360"/>
      </w:pPr>
      <w:rPr>
        <w:rFonts w:ascii="Wingdings" w:hAnsi="Wingdings" w:cs="Wingdings" w:hint="default"/>
      </w:rPr>
    </w:lvl>
  </w:abstractNum>
  <w:abstractNum w:abstractNumId="53" w15:restartNumberingAfterBreak="0">
    <w:nsid w:val="56F71657"/>
    <w:multiLevelType w:val="hybridMultilevel"/>
    <w:tmpl w:val="74F660B8"/>
    <w:lvl w:ilvl="0" w:tplc="1152D360">
      <w:start w:val="1"/>
      <w:numFmt w:val="decimal"/>
      <w:pStyle w:val="Titreannexe"/>
      <w:lvlText w:val="ANNEXE  %1-"/>
      <w:lvlJc w:val="left"/>
      <w:pPr>
        <w:tabs>
          <w:tab w:val="num" w:pos="3240"/>
        </w:tabs>
        <w:ind w:left="3240" w:hanging="360"/>
      </w:pPr>
      <w:rPr>
        <w:rFonts w:ascii="Tahoma" w:hAnsi="Tahoma" w:hint="default"/>
        <w:b/>
        <w:i/>
        <w:sz w:val="28"/>
        <w:szCs w:val="28"/>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4" w15:restartNumberingAfterBreak="0">
    <w:nsid w:val="57510F78"/>
    <w:multiLevelType w:val="multilevel"/>
    <w:tmpl w:val="18A4C2CA"/>
    <w:lvl w:ilvl="0">
      <w:start w:val="1"/>
      <w:numFmt w:val="upperRoman"/>
      <w:pStyle w:val="StyleTitre1Univers12pt"/>
      <w:lvlText w:val="Article %1."/>
      <w:lvlJc w:val="left"/>
      <w:pPr>
        <w:tabs>
          <w:tab w:val="num" w:pos="1440"/>
        </w:tabs>
        <w:ind w:left="0" w:firstLine="0"/>
      </w:pPr>
      <w:rPr>
        <w:rFonts w:hint="default"/>
      </w:rPr>
    </w:lvl>
    <w:lvl w:ilvl="1">
      <w:start w:val="1"/>
      <w:numFmt w:val="none"/>
      <w:isLgl/>
      <w:lvlText w:val="Article %1."/>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580A315E"/>
    <w:multiLevelType w:val="hybridMultilevel"/>
    <w:tmpl w:val="AF721AB6"/>
    <w:lvl w:ilvl="0" w:tplc="040C0001">
      <w:start w:val="1"/>
      <w:numFmt w:val="decimal"/>
      <w:pStyle w:val="Style8"/>
      <w:lvlText w:val="8.%1"/>
      <w:lvlJc w:val="left"/>
      <w:pPr>
        <w:tabs>
          <w:tab w:val="num" w:pos="624"/>
        </w:tabs>
        <w:ind w:left="624" w:hanging="34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6" w15:restartNumberingAfterBreak="0">
    <w:nsid w:val="586A2D54"/>
    <w:multiLevelType w:val="singleLevel"/>
    <w:tmpl w:val="BD560846"/>
    <w:lvl w:ilvl="0">
      <w:start w:val="1"/>
      <w:numFmt w:val="upperRoman"/>
      <w:pStyle w:val="ret1"/>
      <w:lvlText w:val="%1."/>
      <w:lvlJc w:val="right"/>
      <w:pPr>
        <w:tabs>
          <w:tab w:val="num" w:pos="1881"/>
        </w:tabs>
        <w:ind w:left="1881" w:hanging="180"/>
      </w:pPr>
    </w:lvl>
  </w:abstractNum>
  <w:abstractNum w:abstractNumId="57" w15:restartNumberingAfterBreak="0">
    <w:nsid w:val="58D23E00"/>
    <w:multiLevelType w:val="hybridMultilevel"/>
    <w:tmpl w:val="8822F7FA"/>
    <w:lvl w:ilvl="0" w:tplc="FE163D34">
      <w:start w:val="1"/>
      <w:numFmt w:val="bullet"/>
      <w:lvlText w:val=""/>
      <w:lvlJc w:val="left"/>
      <w:pPr>
        <w:ind w:left="720" w:hanging="360"/>
      </w:pPr>
      <w:rPr>
        <w:rFonts w:ascii="Wingdings 2" w:hAnsi="Wingdings 2" w:hint="default"/>
        <w:color w:val="C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B1A2EBB"/>
    <w:multiLevelType w:val="hybridMultilevel"/>
    <w:tmpl w:val="8AAEAFBA"/>
    <w:lvl w:ilvl="0" w:tplc="FFFFFFFF">
      <w:start w:val="1"/>
      <w:numFmt w:val="bullet"/>
      <w:pStyle w:val="Enum3Titre"/>
      <w:lvlText w:val=""/>
      <w:lvlJc w:val="left"/>
      <w:pPr>
        <w:tabs>
          <w:tab w:val="num" w:pos="2552"/>
        </w:tabs>
        <w:ind w:left="2552" w:hanging="284"/>
      </w:pPr>
      <w:rPr>
        <w:rFonts w:ascii="Symbol" w:hAnsi="Symbol" w:cs="Symbol" w:hint="default"/>
        <w:color w:val="00477F"/>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5DBB204B"/>
    <w:multiLevelType w:val="multilevel"/>
    <w:tmpl w:val="8820BEF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pStyle w:val="Soustitre1"/>
      <w:lvlText w:val="%1.%2.%3."/>
      <w:lvlJc w:val="left"/>
      <w:pPr>
        <w:tabs>
          <w:tab w:val="num" w:pos="1440"/>
        </w:tabs>
        <w:ind w:left="1224" w:hanging="504"/>
      </w:pPr>
      <w:rPr>
        <w:rFonts w:hint="default"/>
        <w:b w:val="0"/>
        <w:i/>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0" w15:restartNumberingAfterBreak="0">
    <w:nsid w:val="5E826BB8"/>
    <w:multiLevelType w:val="singleLevel"/>
    <w:tmpl w:val="A502DE70"/>
    <w:lvl w:ilvl="0">
      <w:start w:val="1"/>
      <w:numFmt w:val="bullet"/>
      <w:pStyle w:val="Indice1"/>
      <w:lvlText w:val=""/>
      <w:lvlJc w:val="left"/>
      <w:pPr>
        <w:tabs>
          <w:tab w:val="num" w:pos="397"/>
        </w:tabs>
        <w:ind w:left="397" w:hanging="397"/>
      </w:pPr>
      <w:rPr>
        <w:rFonts w:ascii="Symbol" w:hAnsi="Symbol" w:hint="default"/>
      </w:rPr>
    </w:lvl>
  </w:abstractNum>
  <w:abstractNum w:abstractNumId="61" w15:restartNumberingAfterBreak="0">
    <w:nsid w:val="5F9B752D"/>
    <w:multiLevelType w:val="hybridMultilevel"/>
    <w:tmpl w:val="C73848B0"/>
    <w:lvl w:ilvl="0" w:tplc="FFFFFFFF">
      <w:numFmt w:val="bullet"/>
      <w:pStyle w:val="Avecpuces"/>
      <w:lvlText w:val=""/>
      <w:lvlJc w:val="left"/>
      <w:pPr>
        <w:tabs>
          <w:tab w:val="num" w:pos="720"/>
        </w:tabs>
        <w:ind w:left="720" w:hanging="360"/>
      </w:pPr>
      <w:rPr>
        <w:rFonts w:ascii="Wingdings 2" w:hAnsi="Wingdings 2" w:cs="Wingdings 2" w:hint="default"/>
      </w:rPr>
    </w:lvl>
    <w:lvl w:ilvl="1" w:tplc="040C0003">
      <w:start w:val="1"/>
      <w:numFmt w:val="bullet"/>
      <w:lvlText w:val="o"/>
      <w:lvlJc w:val="left"/>
      <w:pPr>
        <w:tabs>
          <w:tab w:val="num" w:pos="1092"/>
        </w:tabs>
        <w:ind w:left="1092" w:hanging="360"/>
      </w:pPr>
      <w:rPr>
        <w:rFonts w:ascii="Courier New" w:hAnsi="Courier New" w:cs="Courier New" w:hint="default"/>
      </w:rPr>
    </w:lvl>
    <w:lvl w:ilvl="2" w:tplc="040C0005">
      <w:start w:val="1"/>
      <w:numFmt w:val="bullet"/>
      <w:lvlText w:val=""/>
      <w:lvlJc w:val="left"/>
      <w:pPr>
        <w:tabs>
          <w:tab w:val="num" w:pos="1812"/>
        </w:tabs>
        <w:ind w:left="1812" w:hanging="360"/>
      </w:pPr>
      <w:rPr>
        <w:rFonts w:ascii="Wingdings" w:hAnsi="Wingdings" w:cs="Wingdings" w:hint="default"/>
      </w:rPr>
    </w:lvl>
    <w:lvl w:ilvl="3" w:tplc="040C0001">
      <w:start w:val="1"/>
      <w:numFmt w:val="bullet"/>
      <w:lvlText w:val=""/>
      <w:lvlJc w:val="left"/>
      <w:pPr>
        <w:tabs>
          <w:tab w:val="num" w:pos="2532"/>
        </w:tabs>
        <w:ind w:left="2532" w:hanging="360"/>
      </w:pPr>
      <w:rPr>
        <w:rFonts w:ascii="Symbol" w:hAnsi="Symbol" w:cs="Symbol" w:hint="default"/>
      </w:rPr>
    </w:lvl>
    <w:lvl w:ilvl="4" w:tplc="040C0003">
      <w:start w:val="1"/>
      <w:numFmt w:val="bullet"/>
      <w:lvlText w:val="o"/>
      <w:lvlJc w:val="left"/>
      <w:pPr>
        <w:tabs>
          <w:tab w:val="num" w:pos="3252"/>
        </w:tabs>
        <w:ind w:left="3252" w:hanging="360"/>
      </w:pPr>
      <w:rPr>
        <w:rFonts w:ascii="Courier New" w:hAnsi="Courier New" w:cs="Courier New" w:hint="default"/>
      </w:rPr>
    </w:lvl>
    <w:lvl w:ilvl="5" w:tplc="040C0005">
      <w:start w:val="1"/>
      <w:numFmt w:val="bullet"/>
      <w:lvlText w:val=""/>
      <w:lvlJc w:val="left"/>
      <w:pPr>
        <w:tabs>
          <w:tab w:val="num" w:pos="3972"/>
        </w:tabs>
        <w:ind w:left="3972" w:hanging="360"/>
      </w:pPr>
      <w:rPr>
        <w:rFonts w:ascii="Wingdings" w:hAnsi="Wingdings" w:cs="Wingdings" w:hint="default"/>
      </w:rPr>
    </w:lvl>
    <w:lvl w:ilvl="6" w:tplc="040C0001">
      <w:start w:val="1"/>
      <w:numFmt w:val="bullet"/>
      <w:lvlText w:val=""/>
      <w:lvlJc w:val="left"/>
      <w:pPr>
        <w:tabs>
          <w:tab w:val="num" w:pos="4692"/>
        </w:tabs>
        <w:ind w:left="4692" w:hanging="360"/>
      </w:pPr>
      <w:rPr>
        <w:rFonts w:ascii="Symbol" w:hAnsi="Symbol" w:cs="Symbol" w:hint="default"/>
      </w:rPr>
    </w:lvl>
    <w:lvl w:ilvl="7" w:tplc="040C0003">
      <w:start w:val="1"/>
      <w:numFmt w:val="bullet"/>
      <w:lvlText w:val="o"/>
      <w:lvlJc w:val="left"/>
      <w:pPr>
        <w:tabs>
          <w:tab w:val="num" w:pos="5412"/>
        </w:tabs>
        <w:ind w:left="5412" w:hanging="360"/>
      </w:pPr>
      <w:rPr>
        <w:rFonts w:ascii="Courier New" w:hAnsi="Courier New" w:cs="Courier New" w:hint="default"/>
      </w:rPr>
    </w:lvl>
    <w:lvl w:ilvl="8" w:tplc="040C0005">
      <w:start w:val="1"/>
      <w:numFmt w:val="bullet"/>
      <w:lvlText w:val=""/>
      <w:lvlJc w:val="left"/>
      <w:pPr>
        <w:tabs>
          <w:tab w:val="num" w:pos="6132"/>
        </w:tabs>
        <w:ind w:left="6132" w:hanging="360"/>
      </w:pPr>
      <w:rPr>
        <w:rFonts w:ascii="Wingdings" w:hAnsi="Wingdings" w:cs="Wingdings" w:hint="default"/>
      </w:rPr>
    </w:lvl>
  </w:abstractNum>
  <w:abstractNum w:abstractNumId="62" w15:restartNumberingAfterBreak="0">
    <w:nsid w:val="62D71290"/>
    <w:multiLevelType w:val="multilevel"/>
    <w:tmpl w:val="D3E812AE"/>
    <w:lvl w:ilvl="0">
      <w:start w:val="1"/>
      <w:numFmt w:val="bullet"/>
      <w:pStyle w:val="Point1"/>
      <w:lvlText w:val=""/>
      <w:lvlJc w:val="left"/>
      <w:pPr>
        <w:tabs>
          <w:tab w:val="num" w:pos="928"/>
        </w:tabs>
        <w:ind w:left="928" w:hanging="360"/>
      </w:pPr>
      <w:rPr>
        <w:rFonts w:ascii="Symbol" w:hAnsi="Symbol" w:cs="Symbol" w:hint="default"/>
      </w:rPr>
    </w:lvl>
    <w:lvl w:ilvl="1">
      <w:start w:val="1"/>
      <w:numFmt w:val="bullet"/>
      <w:pStyle w:val="point2"/>
      <w:lvlText w:val="o"/>
      <w:lvlJc w:val="left"/>
      <w:pPr>
        <w:tabs>
          <w:tab w:val="num" w:pos="1288"/>
        </w:tabs>
        <w:ind w:left="1288" w:hanging="360"/>
      </w:pPr>
      <w:rPr>
        <w:rFonts w:ascii="Courier New" w:hAnsi="Courier New" w:cs="Courier New" w:hint="default"/>
      </w:rPr>
    </w:lvl>
    <w:lvl w:ilvl="2">
      <w:start w:val="1"/>
      <w:numFmt w:val="bullet"/>
      <w:pStyle w:val="Point3"/>
      <w:lvlText w:val=""/>
      <w:lvlJc w:val="left"/>
      <w:pPr>
        <w:tabs>
          <w:tab w:val="num" w:pos="1134"/>
        </w:tabs>
        <w:ind w:left="1418" w:hanging="284"/>
      </w:pPr>
      <w:rPr>
        <w:rFonts w:ascii="Wingdings" w:hAnsi="Wingdings" w:cs="Wingdings" w:hint="default"/>
      </w:rPr>
    </w:lvl>
    <w:lvl w:ilvl="3">
      <w:start w:val="1"/>
      <w:numFmt w:val="decimal"/>
      <w:lvlText w:val="%1.%2.%3.%4."/>
      <w:lvlJc w:val="left"/>
      <w:pPr>
        <w:tabs>
          <w:tab w:val="num" w:pos="2752"/>
        </w:tabs>
        <w:ind w:left="2752" w:hanging="1104"/>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448"/>
        </w:tabs>
        <w:ind w:left="3304" w:hanging="936"/>
      </w:pPr>
      <w:rPr>
        <w:rFonts w:hint="default"/>
      </w:rPr>
    </w:lvl>
    <w:lvl w:ilvl="6">
      <w:start w:val="1"/>
      <w:numFmt w:val="decimal"/>
      <w:lvlText w:val="%1.%2.%3.%4.%5.%6.%7."/>
      <w:lvlJc w:val="left"/>
      <w:pPr>
        <w:tabs>
          <w:tab w:val="num" w:pos="4168"/>
        </w:tabs>
        <w:ind w:left="3808" w:hanging="1080"/>
      </w:pPr>
      <w:rPr>
        <w:rFonts w:hint="default"/>
      </w:rPr>
    </w:lvl>
    <w:lvl w:ilvl="7">
      <w:start w:val="1"/>
      <w:numFmt w:val="decimal"/>
      <w:lvlText w:val="%1.%2.%3.%4.%5.%6.%7.%8."/>
      <w:lvlJc w:val="left"/>
      <w:pPr>
        <w:tabs>
          <w:tab w:val="num" w:pos="4528"/>
        </w:tabs>
        <w:ind w:left="4312" w:hanging="1224"/>
      </w:pPr>
      <w:rPr>
        <w:rFonts w:hint="default"/>
      </w:rPr>
    </w:lvl>
    <w:lvl w:ilvl="8">
      <w:start w:val="1"/>
      <w:numFmt w:val="decimal"/>
      <w:lvlText w:val="%1.%2.%3.%4.%5.%6.%7.%8.%9."/>
      <w:lvlJc w:val="left"/>
      <w:pPr>
        <w:tabs>
          <w:tab w:val="num" w:pos="5248"/>
        </w:tabs>
        <w:ind w:left="4888" w:hanging="1440"/>
      </w:pPr>
      <w:rPr>
        <w:rFonts w:hint="default"/>
      </w:rPr>
    </w:lvl>
  </w:abstractNum>
  <w:abstractNum w:abstractNumId="63" w15:restartNumberingAfterBreak="0">
    <w:nsid w:val="65303FF9"/>
    <w:multiLevelType w:val="hybridMultilevel"/>
    <w:tmpl w:val="C1266B1C"/>
    <w:name w:val="WW8Num41"/>
    <w:lvl w:ilvl="0" w:tplc="75A4B924">
      <w:start w:val="1"/>
      <w:numFmt w:val="bullet"/>
      <w:lvlText w:val=""/>
      <w:lvlJc w:val="left"/>
      <w:pPr>
        <w:ind w:left="720" w:hanging="360"/>
      </w:pPr>
      <w:rPr>
        <w:rFonts w:ascii="Symbol" w:hAnsi="Symbol" w:hint="default"/>
      </w:rPr>
    </w:lvl>
    <w:lvl w:ilvl="1" w:tplc="3D1E3940">
      <w:start w:val="1"/>
      <w:numFmt w:val="bullet"/>
      <w:lvlText w:val="o"/>
      <w:lvlJc w:val="left"/>
      <w:pPr>
        <w:ind w:left="1440" w:hanging="360"/>
      </w:pPr>
      <w:rPr>
        <w:rFonts w:ascii="Courier New" w:hAnsi="Courier New" w:cs="Courier New" w:hint="default"/>
      </w:rPr>
    </w:lvl>
    <w:lvl w:ilvl="2" w:tplc="97F05EBE" w:tentative="1">
      <w:start w:val="1"/>
      <w:numFmt w:val="bullet"/>
      <w:lvlText w:val=""/>
      <w:lvlJc w:val="left"/>
      <w:pPr>
        <w:ind w:left="2160" w:hanging="360"/>
      </w:pPr>
      <w:rPr>
        <w:rFonts w:ascii="Wingdings" w:hAnsi="Wingdings" w:hint="default"/>
      </w:rPr>
    </w:lvl>
    <w:lvl w:ilvl="3" w:tplc="FAF060F2" w:tentative="1">
      <w:start w:val="1"/>
      <w:numFmt w:val="bullet"/>
      <w:lvlText w:val=""/>
      <w:lvlJc w:val="left"/>
      <w:pPr>
        <w:ind w:left="2880" w:hanging="360"/>
      </w:pPr>
      <w:rPr>
        <w:rFonts w:ascii="Symbol" w:hAnsi="Symbol" w:hint="default"/>
      </w:rPr>
    </w:lvl>
    <w:lvl w:ilvl="4" w:tplc="AE4C14D4" w:tentative="1">
      <w:start w:val="1"/>
      <w:numFmt w:val="bullet"/>
      <w:lvlText w:val="o"/>
      <w:lvlJc w:val="left"/>
      <w:pPr>
        <w:ind w:left="3600" w:hanging="360"/>
      </w:pPr>
      <w:rPr>
        <w:rFonts w:ascii="Courier New" w:hAnsi="Courier New" w:cs="Courier New" w:hint="default"/>
      </w:rPr>
    </w:lvl>
    <w:lvl w:ilvl="5" w:tplc="8D68329C" w:tentative="1">
      <w:start w:val="1"/>
      <w:numFmt w:val="bullet"/>
      <w:lvlText w:val=""/>
      <w:lvlJc w:val="left"/>
      <w:pPr>
        <w:ind w:left="4320" w:hanging="360"/>
      </w:pPr>
      <w:rPr>
        <w:rFonts w:ascii="Wingdings" w:hAnsi="Wingdings" w:hint="default"/>
      </w:rPr>
    </w:lvl>
    <w:lvl w:ilvl="6" w:tplc="17DA7802" w:tentative="1">
      <w:start w:val="1"/>
      <w:numFmt w:val="bullet"/>
      <w:lvlText w:val=""/>
      <w:lvlJc w:val="left"/>
      <w:pPr>
        <w:ind w:left="5040" w:hanging="360"/>
      </w:pPr>
      <w:rPr>
        <w:rFonts w:ascii="Symbol" w:hAnsi="Symbol" w:hint="default"/>
      </w:rPr>
    </w:lvl>
    <w:lvl w:ilvl="7" w:tplc="5A2EF580" w:tentative="1">
      <w:start w:val="1"/>
      <w:numFmt w:val="bullet"/>
      <w:lvlText w:val="o"/>
      <w:lvlJc w:val="left"/>
      <w:pPr>
        <w:ind w:left="5760" w:hanging="360"/>
      </w:pPr>
      <w:rPr>
        <w:rFonts w:ascii="Courier New" w:hAnsi="Courier New" w:cs="Courier New" w:hint="default"/>
      </w:rPr>
    </w:lvl>
    <w:lvl w:ilvl="8" w:tplc="F3A22862" w:tentative="1">
      <w:start w:val="1"/>
      <w:numFmt w:val="bullet"/>
      <w:lvlText w:val=""/>
      <w:lvlJc w:val="left"/>
      <w:pPr>
        <w:ind w:left="6480" w:hanging="360"/>
      </w:pPr>
      <w:rPr>
        <w:rFonts w:ascii="Wingdings" w:hAnsi="Wingdings" w:hint="default"/>
      </w:rPr>
    </w:lvl>
  </w:abstractNum>
  <w:abstractNum w:abstractNumId="64" w15:restartNumberingAfterBreak="0">
    <w:nsid w:val="66551BBD"/>
    <w:multiLevelType w:val="hybridMultilevel"/>
    <w:tmpl w:val="F35E0994"/>
    <w:lvl w:ilvl="0" w:tplc="7FAAFFD8">
      <w:start w:val="1"/>
      <w:numFmt w:val="bullet"/>
      <w:pStyle w:val="Listepucesniveau1"/>
      <w:lvlText w:val=""/>
      <w:lvlJc w:val="left"/>
      <w:pPr>
        <w:tabs>
          <w:tab w:val="num" w:pos="680"/>
        </w:tabs>
        <w:ind w:left="680" w:hanging="396"/>
      </w:pPr>
      <w:rPr>
        <w:rFonts w:ascii="Webdings" w:hAnsi="Webdings" w:hint="default"/>
        <w:color w:val="auto"/>
      </w:rPr>
    </w:lvl>
    <w:lvl w:ilvl="1" w:tplc="FFFFFFFF">
      <w:start w:val="1"/>
      <w:numFmt w:val="bullet"/>
      <w:lvlText w:val=""/>
      <w:lvlJc w:val="left"/>
      <w:pPr>
        <w:tabs>
          <w:tab w:val="num" w:pos="1440"/>
        </w:tabs>
        <w:ind w:left="1440" w:hanging="360"/>
      </w:pPr>
      <w:rPr>
        <w:rFonts w:ascii="Wingdings" w:hAnsi="Wingdings" w:hint="default"/>
        <w:color w:val="00008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666C1329"/>
    <w:multiLevelType w:val="multilevel"/>
    <w:tmpl w:val="428ECC6A"/>
    <w:lvl w:ilvl="0">
      <w:start w:val="1"/>
      <w:numFmt w:val="decimal"/>
      <w:pStyle w:val="Titre1"/>
      <w:lvlText w:val="%1."/>
      <w:lvlJc w:val="left"/>
      <w:pPr>
        <w:tabs>
          <w:tab w:val="num" w:pos="360"/>
        </w:tabs>
        <w:ind w:left="360" w:hanging="360"/>
      </w:pPr>
    </w:lvl>
    <w:lvl w:ilvl="1">
      <w:start w:val="1"/>
      <w:numFmt w:val="decimal"/>
      <w:pStyle w:val="Titre2"/>
      <w:suff w:val="space"/>
      <w:lvlText w:val="%1.%2."/>
      <w:lvlJc w:val="left"/>
      <w:pPr>
        <w:ind w:left="792" w:hanging="432"/>
      </w:pPr>
    </w:lvl>
    <w:lvl w:ilvl="2">
      <w:start w:val="1"/>
      <w:numFmt w:val="decimal"/>
      <w:pStyle w:val="Titre3"/>
      <w:suff w:val="space"/>
      <w:lvlText w:val="%1.%2.%3."/>
      <w:lvlJc w:val="left"/>
      <w:pPr>
        <w:ind w:left="1224" w:hanging="504"/>
      </w:pPr>
    </w:lvl>
    <w:lvl w:ilvl="3">
      <w:numFmt w:val="none"/>
      <w:lvlRestart w:val="0"/>
      <w:pStyle w:val="TitreNum4"/>
      <w:lvlText w:val=""/>
      <w:lvlJc w:val="left"/>
      <w:pPr>
        <w:tabs>
          <w:tab w:val="num" w:pos="1728"/>
        </w:tabs>
        <w:ind w:left="1728" w:hanging="648"/>
      </w:pPr>
    </w:lvl>
    <w:lvl w:ilvl="4">
      <w:start w:val="1"/>
      <w:numFmt w:val="decimal"/>
      <w:pStyle w:val="TitreRubriqueCV"/>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66837965"/>
    <w:multiLevelType w:val="multilevel"/>
    <w:tmpl w:val="F334A6E0"/>
    <w:lvl w:ilvl="0">
      <w:start w:val="1"/>
      <w:numFmt w:val="bullet"/>
      <w:lvlText w:val=""/>
      <w:lvlJc w:val="left"/>
      <w:pPr>
        <w:ind w:left="720" w:hanging="360"/>
      </w:pPr>
      <w:rPr>
        <w:rFonts w:ascii="Wingdings 2" w:hAnsi="Wingdings 2" w:hint="default"/>
        <w:color w:val="C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0296C"/>
    <w:multiLevelType w:val="hybridMultilevel"/>
    <w:tmpl w:val="9F5C2D5E"/>
    <w:lvl w:ilvl="0" w:tplc="FE163D34">
      <w:start w:val="1"/>
      <w:numFmt w:val="bullet"/>
      <w:lvlText w:val=""/>
      <w:lvlJc w:val="left"/>
      <w:pPr>
        <w:ind w:left="720" w:hanging="360"/>
      </w:pPr>
      <w:rPr>
        <w:rFonts w:ascii="Wingdings 2" w:hAnsi="Wingdings 2" w:hint="default"/>
        <w:color w:val="C00000"/>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7196C5E"/>
    <w:multiLevelType w:val="singleLevel"/>
    <w:tmpl w:val="7BC21F50"/>
    <w:lvl w:ilvl="0">
      <w:start w:val="1"/>
      <w:numFmt w:val="bullet"/>
      <w:pStyle w:val="Enum1Tableau"/>
      <w:lvlText w:val=""/>
      <w:lvlJc w:val="left"/>
      <w:pPr>
        <w:tabs>
          <w:tab w:val="num" w:pos="567"/>
        </w:tabs>
        <w:ind w:left="567" w:hanging="283"/>
      </w:pPr>
      <w:rPr>
        <w:rFonts w:ascii="Wingdings" w:hAnsi="Wingdings" w:cs="Wingdings" w:hint="default"/>
        <w:color w:val="00477F"/>
        <w:sz w:val="16"/>
        <w:szCs w:val="16"/>
      </w:rPr>
    </w:lvl>
  </w:abstractNum>
  <w:abstractNum w:abstractNumId="69" w15:restartNumberingAfterBreak="0">
    <w:nsid w:val="6A284D43"/>
    <w:multiLevelType w:val="hybridMultilevel"/>
    <w:tmpl w:val="834C8C3C"/>
    <w:lvl w:ilvl="0" w:tplc="E87EABA6">
      <w:start w:val="1"/>
      <w:numFmt w:val="bullet"/>
      <w:lvlText w:val=""/>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6B5156D8"/>
    <w:multiLevelType w:val="multilevel"/>
    <w:tmpl w:val="5E44F3CA"/>
    <w:lvl w:ilvl="0">
      <w:start w:val="1"/>
      <w:numFmt w:val="decimal"/>
      <w:pStyle w:val="Adressedelexpditeursimplifie"/>
      <w:lvlText w:val="%1.A"/>
      <w:lvlJc w:val="left"/>
      <w:pPr>
        <w:tabs>
          <w:tab w:val="num" w:pos="2844"/>
        </w:tabs>
        <w:ind w:left="2124"/>
      </w:pPr>
      <w:rPr>
        <w:rFonts w:hint="default"/>
      </w:rPr>
    </w:lvl>
    <w:lvl w:ilvl="1">
      <w:start w:val="1"/>
      <w:numFmt w:val="upperLetter"/>
      <w:lvlText w:val="%1.%2."/>
      <w:lvlJc w:val="left"/>
      <w:pPr>
        <w:tabs>
          <w:tab w:val="num" w:pos="3564"/>
        </w:tabs>
        <w:ind w:left="2844"/>
      </w:pPr>
      <w:rPr>
        <w:rFonts w:hint="default"/>
      </w:rPr>
    </w:lvl>
    <w:lvl w:ilvl="2">
      <w:start w:val="1"/>
      <w:numFmt w:val="decimal"/>
      <w:lvlText w:val="%3."/>
      <w:lvlJc w:val="left"/>
      <w:pPr>
        <w:tabs>
          <w:tab w:val="num" w:pos="3924"/>
        </w:tabs>
        <w:ind w:left="3564"/>
      </w:pPr>
      <w:rPr>
        <w:rFonts w:hint="default"/>
      </w:rPr>
    </w:lvl>
    <w:lvl w:ilvl="3">
      <w:start w:val="1"/>
      <w:numFmt w:val="lowerLetter"/>
      <w:lvlText w:val="%4)"/>
      <w:lvlJc w:val="left"/>
      <w:pPr>
        <w:tabs>
          <w:tab w:val="num" w:pos="4644"/>
        </w:tabs>
        <w:ind w:left="4284"/>
      </w:pPr>
      <w:rPr>
        <w:rFonts w:hint="default"/>
      </w:rPr>
    </w:lvl>
    <w:lvl w:ilvl="4">
      <w:start w:val="1"/>
      <w:numFmt w:val="decimal"/>
      <w:lvlText w:val="(%5)"/>
      <w:lvlJc w:val="left"/>
      <w:pPr>
        <w:tabs>
          <w:tab w:val="num" w:pos="5724"/>
        </w:tabs>
        <w:ind w:left="5004"/>
      </w:pPr>
      <w:rPr>
        <w:rFonts w:hint="default"/>
      </w:rPr>
    </w:lvl>
    <w:lvl w:ilvl="5">
      <w:start w:val="1"/>
      <w:numFmt w:val="lowerLetter"/>
      <w:lvlText w:val="(%6)"/>
      <w:lvlJc w:val="left"/>
      <w:pPr>
        <w:tabs>
          <w:tab w:val="num" w:pos="6084"/>
        </w:tabs>
        <w:ind w:left="5724"/>
      </w:pPr>
      <w:rPr>
        <w:rFonts w:hint="default"/>
      </w:rPr>
    </w:lvl>
    <w:lvl w:ilvl="6">
      <w:start w:val="1"/>
      <w:numFmt w:val="lowerRoman"/>
      <w:lvlText w:val="(%7)"/>
      <w:lvlJc w:val="left"/>
      <w:pPr>
        <w:tabs>
          <w:tab w:val="num" w:pos="6804"/>
        </w:tabs>
        <w:ind w:left="6444"/>
      </w:pPr>
      <w:rPr>
        <w:rFonts w:hint="default"/>
      </w:rPr>
    </w:lvl>
    <w:lvl w:ilvl="7">
      <w:start w:val="1"/>
      <w:numFmt w:val="lowerLetter"/>
      <w:lvlText w:val="(%8)"/>
      <w:lvlJc w:val="left"/>
      <w:pPr>
        <w:tabs>
          <w:tab w:val="num" w:pos="7524"/>
        </w:tabs>
        <w:ind w:left="7164"/>
      </w:pPr>
      <w:rPr>
        <w:rFonts w:hint="default"/>
      </w:rPr>
    </w:lvl>
    <w:lvl w:ilvl="8">
      <w:start w:val="1"/>
      <w:numFmt w:val="lowerRoman"/>
      <w:lvlText w:val="(%9)"/>
      <w:lvlJc w:val="left"/>
      <w:pPr>
        <w:tabs>
          <w:tab w:val="num" w:pos="8244"/>
        </w:tabs>
        <w:ind w:left="7884"/>
      </w:pPr>
      <w:rPr>
        <w:rFonts w:hint="default"/>
      </w:rPr>
    </w:lvl>
  </w:abstractNum>
  <w:abstractNum w:abstractNumId="71" w15:restartNumberingAfterBreak="0">
    <w:nsid w:val="6C013BC9"/>
    <w:multiLevelType w:val="hybridMultilevel"/>
    <w:tmpl w:val="B606AC82"/>
    <w:lvl w:ilvl="0" w:tplc="040C0001">
      <w:start w:val="1"/>
      <w:numFmt w:val="bullet"/>
      <w:pStyle w:val="Listepuces0"/>
      <w:lvlText w:val=""/>
      <w:lvlJc w:val="left"/>
      <w:pPr>
        <w:tabs>
          <w:tab w:val="num" w:pos="3839"/>
        </w:tabs>
        <w:ind w:left="3839" w:hanging="360"/>
      </w:pPr>
      <w:rPr>
        <w:rFonts w:ascii="Symbol" w:hAnsi="Symbol" w:cs="Symbol" w:hint="default"/>
      </w:rPr>
    </w:lvl>
    <w:lvl w:ilvl="1" w:tplc="040C0003">
      <w:start w:val="1"/>
      <w:numFmt w:val="bullet"/>
      <w:lvlText w:val="o"/>
      <w:lvlJc w:val="left"/>
      <w:pPr>
        <w:tabs>
          <w:tab w:val="num" w:pos="4559"/>
        </w:tabs>
        <w:ind w:left="4559" w:hanging="360"/>
      </w:pPr>
      <w:rPr>
        <w:rFonts w:ascii="Courier New" w:hAnsi="Courier New" w:cs="Courier New" w:hint="default"/>
      </w:rPr>
    </w:lvl>
    <w:lvl w:ilvl="2" w:tplc="040C0005">
      <w:start w:val="1"/>
      <w:numFmt w:val="bullet"/>
      <w:lvlText w:val=""/>
      <w:lvlJc w:val="left"/>
      <w:pPr>
        <w:tabs>
          <w:tab w:val="num" w:pos="5279"/>
        </w:tabs>
        <w:ind w:left="5279" w:hanging="360"/>
      </w:pPr>
      <w:rPr>
        <w:rFonts w:ascii="Wingdings" w:hAnsi="Wingdings" w:cs="Wingdings" w:hint="default"/>
      </w:rPr>
    </w:lvl>
    <w:lvl w:ilvl="3" w:tplc="040C0001">
      <w:start w:val="1"/>
      <w:numFmt w:val="bullet"/>
      <w:lvlText w:val=""/>
      <w:lvlJc w:val="left"/>
      <w:pPr>
        <w:tabs>
          <w:tab w:val="num" w:pos="5999"/>
        </w:tabs>
        <w:ind w:left="5999" w:hanging="360"/>
      </w:pPr>
      <w:rPr>
        <w:rFonts w:ascii="Symbol" w:hAnsi="Symbol" w:cs="Symbol" w:hint="default"/>
      </w:rPr>
    </w:lvl>
    <w:lvl w:ilvl="4" w:tplc="040C0003">
      <w:start w:val="1"/>
      <w:numFmt w:val="bullet"/>
      <w:lvlText w:val="o"/>
      <w:lvlJc w:val="left"/>
      <w:pPr>
        <w:tabs>
          <w:tab w:val="num" w:pos="6719"/>
        </w:tabs>
        <w:ind w:left="6719" w:hanging="360"/>
      </w:pPr>
      <w:rPr>
        <w:rFonts w:ascii="Courier New" w:hAnsi="Courier New" w:cs="Courier New" w:hint="default"/>
      </w:rPr>
    </w:lvl>
    <w:lvl w:ilvl="5" w:tplc="040C0005">
      <w:start w:val="1"/>
      <w:numFmt w:val="bullet"/>
      <w:lvlText w:val=""/>
      <w:lvlJc w:val="left"/>
      <w:pPr>
        <w:tabs>
          <w:tab w:val="num" w:pos="7439"/>
        </w:tabs>
        <w:ind w:left="7439" w:hanging="360"/>
      </w:pPr>
      <w:rPr>
        <w:rFonts w:ascii="Wingdings" w:hAnsi="Wingdings" w:cs="Wingdings" w:hint="default"/>
      </w:rPr>
    </w:lvl>
    <w:lvl w:ilvl="6" w:tplc="040C0001">
      <w:start w:val="1"/>
      <w:numFmt w:val="bullet"/>
      <w:lvlText w:val=""/>
      <w:lvlJc w:val="left"/>
      <w:pPr>
        <w:tabs>
          <w:tab w:val="num" w:pos="8159"/>
        </w:tabs>
        <w:ind w:left="8159" w:hanging="360"/>
      </w:pPr>
      <w:rPr>
        <w:rFonts w:ascii="Symbol" w:hAnsi="Symbol" w:cs="Symbol" w:hint="default"/>
      </w:rPr>
    </w:lvl>
    <w:lvl w:ilvl="7" w:tplc="040C0003">
      <w:start w:val="1"/>
      <w:numFmt w:val="bullet"/>
      <w:lvlText w:val="o"/>
      <w:lvlJc w:val="left"/>
      <w:pPr>
        <w:tabs>
          <w:tab w:val="num" w:pos="8879"/>
        </w:tabs>
        <w:ind w:left="8879" w:hanging="360"/>
      </w:pPr>
      <w:rPr>
        <w:rFonts w:ascii="Courier New" w:hAnsi="Courier New" w:cs="Courier New" w:hint="default"/>
      </w:rPr>
    </w:lvl>
    <w:lvl w:ilvl="8" w:tplc="040C0005">
      <w:start w:val="1"/>
      <w:numFmt w:val="bullet"/>
      <w:lvlText w:val=""/>
      <w:lvlJc w:val="left"/>
      <w:pPr>
        <w:tabs>
          <w:tab w:val="num" w:pos="9599"/>
        </w:tabs>
        <w:ind w:left="9599" w:hanging="360"/>
      </w:pPr>
      <w:rPr>
        <w:rFonts w:ascii="Wingdings" w:hAnsi="Wingdings" w:cs="Wingdings" w:hint="default"/>
      </w:rPr>
    </w:lvl>
  </w:abstractNum>
  <w:abstractNum w:abstractNumId="72" w15:restartNumberingAfterBreak="0">
    <w:nsid w:val="70000449"/>
    <w:multiLevelType w:val="hybridMultilevel"/>
    <w:tmpl w:val="0BFE5BAC"/>
    <w:lvl w:ilvl="0" w:tplc="E87EABA6">
      <w:start w:val="1"/>
      <w:numFmt w:val="bullet"/>
      <w:lvlText w:val=""/>
      <w:lvlJc w:val="left"/>
      <w:pPr>
        <w:ind w:left="720" w:hanging="360"/>
      </w:pPr>
      <w:rPr>
        <w:rFonts w:ascii="Wingdings" w:hAnsi="Wingdings" w:hint="default"/>
        <w:color w:val="C0000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00B3195"/>
    <w:multiLevelType w:val="hybridMultilevel"/>
    <w:tmpl w:val="6FF47830"/>
    <w:lvl w:ilvl="0" w:tplc="FFFFFFFF">
      <w:start w:val="1"/>
      <w:numFmt w:val="bullet"/>
      <w:pStyle w:val="PucenormalFiche"/>
      <w:lvlText w:val=""/>
      <w:lvlJc w:val="left"/>
      <w:pPr>
        <w:tabs>
          <w:tab w:val="num" w:pos="4406"/>
        </w:tabs>
        <w:ind w:left="4406" w:hanging="360"/>
      </w:pPr>
      <w:rPr>
        <w:rFonts w:ascii="Wingdings" w:hAnsi="Wingdings" w:cs="Wingdings" w:hint="default"/>
      </w:rPr>
    </w:lvl>
    <w:lvl w:ilvl="1" w:tplc="FFFFFFFF">
      <w:start w:val="1"/>
      <w:numFmt w:val="bullet"/>
      <w:lvlText w:val="o"/>
      <w:lvlJc w:val="left"/>
      <w:pPr>
        <w:tabs>
          <w:tab w:val="num" w:pos="5126"/>
        </w:tabs>
        <w:ind w:left="5126" w:hanging="360"/>
      </w:pPr>
      <w:rPr>
        <w:rFonts w:ascii="Courier New" w:hAnsi="Courier New" w:cs="Courier New" w:hint="default"/>
      </w:rPr>
    </w:lvl>
    <w:lvl w:ilvl="2" w:tplc="FFFFFFFF">
      <w:start w:val="1"/>
      <w:numFmt w:val="bullet"/>
      <w:lvlText w:val=""/>
      <w:lvlJc w:val="left"/>
      <w:pPr>
        <w:tabs>
          <w:tab w:val="num" w:pos="5846"/>
        </w:tabs>
        <w:ind w:left="5846" w:hanging="360"/>
      </w:pPr>
      <w:rPr>
        <w:rFonts w:ascii="Wingdings" w:hAnsi="Wingdings" w:cs="Wingdings" w:hint="default"/>
      </w:rPr>
    </w:lvl>
    <w:lvl w:ilvl="3" w:tplc="FFFFFFFF">
      <w:start w:val="1"/>
      <w:numFmt w:val="bullet"/>
      <w:lvlText w:val=""/>
      <w:lvlJc w:val="left"/>
      <w:pPr>
        <w:tabs>
          <w:tab w:val="num" w:pos="6566"/>
        </w:tabs>
        <w:ind w:left="6566" w:hanging="360"/>
      </w:pPr>
      <w:rPr>
        <w:rFonts w:ascii="Symbol" w:hAnsi="Symbol" w:cs="Symbol" w:hint="default"/>
      </w:rPr>
    </w:lvl>
    <w:lvl w:ilvl="4" w:tplc="FFFFFFFF">
      <w:start w:val="1"/>
      <w:numFmt w:val="bullet"/>
      <w:pStyle w:val="PucenormalFiche"/>
      <w:lvlText w:val="o"/>
      <w:lvlJc w:val="left"/>
      <w:pPr>
        <w:tabs>
          <w:tab w:val="num" w:pos="7286"/>
        </w:tabs>
        <w:ind w:left="7286" w:hanging="360"/>
      </w:pPr>
      <w:rPr>
        <w:rFonts w:ascii="Courier New" w:hAnsi="Courier New" w:cs="Courier New" w:hint="default"/>
      </w:rPr>
    </w:lvl>
    <w:lvl w:ilvl="5" w:tplc="FFFFFFFF">
      <w:start w:val="1"/>
      <w:numFmt w:val="bullet"/>
      <w:lvlText w:val=""/>
      <w:lvlJc w:val="left"/>
      <w:pPr>
        <w:tabs>
          <w:tab w:val="num" w:pos="8006"/>
        </w:tabs>
        <w:ind w:left="8006" w:hanging="360"/>
      </w:pPr>
      <w:rPr>
        <w:rFonts w:ascii="Wingdings" w:hAnsi="Wingdings" w:cs="Wingdings" w:hint="default"/>
      </w:rPr>
    </w:lvl>
    <w:lvl w:ilvl="6" w:tplc="FFFFFFFF">
      <w:start w:val="1"/>
      <w:numFmt w:val="bullet"/>
      <w:lvlText w:val=""/>
      <w:lvlJc w:val="left"/>
      <w:pPr>
        <w:tabs>
          <w:tab w:val="num" w:pos="8726"/>
        </w:tabs>
        <w:ind w:left="8726" w:hanging="360"/>
      </w:pPr>
      <w:rPr>
        <w:rFonts w:ascii="Symbol" w:hAnsi="Symbol" w:cs="Symbol" w:hint="default"/>
      </w:rPr>
    </w:lvl>
    <w:lvl w:ilvl="7" w:tplc="FFFFFFFF">
      <w:start w:val="1"/>
      <w:numFmt w:val="bullet"/>
      <w:lvlText w:val="o"/>
      <w:lvlJc w:val="left"/>
      <w:pPr>
        <w:tabs>
          <w:tab w:val="num" w:pos="9446"/>
        </w:tabs>
        <w:ind w:left="9446" w:hanging="360"/>
      </w:pPr>
      <w:rPr>
        <w:rFonts w:ascii="Courier New" w:hAnsi="Courier New" w:cs="Courier New" w:hint="default"/>
      </w:rPr>
    </w:lvl>
    <w:lvl w:ilvl="8" w:tplc="FFFFFFFF">
      <w:start w:val="1"/>
      <w:numFmt w:val="bullet"/>
      <w:lvlText w:val=""/>
      <w:lvlJc w:val="left"/>
      <w:pPr>
        <w:tabs>
          <w:tab w:val="num" w:pos="10166"/>
        </w:tabs>
        <w:ind w:left="10166" w:hanging="360"/>
      </w:pPr>
      <w:rPr>
        <w:rFonts w:ascii="Wingdings" w:hAnsi="Wingdings" w:cs="Wingdings" w:hint="default"/>
      </w:rPr>
    </w:lvl>
  </w:abstractNum>
  <w:abstractNum w:abstractNumId="74" w15:restartNumberingAfterBreak="0">
    <w:nsid w:val="71DD090A"/>
    <w:multiLevelType w:val="singleLevel"/>
    <w:tmpl w:val="9CF278FE"/>
    <w:lvl w:ilvl="0">
      <w:start w:val="1"/>
      <w:numFmt w:val="bullet"/>
      <w:pStyle w:val="Listecoche"/>
      <w:lvlText w:val=""/>
      <w:lvlJc w:val="left"/>
      <w:pPr>
        <w:tabs>
          <w:tab w:val="num" w:pos="360"/>
        </w:tabs>
        <w:ind w:left="360" w:hanging="360"/>
      </w:pPr>
      <w:rPr>
        <w:rFonts w:ascii="Wingdings" w:hAnsi="Wingdings" w:cs="Wingdings" w:hint="default"/>
      </w:rPr>
    </w:lvl>
  </w:abstractNum>
  <w:abstractNum w:abstractNumId="75" w15:restartNumberingAfterBreak="0">
    <w:nsid w:val="71E4786B"/>
    <w:multiLevelType w:val="hybridMultilevel"/>
    <w:tmpl w:val="4F70EFA0"/>
    <w:lvl w:ilvl="0" w:tplc="83E6AFD2">
      <w:start w:val="6"/>
      <w:numFmt w:val="none"/>
      <w:pStyle w:val="Style7"/>
      <w:lvlText w:val="6.1"/>
      <w:lvlJc w:val="left"/>
      <w:pPr>
        <w:tabs>
          <w:tab w:val="num" w:pos="624"/>
        </w:tabs>
        <w:ind w:left="624" w:hanging="34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76" w15:restartNumberingAfterBreak="0">
    <w:nsid w:val="73B65225"/>
    <w:multiLevelType w:val="singleLevel"/>
    <w:tmpl w:val="CAEC3AD8"/>
    <w:lvl w:ilvl="0">
      <w:start w:val="1"/>
      <w:numFmt w:val="bullet"/>
      <w:pStyle w:val="Enum3Tableau"/>
      <w:lvlText w:val=""/>
      <w:lvlJc w:val="left"/>
      <w:pPr>
        <w:tabs>
          <w:tab w:val="num" w:pos="1134"/>
        </w:tabs>
        <w:ind w:left="1134" w:hanging="283"/>
      </w:pPr>
      <w:rPr>
        <w:rFonts w:ascii="Symbol" w:hAnsi="Symbol" w:cs="Symbol" w:hint="default"/>
        <w:color w:val="00477F"/>
        <w:sz w:val="20"/>
        <w:szCs w:val="20"/>
      </w:rPr>
    </w:lvl>
  </w:abstractNum>
  <w:abstractNum w:abstractNumId="77" w15:restartNumberingAfterBreak="0">
    <w:nsid w:val="743F5F1D"/>
    <w:multiLevelType w:val="hybridMultilevel"/>
    <w:tmpl w:val="634CBF88"/>
    <w:lvl w:ilvl="0" w:tplc="E87EABA6">
      <w:start w:val="1"/>
      <w:numFmt w:val="bullet"/>
      <w:lvlText w:val=""/>
      <w:lvlJc w:val="left"/>
      <w:pPr>
        <w:ind w:left="720" w:hanging="360"/>
      </w:pPr>
      <w:rPr>
        <w:rFonts w:ascii="Wingdings" w:hAnsi="Wingdings" w:hint="default"/>
        <w:color w:val="C00000"/>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6DF1560"/>
    <w:multiLevelType w:val="hybridMultilevel"/>
    <w:tmpl w:val="55B6BC18"/>
    <w:lvl w:ilvl="0" w:tplc="FFFFFFFF">
      <w:start w:val="1"/>
      <w:numFmt w:val="bullet"/>
      <w:lvlRestart w:val="0"/>
      <w:pStyle w:val="Enum4Titre"/>
      <w:lvlText w:val="­"/>
      <w:lvlJc w:val="left"/>
      <w:pPr>
        <w:tabs>
          <w:tab w:val="num" w:pos="3119"/>
        </w:tabs>
        <w:ind w:left="3119" w:hanging="284"/>
      </w:pPr>
      <w:rPr>
        <w:rFonts w:ascii="Times New Roman" w:hAnsi="Times New Roman" w:cs="Times New Roman" w:hint="default"/>
        <w:color w:val="00477F"/>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777D4F00"/>
    <w:multiLevelType w:val="hybridMultilevel"/>
    <w:tmpl w:val="E584898A"/>
    <w:lvl w:ilvl="0" w:tplc="B518D474">
      <w:start w:val="1"/>
      <w:numFmt w:val="bullet"/>
      <w:pStyle w:val="Enum3TableauTitre"/>
      <w:lvlText w:val=""/>
      <w:lvlJc w:val="left"/>
      <w:pPr>
        <w:tabs>
          <w:tab w:val="num" w:pos="1134"/>
        </w:tabs>
        <w:ind w:left="1134" w:hanging="283"/>
      </w:pPr>
      <w:rPr>
        <w:rFonts w:ascii="Symbol" w:hAnsi="Symbol" w:cs="Symbol" w:hint="default"/>
        <w:color w:val="00477F"/>
        <w:sz w:val="20"/>
        <w:szCs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78547197"/>
    <w:multiLevelType w:val="hybridMultilevel"/>
    <w:tmpl w:val="800846D0"/>
    <w:lvl w:ilvl="0" w:tplc="21345482">
      <w:start w:val="1"/>
      <w:numFmt w:val="bullet"/>
      <w:pStyle w:val="TexteParagraphe"/>
      <w:lvlText w:val=""/>
      <w:lvlJc w:val="left"/>
      <w:pPr>
        <w:tabs>
          <w:tab w:val="num" w:pos="720"/>
        </w:tabs>
        <w:ind w:left="72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1869D3"/>
    <w:multiLevelType w:val="multilevel"/>
    <w:tmpl w:val="A380F6D0"/>
    <w:lvl w:ilvl="0">
      <w:start w:val="1"/>
      <w:numFmt w:val="decimal"/>
      <w:pStyle w:val="Style6"/>
      <w:lvlText w:val="1.%1"/>
      <w:lvlJc w:val="left"/>
      <w:pPr>
        <w:tabs>
          <w:tab w:val="num" w:pos="765"/>
        </w:tabs>
        <w:ind w:left="765" w:hanging="340"/>
      </w:pPr>
      <w:rPr>
        <w:rFonts w:hint="default"/>
      </w:rPr>
    </w:lvl>
    <w:lvl w:ilvl="1">
      <w:start w:val="1"/>
      <w:numFmt w:val="decimal"/>
      <w:lvlText w:val="%1.%2."/>
      <w:lvlJc w:val="left"/>
      <w:pPr>
        <w:tabs>
          <w:tab w:val="num" w:pos="851"/>
        </w:tabs>
        <w:ind w:left="563" w:hanging="432"/>
      </w:pPr>
      <w:rPr>
        <w:rFonts w:hint="default"/>
      </w:rPr>
    </w:lvl>
    <w:lvl w:ilvl="2">
      <w:start w:val="1"/>
      <w:numFmt w:val="none"/>
      <w:lvlText w:val="1.1.%3"/>
      <w:lvlJc w:val="left"/>
      <w:pPr>
        <w:tabs>
          <w:tab w:val="num" w:pos="1145"/>
        </w:tabs>
        <w:ind w:left="929" w:hanging="504"/>
      </w:pPr>
      <w:rPr>
        <w:rFonts w:hint="default"/>
      </w:rPr>
    </w:lvl>
    <w:lvl w:ilvl="3">
      <w:start w:val="1"/>
      <w:numFmt w:val="decimal"/>
      <w:lvlText w:val="%1.%2.%3.%4."/>
      <w:lvlJc w:val="left"/>
      <w:pPr>
        <w:tabs>
          <w:tab w:val="num" w:pos="1865"/>
        </w:tabs>
        <w:ind w:left="1433" w:hanging="648"/>
      </w:pPr>
      <w:rPr>
        <w:rFonts w:hint="default"/>
      </w:rPr>
    </w:lvl>
    <w:lvl w:ilvl="4">
      <w:start w:val="1"/>
      <w:numFmt w:val="decimal"/>
      <w:lvlText w:val="%1.%2.%3.%4.%5."/>
      <w:lvlJc w:val="left"/>
      <w:pPr>
        <w:tabs>
          <w:tab w:val="num" w:pos="2585"/>
        </w:tabs>
        <w:ind w:left="1937" w:hanging="792"/>
      </w:pPr>
      <w:rPr>
        <w:rFonts w:hint="default"/>
      </w:rPr>
    </w:lvl>
    <w:lvl w:ilvl="5">
      <w:start w:val="1"/>
      <w:numFmt w:val="decimal"/>
      <w:lvlText w:val="%1.%2.%3.%4.%5.%6."/>
      <w:lvlJc w:val="left"/>
      <w:pPr>
        <w:tabs>
          <w:tab w:val="num" w:pos="2945"/>
        </w:tabs>
        <w:ind w:left="2441" w:hanging="936"/>
      </w:pPr>
      <w:rPr>
        <w:rFonts w:hint="default"/>
      </w:rPr>
    </w:lvl>
    <w:lvl w:ilvl="6">
      <w:start w:val="1"/>
      <w:numFmt w:val="decimal"/>
      <w:lvlText w:val="%1.%2.%3.%4.%5.%6.%7."/>
      <w:lvlJc w:val="left"/>
      <w:pPr>
        <w:tabs>
          <w:tab w:val="num" w:pos="3665"/>
        </w:tabs>
        <w:ind w:left="2945" w:hanging="1080"/>
      </w:pPr>
      <w:rPr>
        <w:rFonts w:hint="default"/>
      </w:rPr>
    </w:lvl>
    <w:lvl w:ilvl="7">
      <w:start w:val="1"/>
      <w:numFmt w:val="decimal"/>
      <w:lvlText w:val="%1.%2.%3.%4.%5.%6.%7.%8."/>
      <w:lvlJc w:val="left"/>
      <w:pPr>
        <w:tabs>
          <w:tab w:val="num" w:pos="4385"/>
        </w:tabs>
        <w:ind w:left="3449" w:hanging="1224"/>
      </w:pPr>
      <w:rPr>
        <w:rFonts w:hint="default"/>
      </w:rPr>
    </w:lvl>
    <w:lvl w:ilvl="8">
      <w:start w:val="1"/>
      <w:numFmt w:val="decimal"/>
      <w:lvlText w:val="%1.%2.%3.%4.%5.%6.%7.%8.%9."/>
      <w:lvlJc w:val="left"/>
      <w:pPr>
        <w:tabs>
          <w:tab w:val="num" w:pos="4745"/>
        </w:tabs>
        <w:ind w:left="4025" w:hanging="1440"/>
      </w:pPr>
      <w:rPr>
        <w:rFonts w:hint="default"/>
      </w:rPr>
    </w:lvl>
  </w:abstractNum>
  <w:abstractNum w:abstractNumId="82" w15:restartNumberingAfterBreak="0">
    <w:nsid w:val="7CFE7A24"/>
    <w:multiLevelType w:val="hybridMultilevel"/>
    <w:tmpl w:val="0EDA190E"/>
    <w:lvl w:ilvl="0" w:tplc="E87EABA6">
      <w:start w:val="1"/>
      <w:numFmt w:val="bullet"/>
      <w:lvlText w:val=""/>
      <w:lvlJc w:val="left"/>
      <w:pPr>
        <w:ind w:left="720" w:hanging="360"/>
      </w:pPr>
      <w:rPr>
        <w:rFonts w:ascii="Wingdings" w:hAnsi="Wingdings" w:hint="default"/>
        <w:color w:val="C0000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D382650"/>
    <w:multiLevelType w:val="hybridMultilevel"/>
    <w:tmpl w:val="E6BA17EA"/>
    <w:lvl w:ilvl="0" w:tplc="0C741FBC">
      <w:start w:val="1"/>
      <w:numFmt w:val="bullet"/>
      <w:lvlRestart w:val="0"/>
      <w:pStyle w:val="Enum4TableauTitre"/>
      <w:lvlText w:val="­"/>
      <w:lvlJc w:val="left"/>
      <w:pPr>
        <w:tabs>
          <w:tab w:val="num" w:pos="1418"/>
        </w:tabs>
        <w:ind w:left="1418" w:hanging="284"/>
      </w:pPr>
      <w:rPr>
        <w:rFonts w:ascii="Times New Roman" w:hAnsi="Times New Roman" w:cs="Times New Roman" w:hint="default"/>
        <w:color w:val="00477F"/>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4" w15:restartNumberingAfterBreak="0">
    <w:nsid w:val="7DA4480E"/>
    <w:multiLevelType w:val="multilevel"/>
    <w:tmpl w:val="BE148E0A"/>
    <w:lvl w:ilvl="0">
      <w:start w:val="1"/>
      <w:numFmt w:val="upperLetter"/>
      <w:pStyle w:val="SupraTitre"/>
      <w:lvlText w:val="Partie %1."/>
      <w:lvlJc w:val="left"/>
      <w:pPr>
        <w:tabs>
          <w:tab w:val="num" w:pos="1985"/>
        </w:tabs>
        <w:ind w:left="1985"/>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Annexes"/>
      <w:lvlJc w:val="left"/>
      <w:pPr>
        <w:tabs>
          <w:tab w:val="num" w:pos="1985"/>
        </w:tabs>
        <w:ind w:left="1985"/>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Annexe %6."/>
      <w:lvlJc w:val="left"/>
      <w:pPr>
        <w:tabs>
          <w:tab w:val="num" w:pos="0"/>
        </w:tabs>
      </w:pPr>
      <w:rPr>
        <w:rFonts w:hint="default"/>
      </w:rPr>
    </w:lvl>
    <w:lvl w:ilvl="6">
      <w:start w:val="1"/>
      <w:numFmt w:val="decimal"/>
      <w:lvlText w:val="%7."/>
      <w:lvlJc w:val="left"/>
      <w:pPr>
        <w:tabs>
          <w:tab w:val="num" w:pos="851"/>
        </w:tabs>
        <w:ind w:left="851" w:hanging="851"/>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85" w15:restartNumberingAfterBreak="0">
    <w:nsid w:val="7EC47AC2"/>
    <w:multiLevelType w:val="hybridMultilevel"/>
    <w:tmpl w:val="B7C485A2"/>
    <w:lvl w:ilvl="0" w:tplc="FFFFFFFF">
      <w:start w:val="1"/>
      <w:numFmt w:val="bullet"/>
      <w:lvlRestart w:val="0"/>
      <w:pStyle w:val="Enum2Titre"/>
      <w:lvlText w:val=""/>
      <w:lvlJc w:val="left"/>
      <w:pPr>
        <w:tabs>
          <w:tab w:val="num" w:pos="851"/>
        </w:tabs>
        <w:ind w:left="851" w:hanging="284"/>
      </w:pPr>
      <w:rPr>
        <w:rFonts w:ascii="Webdings" w:hAnsi="Webdings" w:cs="Webdings" w:hint="default"/>
        <w:color w:val="00477F"/>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16cid:durableId="1661154362">
    <w:abstractNumId w:val="12"/>
  </w:num>
  <w:num w:numId="2" w16cid:durableId="1067729068">
    <w:abstractNumId w:val="32"/>
  </w:num>
  <w:num w:numId="3" w16cid:durableId="1535770648">
    <w:abstractNumId w:val="34"/>
  </w:num>
  <w:num w:numId="4" w16cid:durableId="757597856">
    <w:abstractNumId w:val="16"/>
  </w:num>
  <w:num w:numId="5" w16cid:durableId="913974404">
    <w:abstractNumId w:val="53"/>
  </w:num>
  <w:num w:numId="6" w16cid:durableId="1967471009">
    <w:abstractNumId w:val="20"/>
  </w:num>
  <w:num w:numId="7" w16cid:durableId="1384141272">
    <w:abstractNumId w:val="4"/>
    <w:lvlOverride w:ilvl="0">
      <w:lvl w:ilvl="0">
        <w:start w:val="1"/>
        <w:numFmt w:val="bullet"/>
        <w:pStyle w:val="StyleTitre1Univers12ptBasSimpleAutomatique05pt"/>
        <w:lvlText w:val=""/>
        <w:legacy w:legacy="1" w:legacySpace="0" w:legacyIndent="170"/>
        <w:lvlJc w:val="left"/>
        <w:pPr>
          <w:ind w:left="1871" w:hanging="170"/>
        </w:pPr>
        <w:rPr>
          <w:rFonts w:ascii="Symbol" w:hAnsi="Symbol" w:hint="default"/>
          <w:sz w:val="20"/>
        </w:rPr>
      </w:lvl>
    </w:lvlOverride>
  </w:num>
  <w:num w:numId="8" w16cid:durableId="795412484">
    <w:abstractNumId w:val="10"/>
  </w:num>
  <w:num w:numId="9" w16cid:durableId="553590815">
    <w:abstractNumId w:val="54"/>
  </w:num>
  <w:num w:numId="10" w16cid:durableId="1375615380">
    <w:abstractNumId w:val="18"/>
  </w:num>
  <w:num w:numId="11" w16cid:durableId="1688748192">
    <w:abstractNumId w:val="60"/>
  </w:num>
  <w:num w:numId="12" w16cid:durableId="1079138469">
    <w:abstractNumId w:val="3"/>
  </w:num>
  <w:num w:numId="13" w16cid:durableId="284652700">
    <w:abstractNumId w:val="1"/>
  </w:num>
  <w:num w:numId="14" w16cid:durableId="645203803">
    <w:abstractNumId w:val="0"/>
  </w:num>
  <w:num w:numId="15" w16cid:durableId="2099980733">
    <w:abstractNumId w:val="64"/>
  </w:num>
  <w:num w:numId="16" w16cid:durableId="794178095">
    <w:abstractNumId w:val="2"/>
  </w:num>
  <w:num w:numId="17" w16cid:durableId="1246763782">
    <w:abstractNumId w:val="56"/>
  </w:num>
  <w:num w:numId="18" w16cid:durableId="1218972333">
    <w:abstractNumId w:val="59"/>
  </w:num>
  <w:num w:numId="19" w16cid:durableId="2085101903">
    <w:abstractNumId w:val="81"/>
  </w:num>
  <w:num w:numId="20" w16cid:durableId="309869161">
    <w:abstractNumId w:val="75"/>
  </w:num>
  <w:num w:numId="21" w16cid:durableId="312949057">
    <w:abstractNumId w:val="55"/>
  </w:num>
  <w:num w:numId="22" w16cid:durableId="900674351">
    <w:abstractNumId w:val="48"/>
  </w:num>
  <w:num w:numId="23" w16cid:durableId="1827087630">
    <w:abstractNumId w:val="65"/>
  </w:num>
  <w:num w:numId="24" w16cid:durableId="267279122">
    <w:abstractNumId w:val="19"/>
  </w:num>
  <w:num w:numId="25" w16cid:durableId="189342307">
    <w:abstractNumId w:val="38"/>
  </w:num>
  <w:num w:numId="26" w16cid:durableId="353650340">
    <w:abstractNumId w:val="61"/>
  </w:num>
  <w:num w:numId="27" w16cid:durableId="312762713">
    <w:abstractNumId w:val="31"/>
  </w:num>
  <w:num w:numId="28" w16cid:durableId="1887909140">
    <w:abstractNumId w:val="39"/>
  </w:num>
  <w:num w:numId="29" w16cid:durableId="204412216">
    <w:abstractNumId w:val="71"/>
  </w:num>
  <w:num w:numId="30" w16cid:durableId="283772535">
    <w:abstractNumId w:val="73"/>
  </w:num>
  <w:num w:numId="31" w16cid:durableId="1855460075">
    <w:abstractNumId w:val="70"/>
  </w:num>
  <w:num w:numId="32" w16cid:durableId="1455365883">
    <w:abstractNumId w:val="52"/>
  </w:num>
  <w:num w:numId="33" w16cid:durableId="21782957">
    <w:abstractNumId w:val="74"/>
  </w:num>
  <w:num w:numId="34" w16cid:durableId="737560089">
    <w:abstractNumId w:val="62"/>
  </w:num>
  <w:num w:numId="35" w16cid:durableId="1695375513">
    <w:abstractNumId w:val="35"/>
  </w:num>
  <w:num w:numId="36" w16cid:durableId="1238445489">
    <w:abstractNumId w:val="13"/>
  </w:num>
  <w:num w:numId="37" w16cid:durableId="790784298">
    <w:abstractNumId w:val="47"/>
  </w:num>
  <w:num w:numId="38" w16cid:durableId="440999576">
    <w:abstractNumId w:val="40"/>
  </w:num>
  <w:num w:numId="39" w16cid:durableId="1609661251">
    <w:abstractNumId w:val="84"/>
  </w:num>
  <w:num w:numId="40" w16cid:durableId="322438748">
    <w:abstractNumId w:val="49"/>
  </w:num>
  <w:num w:numId="41" w16cid:durableId="1686323486">
    <w:abstractNumId w:val="33"/>
  </w:num>
  <w:num w:numId="42" w16cid:durableId="541022640">
    <w:abstractNumId w:val="85"/>
  </w:num>
  <w:num w:numId="43" w16cid:durableId="1341128770">
    <w:abstractNumId w:val="58"/>
  </w:num>
  <w:num w:numId="44" w16cid:durableId="1324317669">
    <w:abstractNumId w:val="68"/>
  </w:num>
  <w:num w:numId="45" w16cid:durableId="649217083">
    <w:abstractNumId w:val="29"/>
  </w:num>
  <w:num w:numId="46" w16cid:durableId="893547637">
    <w:abstractNumId w:val="76"/>
  </w:num>
  <w:num w:numId="47" w16cid:durableId="1039624019">
    <w:abstractNumId w:val="11"/>
  </w:num>
  <w:num w:numId="48" w16cid:durableId="1214270344">
    <w:abstractNumId w:val="17"/>
  </w:num>
  <w:num w:numId="49" w16cid:durableId="1503934923">
    <w:abstractNumId w:val="79"/>
  </w:num>
  <w:num w:numId="50" w16cid:durableId="273750668">
    <w:abstractNumId w:val="78"/>
  </w:num>
  <w:num w:numId="51" w16cid:durableId="1320883486">
    <w:abstractNumId w:val="45"/>
  </w:num>
  <w:num w:numId="52" w16cid:durableId="517546978">
    <w:abstractNumId w:val="83"/>
  </w:num>
  <w:num w:numId="53" w16cid:durableId="1047493097">
    <w:abstractNumId w:val="43"/>
  </w:num>
  <w:num w:numId="54" w16cid:durableId="1707829135">
    <w:abstractNumId w:val="44"/>
  </w:num>
  <w:num w:numId="55" w16cid:durableId="1916820152">
    <w:abstractNumId w:val="36"/>
  </w:num>
  <w:num w:numId="56" w16cid:durableId="327173522">
    <w:abstractNumId w:val="23"/>
  </w:num>
  <w:num w:numId="57" w16cid:durableId="1818690094">
    <w:abstractNumId w:val="30"/>
  </w:num>
  <w:num w:numId="58" w16cid:durableId="1944412120">
    <w:abstractNumId w:val="80"/>
  </w:num>
  <w:num w:numId="59" w16cid:durableId="1014724071">
    <w:abstractNumId w:val="51"/>
  </w:num>
  <w:num w:numId="60" w16cid:durableId="1601791927">
    <w:abstractNumId w:val="50"/>
  </w:num>
  <w:num w:numId="61" w16cid:durableId="586773773">
    <w:abstractNumId w:val="46"/>
  </w:num>
  <w:num w:numId="62" w16cid:durableId="607468481">
    <w:abstractNumId w:val="14"/>
  </w:num>
  <w:num w:numId="63" w16cid:durableId="595557141">
    <w:abstractNumId w:val="67"/>
  </w:num>
  <w:num w:numId="64" w16cid:durableId="575745745">
    <w:abstractNumId w:val="57"/>
  </w:num>
  <w:num w:numId="65" w16cid:durableId="1791630815">
    <w:abstractNumId w:val="37"/>
  </w:num>
  <w:num w:numId="66" w16cid:durableId="907957265">
    <w:abstractNumId w:val="82"/>
  </w:num>
  <w:num w:numId="67" w16cid:durableId="1688942376">
    <w:abstractNumId w:val="28"/>
  </w:num>
  <w:num w:numId="68" w16cid:durableId="2084645822">
    <w:abstractNumId w:val="42"/>
  </w:num>
  <w:num w:numId="69" w16cid:durableId="1551385025">
    <w:abstractNumId w:val="77"/>
  </w:num>
  <w:num w:numId="70" w16cid:durableId="2142459170">
    <w:abstractNumId w:val="72"/>
  </w:num>
  <w:num w:numId="71" w16cid:durableId="1632400205">
    <w:abstractNumId w:val="15"/>
  </w:num>
  <w:num w:numId="72" w16cid:durableId="1188761977">
    <w:abstractNumId w:val="24"/>
  </w:num>
  <w:num w:numId="73" w16cid:durableId="2062898994">
    <w:abstractNumId w:val="27"/>
  </w:num>
  <w:num w:numId="74" w16cid:durableId="196047933">
    <w:abstractNumId w:val="69"/>
  </w:num>
  <w:num w:numId="75" w16cid:durableId="1204829144">
    <w:abstractNumId w:val="25"/>
  </w:num>
  <w:num w:numId="76" w16cid:durableId="485247117">
    <w:abstractNumId w:val="41"/>
  </w:num>
  <w:num w:numId="77" w16cid:durableId="1228347519">
    <w:abstractNumId w:val="22"/>
  </w:num>
  <w:num w:numId="78" w16cid:durableId="2039811611">
    <w:abstractNumId w:val="66"/>
  </w:num>
  <w:num w:numId="79" w16cid:durableId="1061294345">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09"/>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081"/>
    <w:rsid w:val="00002ADD"/>
    <w:rsid w:val="0000467F"/>
    <w:rsid w:val="0001139E"/>
    <w:rsid w:val="00011CC8"/>
    <w:rsid w:val="00020496"/>
    <w:rsid w:val="000241CE"/>
    <w:rsid w:val="0005318B"/>
    <w:rsid w:val="00053221"/>
    <w:rsid w:val="0005698F"/>
    <w:rsid w:val="00057263"/>
    <w:rsid w:val="00057449"/>
    <w:rsid w:val="000601C1"/>
    <w:rsid w:val="000774A7"/>
    <w:rsid w:val="000964BC"/>
    <w:rsid w:val="000A1376"/>
    <w:rsid w:val="000B04C9"/>
    <w:rsid w:val="000C54AE"/>
    <w:rsid w:val="00100C15"/>
    <w:rsid w:val="00120005"/>
    <w:rsid w:val="00124436"/>
    <w:rsid w:val="00130F56"/>
    <w:rsid w:val="00136494"/>
    <w:rsid w:val="001417C6"/>
    <w:rsid w:val="00144A05"/>
    <w:rsid w:val="0015538E"/>
    <w:rsid w:val="0016789E"/>
    <w:rsid w:val="0019002F"/>
    <w:rsid w:val="0019104A"/>
    <w:rsid w:val="00196BFF"/>
    <w:rsid w:val="001A3709"/>
    <w:rsid w:val="001A4B2B"/>
    <w:rsid w:val="001A7323"/>
    <w:rsid w:val="001C13D8"/>
    <w:rsid w:val="001D3169"/>
    <w:rsid w:val="001F34EA"/>
    <w:rsid w:val="001F6D65"/>
    <w:rsid w:val="00206609"/>
    <w:rsid w:val="002205CF"/>
    <w:rsid w:val="00222563"/>
    <w:rsid w:val="00226BA0"/>
    <w:rsid w:val="00226DDA"/>
    <w:rsid w:val="002452D0"/>
    <w:rsid w:val="00275A33"/>
    <w:rsid w:val="002840BF"/>
    <w:rsid w:val="002851A0"/>
    <w:rsid w:val="002B43BC"/>
    <w:rsid w:val="002C59A6"/>
    <w:rsid w:val="002D7F87"/>
    <w:rsid w:val="00312C41"/>
    <w:rsid w:val="0032576C"/>
    <w:rsid w:val="00335BF3"/>
    <w:rsid w:val="0033661C"/>
    <w:rsid w:val="00336C60"/>
    <w:rsid w:val="00352ECC"/>
    <w:rsid w:val="00355CAD"/>
    <w:rsid w:val="003711E7"/>
    <w:rsid w:val="00373C91"/>
    <w:rsid w:val="00382CEA"/>
    <w:rsid w:val="0038478D"/>
    <w:rsid w:val="003907F0"/>
    <w:rsid w:val="00396C06"/>
    <w:rsid w:val="003B5466"/>
    <w:rsid w:val="003D4385"/>
    <w:rsid w:val="003D69AB"/>
    <w:rsid w:val="003E0147"/>
    <w:rsid w:val="003E1924"/>
    <w:rsid w:val="003F05EE"/>
    <w:rsid w:val="003F29A6"/>
    <w:rsid w:val="003F7CDB"/>
    <w:rsid w:val="00402BD2"/>
    <w:rsid w:val="004132BC"/>
    <w:rsid w:val="00426F0B"/>
    <w:rsid w:val="004276EB"/>
    <w:rsid w:val="00431F4B"/>
    <w:rsid w:val="00455759"/>
    <w:rsid w:val="00460DE3"/>
    <w:rsid w:val="00463705"/>
    <w:rsid w:val="00463D69"/>
    <w:rsid w:val="00480D7E"/>
    <w:rsid w:val="00484E2A"/>
    <w:rsid w:val="00487B76"/>
    <w:rsid w:val="004A0D5D"/>
    <w:rsid w:val="004E3295"/>
    <w:rsid w:val="004E59DE"/>
    <w:rsid w:val="004F6015"/>
    <w:rsid w:val="0050290B"/>
    <w:rsid w:val="00505DB1"/>
    <w:rsid w:val="0051205E"/>
    <w:rsid w:val="005237E0"/>
    <w:rsid w:val="00523EC9"/>
    <w:rsid w:val="00551594"/>
    <w:rsid w:val="005656C3"/>
    <w:rsid w:val="00574487"/>
    <w:rsid w:val="005804C7"/>
    <w:rsid w:val="005931F4"/>
    <w:rsid w:val="005B4B8A"/>
    <w:rsid w:val="005C0C2D"/>
    <w:rsid w:val="005C330E"/>
    <w:rsid w:val="005C6A04"/>
    <w:rsid w:val="005C7778"/>
    <w:rsid w:val="005D7E1A"/>
    <w:rsid w:val="005F2F54"/>
    <w:rsid w:val="00614297"/>
    <w:rsid w:val="00622DA2"/>
    <w:rsid w:val="00650896"/>
    <w:rsid w:val="00652FE3"/>
    <w:rsid w:val="00663081"/>
    <w:rsid w:val="006706F3"/>
    <w:rsid w:val="00682954"/>
    <w:rsid w:val="00685798"/>
    <w:rsid w:val="006B70E1"/>
    <w:rsid w:val="006C2907"/>
    <w:rsid w:val="006E74D2"/>
    <w:rsid w:val="006E7659"/>
    <w:rsid w:val="00704CFF"/>
    <w:rsid w:val="00706CD4"/>
    <w:rsid w:val="0072255F"/>
    <w:rsid w:val="007251D1"/>
    <w:rsid w:val="00731555"/>
    <w:rsid w:val="00731EAF"/>
    <w:rsid w:val="007335F0"/>
    <w:rsid w:val="00741CF4"/>
    <w:rsid w:val="00747F37"/>
    <w:rsid w:val="007500AB"/>
    <w:rsid w:val="0077300C"/>
    <w:rsid w:val="007808DD"/>
    <w:rsid w:val="007858BA"/>
    <w:rsid w:val="00796A1B"/>
    <w:rsid w:val="007A3BE1"/>
    <w:rsid w:val="007B24B5"/>
    <w:rsid w:val="007B32CE"/>
    <w:rsid w:val="007B455A"/>
    <w:rsid w:val="007B47BB"/>
    <w:rsid w:val="007B5F89"/>
    <w:rsid w:val="007D094F"/>
    <w:rsid w:val="007E2704"/>
    <w:rsid w:val="008036B7"/>
    <w:rsid w:val="0081247F"/>
    <w:rsid w:val="00814AF1"/>
    <w:rsid w:val="00830777"/>
    <w:rsid w:val="00833481"/>
    <w:rsid w:val="00836EEE"/>
    <w:rsid w:val="00841402"/>
    <w:rsid w:val="00854C22"/>
    <w:rsid w:val="00857BCB"/>
    <w:rsid w:val="00867B36"/>
    <w:rsid w:val="00872FA4"/>
    <w:rsid w:val="0088412F"/>
    <w:rsid w:val="00893EC9"/>
    <w:rsid w:val="0089580A"/>
    <w:rsid w:val="008966DA"/>
    <w:rsid w:val="008E0318"/>
    <w:rsid w:val="00962F44"/>
    <w:rsid w:val="00970D9B"/>
    <w:rsid w:val="00971606"/>
    <w:rsid w:val="00980914"/>
    <w:rsid w:val="00994A60"/>
    <w:rsid w:val="009960DF"/>
    <w:rsid w:val="009A3ED6"/>
    <w:rsid w:val="009B72BE"/>
    <w:rsid w:val="009C192F"/>
    <w:rsid w:val="009C2589"/>
    <w:rsid w:val="009E1A06"/>
    <w:rsid w:val="009F0243"/>
    <w:rsid w:val="009F49DC"/>
    <w:rsid w:val="009F6A42"/>
    <w:rsid w:val="00A01FEE"/>
    <w:rsid w:val="00A037B4"/>
    <w:rsid w:val="00A03BED"/>
    <w:rsid w:val="00A10217"/>
    <w:rsid w:val="00A11994"/>
    <w:rsid w:val="00A33841"/>
    <w:rsid w:val="00A3528B"/>
    <w:rsid w:val="00A354F9"/>
    <w:rsid w:val="00A37C61"/>
    <w:rsid w:val="00A50EB8"/>
    <w:rsid w:val="00A75BA4"/>
    <w:rsid w:val="00A80EEC"/>
    <w:rsid w:val="00A93982"/>
    <w:rsid w:val="00AA6BEC"/>
    <w:rsid w:val="00AB4483"/>
    <w:rsid w:val="00AB6EAB"/>
    <w:rsid w:val="00AB7983"/>
    <w:rsid w:val="00AC14D8"/>
    <w:rsid w:val="00AD49DC"/>
    <w:rsid w:val="00AE0B0F"/>
    <w:rsid w:val="00B1009B"/>
    <w:rsid w:val="00B1366A"/>
    <w:rsid w:val="00B16C42"/>
    <w:rsid w:val="00B26926"/>
    <w:rsid w:val="00B303A8"/>
    <w:rsid w:val="00B36A69"/>
    <w:rsid w:val="00B42C6F"/>
    <w:rsid w:val="00B472AB"/>
    <w:rsid w:val="00B505D2"/>
    <w:rsid w:val="00B6243E"/>
    <w:rsid w:val="00B71AE9"/>
    <w:rsid w:val="00B7261A"/>
    <w:rsid w:val="00B73E5F"/>
    <w:rsid w:val="00B74A35"/>
    <w:rsid w:val="00B84C0D"/>
    <w:rsid w:val="00B87608"/>
    <w:rsid w:val="00B9040F"/>
    <w:rsid w:val="00BD344A"/>
    <w:rsid w:val="00BD61F8"/>
    <w:rsid w:val="00C16BA5"/>
    <w:rsid w:val="00C267AD"/>
    <w:rsid w:val="00C315A0"/>
    <w:rsid w:val="00C35F2E"/>
    <w:rsid w:val="00C72F9F"/>
    <w:rsid w:val="00C94A14"/>
    <w:rsid w:val="00CA2B04"/>
    <w:rsid w:val="00CA79C5"/>
    <w:rsid w:val="00CC283A"/>
    <w:rsid w:val="00CD4A42"/>
    <w:rsid w:val="00CD64FA"/>
    <w:rsid w:val="00CE2B23"/>
    <w:rsid w:val="00CE4759"/>
    <w:rsid w:val="00CF2E1A"/>
    <w:rsid w:val="00D30191"/>
    <w:rsid w:val="00D361B3"/>
    <w:rsid w:val="00D36424"/>
    <w:rsid w:val="00D42766"/>
    <w:rsid w:val="00D50EFC"/>
    <w:rsid w:val="00D52CE2"/>
    <w:rsid w:val="00D61A8B"/>
    <w:rsid w:val="00D863FE"/>
    <w:rsid w:val="00D95251"/>
    <w:rsid w:val="00DA4717"/>
    <w:rsid w:val="00DB1337"/>
    <w:rsid w:val="00DC076A"/>
    <w:rsid w:val="00DC22C0"/>
    <w:rsid w:val="00DD408E"/>
    <w:rsid w:val="00DE0D07"/>
    <w:rsid w:val="00DF00E0"/>
    <w:rsid w:val="00DF5984"/>
    <w:rsid w:val="00E162A0"/>
    <w:rsid w:val="00E30C9C"/>
    <w:rsid w:val="00E340D8"/>
    <w:rsid w:val="00E35AA5"/>
    <w:rsid w:val="00E37022"/>
    <w:rsid w:val="00E51C7B"/>
    <w:rsid w:val="00E6058B"/>
    <w:rsid w:val="00E60BF3"/>
    <w:rsid w:val="00E61115"/>
    <w:rsid w:val="00E629E0"/>
    <w:rsid w:val="00E665F0"/>
    <w:rsid w:val="00E947AB"/>
    <w:rsid w:val="00E94903"/>
    <w:rsid w:val="00E95877"/>
    <w:rsid w:val="00E96FF5"/>
    <w:rsid w:val="00EA46B9"/>
    <w:rsid w:val="00EB3B85"/>
    <w:rsid w:val="00EB7A2B"/>
    <w:rsid w:val="00EC5E9C"/>
    <w:rsid w:val="00ED098B"/>
    <w:rsid w:val="00EE3430"/>
    <w:rsid w:val="00EE4EDC"/>
    <w:rsid w:val="00EE5844"/>
    <w:rsid w:val="00EE75CF"/>
    <w:rsid w:val="00EF2CE1"/>
    <w:rsid w:val="00EF699F"/>
    <w:rsid w:val="00EF720E"/>
    <w:rsid w:val="00F061D0"/>
    <w:rsid w:val="00F06881"/>
    <w:rsid w:val="00F11BD0"/>
    <w:rsid w:val="00F125AC"/>
    <w:rsid w:val="00F20A3C"/>
    <w:rsid w:val="00F27C80"/>
    <w:rsid w:val="00F53D8E"/>
    <w:rsid w:val="00F66D3E"/>
    <w:rsid w:val="00F74CDA"/>
    <w:rsid w:val="00F762D2"/>
    <w:rsid w:val="00F847DA"/>
    <w:rsid w:val="00F92189"/>
    <w:rsid w:val="00FA273F"/>
    <w:rsid w:val="00FA67DF"/>
    <w:rsid w:val="00FC12F9"/>
    <w:rsid w:val="00FD0BD9"/>
    <w:rsid w:val="00FE569B"/>
    <w:rsid w:val="00FE63E9"/>
    <w:rsid w:val="00FF1789"/>
    <w:rsid w:val="00FF2E7D"/>
    <w:rsid w:val="00FF7F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A9CA4"/>
  <w15:docId w15:val="{EAF68A97-6A1D-4346-8CEE-2D1A7347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F44"/>
    <w:pPr>
      <w:spacing w:after="120"/>
      <w:jc w:val="both"/>
    </w:pPr>
    <w:rPr>
      <w:rFonts w:ascii="Arial" w:hAnsi="Arial" w:cs="Univers"/>
    </w:rPr>
  </w:style>
  <w:style w:type="paragraph" w:styleId="Titre1">
    <w:name w:val="heading 1"/>
    <w:aliases w:val="Ti1-Etic,numeroté  1.,ARTICLE,numeroté  1.1,numeroté  1.2,numeroté  1.11,numeroté  1.3,numeroté  1.12,numeroté  1.4,numeroté  1.13,numeroté  1.21,numeroté  1.111,numeroté  1.31,numeroté  1.121,numeroté  1.5,numeroté  1.14,numÈrotÈ,1.,numéroté"/>
    <w:basedOn w:val="Normal"/>
    <w:next w:val="Normal"/>
    <w:link w:val="Titre1Car"/>
    <w:qFormat/>
    <w:rsid w:val="00396C06"/>
    <w:pPr>
      <w:numPr>
        <w:numId w:val="23"/>
      </w:numPr>
      <w:spacing w:before="240" w:after="240"/>
      <w:outlineLvl w:val="0"/>
    </w:pPr>
    <w:rPr>
      <w:rFonts w:cs="Univers (W1)"/>
      <w:b/>
      <w:bCs/>
      <w:sz w:val="28"/>
      <w:szCs w:val="28"/>
    </w:rPr>
  </w:style>
  <w:style w:type="paragraph" w:styleId="Titre2">
    <w:name w:val="heading 2"/>
    <w:aliases w:val="Ti2-Etic"/>
    <w:basedOn w:val="Normal"/>
    <w:next w:val="Normal"/>
    <w:link w:val="Titre2Car"/>
    <w:qFormat/>
    <w:rsid w:val="00396C06"/>
    <w:pPr>
      <w:numPr>
        <w:ilvl w:val="1"/>
        <w:numId w:val="23"/>
      </w:numPr>
      <w:spacing w:before="120" w:after="240"/>
      <w:outlineLvl w:val="1"/>
    </w:pPr>
    <w:rPr>
      <w:rFonts w:cs="Univers (W1)"/>
      <w:b/>
      <w:bCs/>
      <w:i/>
      <w:iCs/>
      <w:sz w:val="24"/>
      <w:szCs w:val="24"/>
    </w:rPr>
  </w:style>
  <w:style w:type="paragraph" w:styleId="Titre3">
    <w:name w:val="heading 3"/>
    <w:aliases w:val="Ti3-Etic,2h,l3,subhead 2,numéroté  1.1.1,H31,Titre3 + Gauche,Avant : 18 pt + G...,h3,3rd level,CT,Titre3,T3,H3,1.1.1 sous-sous-chapitre,Projet,3,list 3,Head 3,Heading 14,L3,Third level,t3,Titre 3 SQ,Titre 3+,Contrat 3,heading 3,Heading 3"/>
    <w:basedOn w:val="Normal"/>
    <w:next w:val="Normal"/>
    <w:link w:val="Titre3Car"/>
    <w:qFormat/>
    <w:rsid w:val="00396C06"/>
    <w:pPr>
      <w:keepLines/>
      <w:numPr>
        <w:ilvl w:val="2"/>
        <w:numId w:val="23"/>
      </w:numPr>
      <w:outlineLvl w:val="2"/>
    </w:pPr>
    <w:rPr>
      <w:b/>
      <w:bCs/>
    </w:rPr>
  </w:style>
  <w:style w:type="paragraph" w:styleId="Titre4">
    <w:name w:val="heading 4"/>
    <w:aliases w:val="Ti4-Etic,numéroté  1.1.1.1.,Tib-Ti 4,Titre4,l4,Titre 41,t4.T4,I4,Map Title,chapitre 1.1.1.1 Car,...,(annexe),H4,h4,l4+toc4,Headline4,T4,h41,h42,h43,h411,h44,h412,h45,h413,h46,h414,h47,h48,h415,h49,h410,h416,h417,h418,h419,h420,h4110,heading 4"/>
    <w:basedOn w:val="Normal"/>
    <w:next w:val="Normal"/>
    <w:link w:val="Titre4Car"/>
    <w:qFormat/>
    <w:rsid w:val="00396C06"/>
    <w:pPr>
      <w:keepNext/>
      <w:widowControl w:val="0"/>
      <w:spacing w:before="120"/>
      <w:ind w:left="1259"/>
      <w:outlineLvl w:val="3"/>
    </w:pPr>
    <w:rPr>
      <w:rFonts w:ascii="Arial (W1)" w:hAnsi="Arial (W1)"/>
      <w:b/>
      <w:bCs/>
      <w:i/>
      <w:iCs/>
    </w:rPr>
  </w:style>
  <w:style w:type="paragraph" w:styleId="Titre5">
    <w:name w:val="heading 5"/>
    <w:aliases w:val="Ti5-Etic"/>
    <w:basedOn w:val="Normal"/>
    <w:next w:val="Normal"/>
    <w:link w:val="Titre5Car"/>
    <w:qFormat/>
    <w:rsid w:val="00396C06"/>
    <w:pPr>
      <w:widowControl w:val="0"/>
      <w:spacing w:before="240" w:after="60"/>
      <w:ind w:left="360"/>
      <w:outlineLvl w:val="4"/>
    </w:pPr>
    <w:rPr>
      <w:b/>
      <w:bCs/>
    </w:rPr>
  </w:style>
  <w:style w:type="paragraph" w:styleId="Titre6">
    <w:name w:val="heading 6"/>
    <w:aliases w:val="TI6-Etic"/>
    <w:basedOn w:val="Normal"/>
    <w:next w:val="Normal"/>
    <w:link w:val="Titre6Car"/>
    <w:qFormat/>
    <w:rsid w:val="00396C06"/>
    <w:pPr>
      <w:keepNext/>
      <w:widowControl w:val="0"/>
      <w:outlineLvl w:val="5"/>
    </w:pPr>
    <w:rPr>
      <w:b/>
      <w:bCs/>
      <w:i/>
      <w:iCs/>
      <w:sz w:val="22"/>
      <w:szCs w:val="22"/>
    </w:rPr>
  </w:style>
  <w:style w:type="paragraph" w:styleId="Titre7">
    <w:name w:val="heading 7"/>
    <w:basedOn w:val="Normal"/>
    <w:next w:val="Normal"/>
    <w:link w:val="Titre7Car"/>
    <w:qFormat/>
    <w:rsid w:val="00396C06"/>
    <w:pPr>
      <w:keepNext/>
      <w:widowControl w:val="0"/>
      <w:outlineLvl w:val="6"/>
    </w:pPr>
    <w:rPr>
      <w:i/>
      <w:iCs/>
    </w:rPr>
  </w:style>
  <w:style w:type="paragraph" w:styleId="Titre8">
    <w:name w:val="heading 8"/>
    <w:basedOn w:val="Normal"/>
    <w:next w:val="Normal"/>
    <w:link w:val="Titre8Car"/>
    <w:qFormat/>
    <w:rsid w:val="00396C06"/>
    <w:pPr>
      <w:keepNext/>
      <w:jc w:val="center"/>
      <w:outlineLvl w:val="7"/>
    </w:pPr>
    <w:rPr>
      <w:b/>
      <w:bCs/>
      <w:smallCaps/>
      <w:sz w:val="28"/>
      <w:szCs w:val="28"/>
    </w:rPr>
  </w:style>
  <w:style w:type="paragraph" w:styleId="Titre9">
    <w:name w:val="heading 9"/>
    <w:aliases w:val="Titre 10,Heading 9 (glossaire)"/>
    <w:basedOn w:val="Normal"/>
    <w:next w:val="Normal"/>
    <w:link w:val="Titre9Car"/>
    <w:qFormat/>
    <w:rsid w:val="00396C06"/>
    <w:pPr>
      <w:keepNext/>
      <w:outlineLvl w:val="8"/>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aliases w:val="Normal List,Retrait normal Car,Retrait normal ...,Retrait normal Car1 Car,Retrait normal Car Car Car,Retrait normal Car Car1,Normal List Car Car,Normal List Car1"/>
    <w:basedOn w:val="Normal"/>
    <w:link w:val="RetraitnormalCar1"/>
    <w:autoRedefine/>
    <w:rsid w:val="00396C06"/>
    <w:pPr>
      <w:keepLines/>
      <w:spacing w:before="120"/>
    </w:pPr>
    <w:rPr>
      <w:noProof/>
      <w:szCs w:val="24"/>
    </w:rPr>
  </w:style>
  <w:style w:type="character" w:customStyle="1" w:styleId="RetraitnormalCar1">
    <w:name w:val="Retrait normal Car1"/>
    <w:aliases w:val="Normal List Car,Retrait normal Car Car,Retrait normal ... Car1,Retrait normal Car1 Car Car1,Retrait normal Car Car Car Car1,Retrait normal Car Car1 Car1,Normal List Car Car Car1,Normal List Car1 Car1"/>
    <w:link w:val="Retraitnormal"/>
    <w:rsid w:val="00396C06"/>
    <w:rPr>
      <w:rFonts w:ascii="Arial" w:hAnsi="Arial" w:cs="Univers"/>
      <w:noProof/>
      <w:szCs w:val="24"/>
    </w:rPr>
  </w:style>
  <w:style w:type="paragraph" w:styleId="TM1">
    <w:name w:val="toc 1"/>
    <w:basedOn w:val="Normal"/>
    <w:next w:val="Normal"/>
    <w:autoRedefine/>
    <w:uiPriority w:val="39"/>
    <w:qFormat/>
    <w:rsid w:val="00396C06"/>
    <w:pPr>
      <w:spacing w:before="120" w:after="0"/>
      <w:jc w:val="left"/>
    </w:pPr>
    <w:rPr>
      <w:rFonts w:ascii="Times New Roman" w:hAnsi="Times New Roman" w:cs="Times New Roman"/>
      <w:b/>
      <w:bCs/>
      <w:i/>
      <w:iCs/>
      <w:sz w:val="24"/>
      <w:szCs w:val="24"/>
    </w:rPr>
  </w:style>
  <w:style w:type="paragraph" w:customStyle="1" w:styleId="Texte">
    <w:name w:val="Texte"/>
    <w:autoRedefine/>
    <w:pPr>
      <w:overflowPunct w:val="0"/>
      <w:autoSpaceDE w:val="0"/>
      <w:autoSpaceDN w:val="0"/>
      <w:adjustRightInd w:val="0"/>
      <w:spacing w:before="120" w:after="120"/>
      <w:jc w:val="both"/>
      <w:textAlignment w:val="baseline"/>
    </w:pPr>
    <w:rPr>
      <w:rFonts w:ascii="Verdana" w:hAnsi="Verdana"/>
      <w:sz w:val="18"/>
    </w:rPr>
  </w:style>
  <w:style w:type="paragraph" w:customStyle="1" w:styleId="paragraphe">
    <w:name w:val="paragraphe"/>
    <w:basedOn w:val="Normal"/>
    <w:uiPriority w:val="99"/>
    <w:rsid w:val="00396C06"/>
    <w:pPr>
      <w:overflowPunct w:val="0"/>
      <w:autoSpaceDE w:val="0"/>
      <w:autoSpaceDN w:val="0"/>
      <w:adjustRightInd w:val="0"/>
      <w:spacing w:before="120"/>
      <w:textAlignment w:val="baseline"/>
    </w:pPr>
    <w:rPr>
      <w:rFonts w:cs="Arial"/>
      <w:sz w:val="26"/>
    </w:rPr>
  </w:style>
  <w:style w:type="paragraph" w:customStyle="1" w:styleId="Paragraphe0">
    <w:name w:val="Paragraphe"/>
    <w:basedOn w:val="Normal"/>
    <w:pPr>
      <w:spacing w:before="120"/>
      <w:ind w:left="709"/>
    </w:pPr>
    <w:rPr>
      <w:sz w:val="22"/>
    </w:rPr>
  </w:style>
  <w:style w:type="paragraph" w:customStyle="1" w:styleId="tiret">
    <w:name w:val="tiret"/>
    <w:basedOn w:val="paragraphe"/>
    <w:autoRedefine/>
    <w:pPr>
      <w:ind w:left="567" w:hanging="142"/>
    </w:pPr>
  </w:style>
  <w:style w:type="paragraph" w:customStyle="1" w:styleId="Texte4">
    <w:name w:val="Texte 4"/>
    <w:basedOn w:val="Normal"/>
    <w:pPr>
      <w:spacing w:line="360" w:lineRule="auto"/>
      <w:ind w:left="1021"/>
    </w:pPr>
  </w:style>
  <w:style w:type="paragraph" w:customStyle="1" w:styleId="Titre1master">
    <w:name w:val="Titre 1 master"/>
    <w:basedOn w:val="Titre1"/>
    <w:pPr>
      <w:numPr>
        <w:numId w:val="0"/>
      </w:numPr>
      <w:pBdr>
        <w:bottom w:val="single" w:sz="4" w:space="1" w:color="auto"/>
      </w:pBdr>
      <w:spacing w:after="0"/>
      <w:ind w:left="708" w:right="-568" w:hanging="708"/>
    </w:pPr>
    <w:rPr>
      <w:rFonts w:ascii="Helvetica" w:hAnsi="Helvetica"/>
      <w:caps/>
      <w:smallCaps/>
      <w:noProof/>
      <w:sz w:val="24"/>
      <w:szCs w:val="24"/>
    </w:rPr>
  </w:style>
  <w:style w:type="paragraph" w:styleId="Corpsdetexte">
    <w:name w:val="Body Text"/>
    <w:basedOn w:val="Normal"/>
    <w:link w:val="CorpsdetexteCar"/>
    <w:uiPriority w:val="99"/>
    <w:rsid w:val="00396C06"/>
    <w:pPr>
      <w:jc w:val="center"/>
    </w:pPr>
    <w:rPr>
      <w:b/>
      <w:sz w:val="44"/>
    </w:rPr>
  </w:style>
  <w:style w:type="paragraph" w:styleId="Titre">
    <w:name w:val="Title"/>
    <w:basedOn w:val="Normal"/>
    <w:next w:val="Normal"/>
    <w:link w:val="TitreCar"/>
    <w:qFormat/>
    <w:rsid w:val="00396C06"/>
    <w:pPr>
      <w:spacing w:before="240" w:after="60"/>
      <w:jc w:val="center"/>
      <w:outlineLvl w:val="0"/>
    </w:pPr>
    <w:rPr>
      <w:rFonts w:ascii="Cambria" w:hAnsi="Cambria"/>
      <w:b/>
      <w:bCs/>
      <w:kern w:val="28"/>
      <w:sz w:val="32"/>
      <w:szCs w:val="32"/>
    </w:rPr>
  </w:style>
  <w:style w:type="paragraph" w:styleId="TM2">
    <w:name w:val="toc 2"/>
    <w:basedOn w:val="Normal"/>
    <w:next w:val="Normal"/>
    <w:autoRedefine/>
    <w:uiPriority w:val="39"/>
    <w:qFormat/>
    <w:rsid w:val="00396C06"/>
    <w:pPr>
      <w:spacing w:before="120" w:after="0"/>
      <w:ind w:left="200"/>
      <w:jc w:val="left"/>
    </w:pPr>
    <w:rPr>
      <w:rFonts w:ascii="Times New Roman" w:hAnsi="Times New Roman" w:cs="Times New Roman"/>
      <w:b/>
      <w:bCs/>
      <w:sz w:val="22"/>
      <w:szCs w:val="22"/>
    </w:rPr>
  </w:style>
  <w:style w:type="paragraph" w:styleId="TM3">
    <w:name w:val="toc 3"/>
    <w:basedOn w:val="Normal"/>
    <w:next w:val="Normal"/>
    <w:autoRedefine/>
    <w:uiPriority w:val="39"/>
    <w:qFormat/>
    <w:rsid w:val="00396C06"/>
    <w:pPr>
      <w:spacing w:after="0"/>
      <w:ind w:left="400"/>
      <w:jc w:val="left"/>
    </w:pPr>
    <w:rPr>
      <w:rFonts w:ascii="Times New Roman" w:hAnsi="Times New Roman" w:cs="Times New Roman"/>
    </w:rPr>
  </w:style>
  <w:style w:type="paragraph" w:styleId="TM4">
    <w:name w:val="toc 4"/>
    <w:basedOn w:val="Normal"/>
    <w:next w:val="Normal"/>
    <w:autoRedefine/>
    <w:uiPriority w:val="39"/>
    <w:rsid w:val="00396C06"/>
    <w:pPr>
      <w:spacing w:after="0"/>
      <w:ind w:left="600"/>
      <w:jc w:val="left"/>
    </w:pPr>
    <w:rPr>
      <w:rFonts w:ascii="Times New Roman" w:hAnsi="Times New Roman" w:cs="Times New Roman"/>
    </w:rPr>
  </w:style>
  <w:style w:type="paragraph" w:styleId="TM5">
    <w:name w:val="toc 5"/>
    <w:basedOn w:val="Normal"/>
    <w:next w:val="Normal"/>
    <w:autoRedefine/>
    <w:uiPriority w:val="39"/>
    <w:rsid w:val="00396C06"/>
    <w:pPr>
      <w:spacing w:after="0"/>
      <w:ind w:left="800"/>
      <w:jc w:val="left"/>
    </w:pPr>
    <w:rPr>
      <w:rFonts w:ascii="Times New Roman" w:hAnsi="Times New Roman" w:cs="Times New Roman"/>
    </w:rPr>
  </w:style>
  <w:style w:type="paragraph" w:styleId="TM6">
    <w:name w:val="toc 6"/>
    <w:basedOn w:val="Normal"/>
    <w:next w:val="Normal"/>
    <w:autoRedefine/>
    <w:uiPriority w:val="39"/>
    <w:rsid w:val="00396C06"/>
    <w:pPr>
      <w:spacing w:after="0"/>
      <w:ind w:left="1000"/>
      <w:jc w:val="left"/>
    </w:pPr>
    <w:rPr>
      <w:rFonts w:ascii="Times New Roman" w:hAnsi="Times New Roman" w:cs="Times New Roman"/>
    </w:rPr>
  </w:style>
  <w:style w:type="paragraph" w:styleId="TM7">
    <w:name w:val="toc 7"/>
    <w:basedOn w:val="Normal"/>
    <w:next w:val="Normal"/>
    <w:autoRedefine/>
    <w:uiPriority w:val="39"/>
    <w:rsid w:val="00396C06"/>
    <w:pPr>
      <w:spacing w:after="0"/>
      <w:ind w:left="1200"/>
      <w:jc w:val="left"/>
    </w:pPr>
    <w:rPr>
      <w:rFonts w:ascii="Times New Roman" w:hAnsi="Times New Roman" w:cs="Times New Roman"/>
    </w:rPr>
  </w:style>
  <w:style w:type="paragraph" w:styleId="TM8">
    <w:name w:val="toc 8"/>
    <w:basedOn w:val="Normal"/>
    <w:next w:val="Normal"/>
    <w:autoRedefine/>
    <w:uiPriority w:val="39"/>
    <w:rsid w:val="00396C06"/>
    <w:pPr>
      <w:spacing w:after="0"/>
      <w:ind w:left="1400"/>
      <w:jc w:val="left"/>
    </w:pPr>
    <w:rPr>
      <w:rFonts w:ascii="Times New Roman" w:hAnsi="Times New Roman" w:cs="Times New Roman"/>
    </w:rPr>
  </w:style>
  <w:style w:type="paragraph" w:styleId="TM9">
    <w:name w:val="toc 9"/>
    <w:basedOn w:val="Normal"/>
    <w:next w:val="Normal"/>
    <w:autoRedefine/>
    <w:uiPriority w:val="39"/>
    <w:rsid w:val="00396C06"/>
    <w:pPr>
      <w:spacing w:after="0"/>
      <w:ind w:left="1920"/>
      <w:jc w:val="left"/>
    </w:pPr>
    <w:rPr>
      <w:rFonts w:ascii="Calibri" w:hAnsi="Calibri"/>
    </w:rPr>
  </w:style>
  <w:style w:type="paragraph" w:customStyle="1" w:styleId="titreillustration">
    <w:name w:val="titre illustration"/>
    <w:basedOn w:val="Normal"/>
    <w:pPr>
      <w:keepNext/>
      <w:keepLines/>
      <w:spacing w:before="60" w:after="60"/>
      <w:jc w:val="center"/>
    </w:pPr>
    <w:rPr>
      <w:i/>
      <w:iCs/>
      <w:u w:val="single"/>
    </w:rPr>
  </w:style>
  <w:style w:type="character" w:styleId="Lienhypertexte">
    <w:name w:val="Hyperlink"/>
    <w:uiPriority w:val="99"/>
    <w:rsid w:val="00396C06"/>
    <w:rPr>
      <w:color w:val="0000FF"/>
      <w:u w:val="single"/>
    </w:rPr>
  </w:style>
  <w:style w:type="paragraph" w:styleId="Pieddepage">
    <w:name w:val="footer"/>
    <w:aliases w:val="Tibco_Pied de page,Pied de page Tibco"/>
    <w:basedOn w:val="Normal"/>
    <w:link w:val="PieddepageCar"/>
    <w:rsid w:val="00396C06"/>
    <w:pPr>
      <w:tabs>
        <w:tab w:val="center" w:pos="4536"/>
        <w:tab w:val="right" w:pos="9072"/>
      </w:tabs>
    </w:pPr>
  </w:style>
  <w:style w:type="paragraph" w:customStyle="1" w:styleId="xl55">
    <w:name w:val="xl55"/>
    <w:basedOn w:val="Normal"/>
    <w:uiPriority w:val="99"/>
    <w:pPr>
      <w:pBdr>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4">
    <w:name w:val="xl34"/>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Retraitcorpsdetexte1">
    <w:name w:val="Retrait corps de texte1"/>
    <w:basedOn w:val="Normal"/>
    <w:pPr>
      <w:overflowPunct w:val="0"/>
      <w:autoSpaceDE w:val="0"/>
      <w:autoSpaceDN w:val="0"/>
      <w:adjustRightInd w:val="0"/>
      <w:ind w:hanging="1"/>
      <w:jc w:val="left"/>
      <w:textAlignment w:val="baseline"/>
    </w:pPr>
    <w:rPr>
      <w:rFonts w:ascii="Book Antiqua" w:hAnsi="Book Antiqua"/>
      <w:sz w:val="24"/>
      <w:szCs w:val="24"/>
    </w:rPr>
  </w:style>
  <w:style w:type="paragraph" w:styleId="Retraitcorpsdetexte">
    <w:name w:val="Body Text Indent"/>
    <w:basedOn w:val="Normal"/>
    <w:link w:val="RetraitcorpsdetexteCar"/>
    <w:uiPriority w:val="99"/>
    <w:rsid w:val="00396C06"/>
    <w:pPr>
      <w:ind w:left="426"/>
    </w:pPr>
  </w:style>
  <w:style w:type="character" w:styleId="Marquedecommentaire">
    <w:name w:val="annotation reference"/>
    <w:rsid w:val="00396C06"/>
    <w:rPr>
      <w:sz w:val="16"/>
      <w:szCs w:val="16"/>
    </w:rPr>
  </w:style>
  <w:style w:type="paragraph" w:styleId="Commentaire">
    <w:name w:val="annotation text"/>
    <w:basedOn w:val="Normal"/>
    <w:link w:val="CommentaireCar"/>
    <w:rsid w:val="00396C06"/>
  </w:style>
  <w:style w:type="paragraph" w:customStyle="1" w:styleId="Anormal">
    <w:name w:val="Anormal"/>
    <w:basedOn w:val="Normal"/>
    <w:pPr>
      <w:spacing w:before="720"/>
    </w:pPr>
    <w:rPr>
      <w:b/>
      <w:sz w:val="24"/>
      <w:u w:val="single"/>
    </w:rPr>
  </w:style>
  <w:style w:type="paragraph" w:styleId="En-tte">
    <w:name w:val="header"/>
    <w:aliases w:val="En-tête 1.1,En-tÍte 1.1,En-tÕte 1.1,En-t’te 1.1,En-títe 1.1,En-tÌte 1.1,En-tête 1.11,En-tête 1.12,En-tête 1.13,En-tête 1.14,titre principal,En-tête1,E.e,En-tête tibco"/>
    <w:basedOn w:val="Normal"/>
    <w:link w:val="En-tteCar"/>
    <w:rsid w:val="00396C06"/>
    <w:pPr>
      <w:tabs>
        <w:tab w:val="center" w:pos="4536"/>
        <w:tab w:val="right" w:pos="9072"/>
      </w:tabs>
    </w:pPr>
  </w:style>
  <w:style w:type="character" w:styleId="Numrodepage">
    <w:name w:val="page number"/>
    <w:uiPriority w:val="99"/>
    <w:rsid w:val="00396C06"/>
  </w:style>
  <w:style w:type="paragraph" w:styleId="Retraitcorpsdetexte2">
    <w:name w:val="Body Text Indent 2"/>
    <w:basedOn w:val="Normal"/>
    <w:link w:val="Retraitcorpsdetexte2Car"/>
    <w:uiPriority w:val="99"/>
    <w:rsid w:val="00396C06"/>
    <w:pPr>
      <w:ind w:left="426"/>
    </w:pPr>
  </w:style>
  <w:style w:type="paragraph" w:customStyle="1" w:styleId="xl26">
    <w:name w:val="xl26"/>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7">
    <w:name w:val="xl27"/>
    <w:basedOn w:val="Normal"/>
    <w:uiPriority w:val="99"/>
    <w:pPr>
      <w:pBdr>
        <w:left w:val="single" w:sz="4" w:space="0" w:color="auto"/>
      </w:pBdr>
      <w:spacing w:before="100" w:beforeAutospacing="1" w:after="100" w:afterAutospacing="1"/>
    </w:pPr>
    <w:rPr>
      <w:rFonts w:eastAsia="Arial Unicode MS" w:cs="Arial"/>
      <w:b/>
      <w:bCs/>
      <w:sz w:val="24"/>
      <w:szCs w:val="24"/>
      <w:u w:val="single"/>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customStyle="1" w:styleId="xl29">
    <w:name w:val="xl29"/>
    <w:basedOn w:val="Normal"/>
    <w:uiPriority w:val="99"/>
    <w:pPr>
      <w:pBdr>
        <w:top w:val="single" w:sz="4" w:space="0" w:color="auto"/>
        <w:left w:val="single" w:sz="4" w:space="0" w:color="auto"/>
      </w:pBdr>
      <w:spacing w:before="100" w:beforeAutospacing="1" w:after="100" w:afterAutospacing="1"/>
      <w:jc w:val="center"/>
      <w:textAlignment w:val="center"/>
    </w:pPr>
    <w:rPr>
      <w:rFonts w:eastAsia="Arial Unicode MS"/>
    </w:rPr>
  </w:style>
  <w:style w:type="paragraph" w:customStyle="1" w:styleId="xl30">
    <w:name w:val="xl30"/>
    <w:basedOn w:val="Normal"/>
    <w:uiPriority w:val="99"/>
    <w:pPr>
      <w:pBdr>
        <w:top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1">
    <w:name w:val="xl31"/>
    <w:basedOn w:val="Normal"/>
    <w:uiPriority w:val="99"/>
    <w:pPr>
      <w:pBdr>
        <w:left w:val="single" w:sz="4" w:space="0" w:color="auto"/>
        <w:bottom w:val="single" w:sz="4" w:space="0" w:color="auto"/>
      </w:pBdr>
      <w:spacing w:before="100" w:beforeAutospacing="1" w:after="100" w:afterAutospacing="1"/>
      <w:jc w:val="center"/>
      <w:textAlignment w:val="center"/>
    </w:pPr>
    <w:rPr>
      <w:rFonts w:eastAsia="Arial Unicode MS"/>
    </w:rPr>
  </w:style>
  <w:style w:type="paragraph" w:customStyle="1" w:styleId="xl32">
    <w:name w:val="xl32"/>
    <w:basedOn w:val="Normal"/>
    <w:uiPriority w:val="99"/>
    <w:pPr>
      <w:pBdr>
        <w:bottom w:val="single" w:sz="4" w:space="0" w:color="auto"/>
      </w:pBdr>
      <w:spacing w:before="100" w:beforeAutospacing="1" w:after="100" w:afterAutospacing="1"/>
      <w:jc w:val="center"/>
      <w:textAlignment w:val="center"/>
    </w:pPr>
    <w:rPr>
      <w:rFonts w:eastAsia="Arial Unicode MS"/>
    </w:rPr>
  </w:style>
  <w:style w:type="paragraph" w:customStyle="1" w:styleId="xl33">
    <w:name w:val="xl33"/>
    <w:basedOn w:val="Normal"/>
    <w:uiPriority w:val="99"/>
    <w:pPr>
      <w:pBdr>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5">
    <w:name w:val="xl35"/>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36">
    <w:name w:val="xl36"/>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uiPriority w:val="99"/>
    <w:pPr>
      <w:pBdr>
        <w:left w:val="single" w:sz="4" w:space="0" w:color="auto"/>
        <w:right w:val="single" w:sz="4" w:space="0" w:color="auto"/>
      </w:pBdr>
      <w:spacing w:before="100" w:beforeAutospacing="1" w:after="100" w:afterAutospacing="1"/>
      <w:jc w:val="center"/>
    </w:pPr>
    <w:rPr>
      <w:rFonts w:eastAsia="Arial Unicode MS" w:cs="Arial"/>
      <w:szCs w:val="22"/>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sz w:val="24"/>
      <w:szCs w:val="24"/>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sz w:val="24"/>
      <w:szCs w:val="24"/>
    </w:rPr>
  </w:style>
  <w:style w:type="paragraph" w:customStyle="1" w:styleId="xl40">
    <w:name w:val="xl40"/>
    <w:basedOn w:val="Normal"/>
    <w:uiPriority w:val="99"/>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eastAsia="Arial Unicode MS" w:cs="Arial"/>
      <w:sz w:val="24"/>
      <w:szCs w:val="24"/>
    </w:rPr>
  </w:style>
  <w:style w:type="paragraph" w:customStyle="1" w:styleId="xl41">
    <w:name w:val="xl41"/>
    <w:basedOn w:val="Normal"/>
    <w:uiPriority w:val="9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eastAsia="Arial Unicode MS" w:cs="Arial"/>
      <w:sz w:val="24"/>
      <w:szCs w:val="24"/>
    </w:rPr>
  </w:style>
  <w:style w:type="paragraph" w:customStyle="1" w:styleId="xl42">
    <w:name w:val="xl42"/>
    <w:basedOn w:val="Normal"/>
    <w:uiPriority w:val="99"/>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eastAsia="Arial Unicode MS" w:cs="Arial"/>
      <w:sz w:val="24"/>
      <w:szCs w:val="24"/>
    </w:rPr>
  </w:style>
  <w:style w:type="paragraph" w:customStyle="1" w:styleId="xl43">
    <w:name w:val="xl43"/>
    <w:basedOn w:val="Normal"/>
    <w:uiPriority w:val="99"/>
    <w:pPr>
      <w:pBdr>
        <w:left w:val="single" w:sz="4" w:space="0" w:color="auto"/>
        <w:right w:val="single" w:sz="4" w:space="0" w:color="auto"/>
      </w:pBdr>
      <w:shd w:val="clear" w:color="auto" w:fill="FFCC99"/>
      <w:spacing w:before="100" w:beforeAutospacing="1" w:after="100" w:afterAutospacing="1"/>
      <w:jc w:val="center"/>
      <w:textAlignment w:val="center"/>
    </w:pPr>
    <w:rPr>
      <w:rFonts w:eastAsia="Arial Unicode MS" w:cs="Arial"/>
      <w:sz w:val="24"/>
      <w:szCs w:val="24"/>
    </w:rPr>
  </w:style>
  <w:style w:type="paragraph" w:customStyle="1" w:styleId="xl44">
    <w:name w:val="xl44"/>
    <w:basedOn w:val="Normal"/>
    <w:uiPriority w:val="9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eastAsia="Arial Unicode MS" w:cs="Arial"/>
      <w:sz w:val="24"/>
      <w:szCs w:val="24"/>
    </w:rPr>
  </w:style>
  <w:style w:type="paragraph" w:customStyle="1" w:styleId="xl45">
    <w:name w:val="xl45"/>
    <w:basedOn w:val="Normal"/>
    <w:uiPriority w:val="9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eastAsia="Arial Unicode MS" w:cs="Arial"/>
      <w:sz w:val="24"/>
      <w:szCs w:val="24"/>
    </w:rPr>
  </w:style>
  <w:style w:type="paragraph" w:styleId="Corpsdetexte3">
    <w:name w:val="Body Text 3"/>
    <w:basedOn w:val="Normal"/>
    <w:link w:val="Corpsdetexte3Car"/>
    <w:uiPriority w:val="99"/>
    <w:rsid w:val="00396C06"/>
    <w:rPr>
      <w:sz w:val="16"/>
      <w:szCs w:val="16"/>
    </w:rPr>
  </w:style>
  <w:style w:type="character" w:styleId="Lienhypertextesuivivisit">
    <w:name w:val="FollowedHyperlink"/>
    <w:uiPriority w:val="99"/>
    <w:rPr>
      <w:color w:val="800080"/>
      <w:u w:val="single"/>
    </w:rPr>
  </w:style>
  <w:style w:type="paragraph" w:styleId="Notedebasdepage">
    <w:name w:val="footnote text"/>
    <w:basedOn w:val="Normal"/>
    <w:link w:val="NotedebasdepageCar"/>
    <w:uiPriority w:val="99"/>
    <w:rsid w:val="00396C06"/>
  </w:style>
  <w:style w:type="paragraph" w:customStyle="1" w:styleId="Tiret4">
    <w:name w:val="Tiret 4"/>
    <w:basedOn w:val="Normal"/>
    <w:pPr>
      <w:overflowPunct w:val="0"/>
      <w:autoSpaceDE w:val="0"/>
      <w:autoSpaceDN w:val="0"/>
      <w:adjustRightInd w:val="0"/>
      <w:ind w:left="1446" w:right="113" w:hanging="198"/>
      <w:textAlignment w:val="baseline"/>
    </w:pPr>
    <w:rPr>
      <w:sz w:val="24"/>
      <w:szCs w:val="24"/>
    </w:rPr>
  </w:style>
  <w:style w:type="paragraph" w:customStyle="1" w:styleId="ret1">
    <w:name w:val="ret1"/>
    <w:basedOn w:val="Normal"/>
    <w:autoRedefine/>
    <w:uiPriority w:val="99"/>
    <w:rsid w:val="00396C06"/>
    <w:pPr>
      <w:numPr>
        <w:numId w:val="17"/>
      </w:numPr>
      <w:jc w:val="left"/>
    </w:pPr>
    <w:rPr>
      <w:b/>
      <w:szCs w:val="24"/>
      <w:u w:val="single"/>
    </w:rPr>
  </w:style>
  <w:style w:type="paragraph" w:styleId="Index1">
    <w:name w:val="index 1"/>
    <w:basedOn w:val="Normal"/>
    <w:next w:val="Normal"/>
    <w:autoRedefine/>
    <w:uiPriority w:val="99"/>
    <w:semiHidden/>
    <w:pPr>
      <w:tabs>
        <w:tab w:val="right" w:pos="4175"/>
      </w:tabs>
      <w:overflowPunct w:val="0"/>
      <w:autoSpaceDE w:val="0"/>
      <w:autoSpaceDN w:val="0"/>
      <w:adjustRightInd w:val="0"/>
      <w:ind w:left="240" w:hanging="240"/>
      <w:jc w:val="left"/>
      <w:textAlignment w:val="baseline"/>
    </w:pPr>
    <w:rPr>
      <w:rFonts w:ascii="Verdana" w:hAnsi="Verdana"/>
      <w:sz w:val="18"/>
    </w:rPr>
  </w:style>
  <w:style w:type="paragraph" w:styleId="Retraitcorpsdetexte3">
    <w:name w:val="Body Text Indent 3"/>
    <w:basedOn w:val="Normal"/>
    <w:link w:val="Retraitcorpsdetexte3Car"/>
    <w:uiPriority w:val="99"/>
    <w:rsid w:val="00396C06"/>
    <w:pPr>
      <w:ind w:left="709"/>
    </w:pPr>
  </w:style>
  <w:style w:type="character" w:customStyle="1" w:styleId="EmailStyle73">
    <w:name w:val="EmailStyle73"/>
    <w:rPr>
      <w:rFonts w:ascii="Tahoma" w:hAnsi="Tahoma" w:cs="Tms Rmn"/>
      <w:color w:val="000000"/>
      <w:sz w:val="20"/>
      <w:szCs w:val="20"/>
    </w:rPr>
  </w:style>
  <w:style w:type="character" w:customStyle="1" w:styleId="EmailStyle74">
    <w:name w:val="EmailStyle74"/>
    <w:rPr>
      <w:rFonts w:ascii="Tahoma" w:hAnsi="Tahoma" w:cs="Tms Rmn"/>
      <w:color w:val="000000"/>
      <w:sz w:val="20"/>
      <w:szCs w:val="20"/>
    </w:rPr>
  </w:style>
  <w:style w:type="paragraph" w:customStyle="1" w:styleId="Style1">
    <w:name w:val="Style1"/>
    <w:basedOn w:val="Soustitre1"/>
    <w:autoRedefine/>
    <w:uiPriority w:val="99"/>
    <w:rsid w:val="00396C06"/>
    <w:pPr>
      <w:numPr>
        <w:ilvl w:val="0"/>
        <w:numId w:val="0"/>
      </w:numPr>
    </w:pPr>
  </w:style>
  <w:style w:type="paragraph" w:customStyle="1" w:styleId="Pagedegarde">
    <w:name w:val="Page de garde"/>
    <w:basedOn w:val="Normal"/>
    <w:uiPriority w:val="99"/>
    <w:rsid w:val="00396C06"/>
    <w:pPr>
      <w:keepLines/>
      <w:spacing w:before="480" w:after="240"/>
    </w:pPr>
    <w:rPr>
      <w:b/>
      <w:sz w:val="18"/>
    </w:rPr>
  </w:style>
  <w:style w:type="paragraph" w:customStyle="1" w:styleId="Texte3">
    <w:name w:val="Texte 3"/>
    <w:basedOn w:val="Normal"/>
    <w:pPr>
      <w:spacing w:line="360" w:lineRule="auto"/>
      <w:ind w:left="709" w:right="284"/>
    </w:pPr>
  </w:style>
  <w:style w:type="paragraph" w:customStyle="1" w:styleId="Tiret3">
    <w:name w:val="Tiret 3"/>
    <w:basedOn w:val="Normal"/>
    <w:pPr>
      <w:overflowPunct w:val="0"/>
      <w:autoSpaceDE w:val="0"/>
      <w:autoSpaceDN w:val="0"/>
      <w:adjustRightInd w:val="0"/>
      <w:ind w:left="1162" w:right="113" w:hanging="198"/>
      <w:textAlignment w:val="baseline"/>
    </w:pPr>
    <w:rPr>
      <w:sz w:val="24"/>
      <w:szCs w:val="24"/>
    </w:rPr>
  </w:style>
  <w:style w:type="paragraph" w:customStyle="1" w:styleId="RETRAITtitre2">
    <w:name w:val="RETRAIT titre 2"/>
    <w:basedOn w:val="Normal"/>
    <w:pPr>
      <w:spacing w:before="120"/>
      <w:ind w:left="1418"/>
    </w:pPr>
    <w:rPr>
      <w:sz w:val="24"/>
    </w:rPr>
  </w:style>
  <w:style w:type="paragraph" w:customStyle="1" w:styleId="StyleTimesNewRomanJustifiAvant1cm">
    <w:name w:val="Style Times New Roman Justifié Avant : 1 cm"/>
    <w:basedOn w:val="Normal"/>
    <w:pPr>
      <w:ind w:left="567"/>
    </w:pPr>
    <w:rPr>
      <w:sz w:val="24"/>
      <w:szCs w:val="24"/>
    </w:rPr>
  </w:style>
  <w:style w:type="paragraph" w:customStyle="1" w:styleId="StyleTimesNewRomanJustifi1">
    <w:name w:val="Style Times New Roman Justifié1"/>
    <w:basedOn w:val="Normal"/>
    <w:rPr>
      <w:sz w:val="24"/>
      <w:szCs w:val="24"/>
    </w:rPr>
  </w:style>
  <w:style w:type="paragraph" w:customStyle="1" w:styleId="Textedebulles1">
    <w:name w:val="Texte de bulles1"/>
    <w:basedOn w:val="Normal"/>
    <w:rPr>
      <w:rFonts w:ascii="Tahoma" w:hAnsi="Tahoma" w:cs="Tms Rmn"/>
      <w:sz w:val="16"/>
      <w:szCs w:val="16"/>
    </w:rPr>
  </w:style>
  <w:style w:type="character" w:styleId="Appelnotedebasdep">
    <w:name w:val="footnote reference"/>
    <w:uiPriority w:val="99"/>
    <w:rsid w:val="00396C06"/>
    <w:rPr>
      <w:vertAlign w:val="superscript"/>
    </w:rPr>
  </w:style>
  <w:style w:type="paragraph" w:styleId="Citation">
    <w:name w:val="Quote"/>
    <w:basedOn w:val="Normal"/>
    <w:next w:val="Normal"/>
    <w:link w:val="CitationCar"/>
    <w:uiPriority w:val="29"/>
    <w:qFormat/>
    <w:rsid w:val="00396C06"/>
    <w:rPr>
      <w:i/>
    </w:rPr>
  </w:style>
  <w:style w:type="paragraph" w:customStyle="1" w:styleId="CORPSTEXTE3">
    <w:name w:val="CORPSTEXTE3"/>
    <w:basedOn w:val="Normal"/>
    <w:pPr>
      <w:overflowPunct w:val="0"/>
      <w:autoSpaceDE w:val="0"/>
      <w:autoSpaceDN w:val="0"/>
      <w:adjustRightInd w:val="0"/>
      <w:ind w:left="1276"/>
      <w:textAlignment w:val="baseline"/>
    </w:pPr>
    <w:rPr>
      <w:rFonts w:ascii="Verdana" w:hAnsi="Verdana"/>
      <w:sz w:val="18"/>
    </w:rPr>
  </w:style>
  <w:style w:type="paragraph" w:styleId="Date">
    <w:name w:val="Date"/>
    <w:basedOn w:val="Normal"/>
    <w:next w:val="Normal"/>
    <w:semiHidden/>
    <w:pPr>
      <w:jc w:val="left"/>
    </w:pPr>
  </w:style>
  <w:style w:type="paragraph" w:customStyle="1" w:styleId="DfenseDate">
    <w:name w:val="DéfenseDate"/>
    <w:basedOn w:val="Normal"/>
    <w:pPr>
      <w:ind w:left="3544"/>
    </w:pPr>
    <w:rPr>
      <w:b/>
      <w:sz w:val="18"/>
    </w:rPr>
  </w:style>
  <w:style w:type="character" w:styleId="lev">
    <w:name w:val="Strong"/>
    <w:uiPriority w:val="22"/>
    <w:qFormat/>
    <w:rsid w:val="00396C06"/>
    <w:rPr>
      <w:b/>
      <w:bCs/>
    </w:rPr>
  </w:style>
  <w:style w:type="paragraph" w:customStyle="1" w:styleId="Enumration1">
    <w:name w:val="Enumération 1"/>
    <w:basedOn w:val="Normal"/>
    <w:pPr>
      <w:numPr>
        <w:numId w:val="1"/>
      </w:numPr>
      <w:tabs>
        <w:tab w:val="clear" w:pos="360"/>
        <w:tab w:val="num" w:pos="908"/>
      </w:tabs>
      <w:spacing w:before="120"/>
      <w:ind w:left="908" w:hanging="908"/>
    </w:pPr>
    <w:rPr>
      <w:sz w:val="18"/>
    </w:rPr>
  </w:style>
  <w:style w:type="paragraph" w:customStyle="1" w:styleId="numration2">
    <w:name w:val="énumération2"/>
    <w:basedOn w:val="Normal"/>
    <w:pPr>
      <w:keepNext/>
      <w:keepLines/>
      <w:spacing w:line="360" w:lineRule="auto"/>
      <w:ind w:left="567"/>
    </w:pPr>
    <w:rPr>
      <w:sz w:val="18"/>
    </w:rPr>
  </w:style>
  <w:style w:type="paragraph" w:customStyle="1" w:styleId="numration3">
    <w:name w:val="énumération3"/>
    <w:basedOn w:val="numration2"/>
    <w:pPr>
      <w:ind w:left="851"/>
    </w:pPr>
  </w:style>
  <w:style w:type="paragraph" w:styleId="Explorateurdedocuments">
    <w:name w:val="Document Map"/>
    <w:basedOn w:val="Normal"/>
    <w:link w:val="ExplorateurdedocumentsCar"/>
    <w:uiPriority w:val="99"/>
    <w:semiHidden/>
    <w:rsid w:val="00396C06"/>
    <w:pPr>
      <w:shd w:val="clear" w:color="auto" w:fill="000080"/>
    </w:pPr>
    <w:rPr>
      <w:rFonts w:ascii="Tahoma" w:hAnsi="Tahoma" w:cs="Tahoma"/>
    </w:rPr>
  </w:style>
  <w:style w:type="character" w:customStyle="1" w:styleId="hbn">
    <w:name w:val="hbn"/>
    <w:rPr>
      <w:rFonts w:ascii="Verdana" w:hAnsi="Verdana" w:hint="default"/>
      <w:b w:val="0"/>
      <w:bCs w:val="0"/>
      <w:sz w:val="16"/>
      <w:szCs w:val="16"/>
    </w:rPr>
  </w:style>
  <w:style w:type="paragraph" w:styleId="Index2">
    <w:name w:val="index 2"/>
    <w:basedOn w:val="Normal"/>
    <w:next w:val="Normal"/>
    <w:autoRedefine/>
    <w:uiPriority w:val="99"/>
    <w:semiHidden/>
    <w:pPr>
      <w:tabs>
        <w:tab w:val="right" w:pos="4175"/>
      </w:tabs>
      <w:overflowPunct w:val="0"/>
      <w:autoSpaceDE w:val="0"/>
      <w:autoSpaceDN w:val="0"/>
      <w:adjustRightInd w:val="0"/>
      <w:ind w:left="480" w:hanging="240"/>
      <w:jc w:val="left"/>
      <w:textAlignment w:val="baseline"/>
    </w:pPr>
    <w:rPr>
      <w:rFonts w:ascii="Verdana" w:hAnsi="Verdana"/>
      <w:sz w:val="18"/>
    </w:rPr>
  </w:style>
  <w:style w:type="paragraph" w:styleId="Index3">
    <w:name w:val="index 3"/>
    <w:basedOn w:val="Normal"/>
    <w:next w:val="Normal"/>
    <w:autoRedefine/>
    <w:uiPriority w:val="99"/>
    <w:semiHidden/>
    <w:pPr>
      <w:tabs>
        <w:tab w:val="right" w:pos="4175"/>
      </w:tabs>
      <w:overflowPunct w:val="0"/>
      <w:autoSpaceDE w:val="0"/>
      <w:autoSpaceDN w:val="0"/>
      <w:adjustRightInd w:val="0"/>
      <w:ind w:left="720" w:hanging="240"/>
      <w:jc w:val="left"/>
      <w:textAlignment w:val="baseline"/>
    </w:pPr>
    <w:rPr>
      <w:rFonts w:ascii="Verdana" w:hAnsi="Verdana"/>
      <w:sz w:val="18"/>
    </w:rPr>
  </w:style>
  <w:style w:type="paragraph" w:styleId="Index4">
    <w:name w:val="index 4"/>
    <w:basedOn w:val="Normal"/>
    <w:next w:val="Normal"/>
    <w:autoRedefine/>
    <w:uiPriority w:val="99"/>
    <w:semiHidden/>
    <w:pPr>
      <w:tabs>
        <w:tab w:val="right" w:pos="4175"/>
      </w:tabs>
      <w:overflowPunct w:val="0"/>
      <w:autoSpaceDE w:val="0"/>
      <w:autoSpaceDN w:val="0"/>
      <w:adjustRightInd w:val="0"/>
      <w:ind w:left="960" w:hanging="240"/>
      <w:jc w:val="left"/>
      <w:textAlignment w:val="baseline"/>
    </w:pPr>
    <w:rPr>
      <w:rFonts w:ascii="Verdana" w:hAnsi="Verdana"/>
      <w:sz w:val="18"/>
    </w:rPr>
  </w:style>
  <w:style w:type="paragraph" w:styleId="Index5">
    <w:name w:val="index 5"/>
    <w:basedOn w:val="Normal"/>
    <w:next w:val="Normal"/>
    <w:autoRedefine/>
    <w:uiPriority w:val="99"/>
    <w:semiHidden/>
    <w:pPr>
      <w:tabs>
        <w:tab w:val="right" w:pos="4175"/>
      </w:tabs>
      <w:overflowPunct w:val="0"/>
      <w:autoSpaceDE w:val="0"/>
      <w:autoSpaceDN w:val="0"/>
      <w:adjustRightInd w:val="0"/>
      <w:ind w:left="1200" w:hanging="240"/>
      <w:jc w:val="left"/>
      <w:textAlignment w:val="baseline"/>
    </w:pPr>
    <w:rPr>
      <w:rFonts w:ascii="Verdana" w:hAnsi="Verdana"/>
      <w:sz w:val="18"/>
    </w:rPr>
  </w:style>
  <w:style w:type="paragraph" w:styleId="Index6">
    <w:name w:val="index 6"/>
    <w:basedOn w:val="Normal"/>
    <w:next w:val="Normal"/>
    <w:autoRedefine/>
    <w:uiPriority w:val="99"/>
    <w:semiHidden/>
    <w:pPr>
      <w:tabs>
        <w:tab w:val="right" w:pos="4175"/>
      </w:tabs>
      <w:overflowPunct w:val="0"/>
      <w:autoSpaceDE w:val="0"/>
      <w:autoSpaceDN w:val="0"/>
      <w:adjustRightInd w:val="0"/>
      <w:ind w:left="1440" w:hanging="240"/>
      <w:jc w:val="left"/>
      <w:textAlignment w:val="baseline"/>
    </w:pPr>
    <w:rPr>
      <w:rFonts w:ascii="Verdana" w:hAnsi="Verdana"/>
      <w:sz w:val="18"/>
    </w:rPr>
  </w:style>
  <w:style w:type="paragraph" w:styleId="Index7">
    <w:name w:val="index 7"/>
    <w:basedOn w:val="Normal"/>
    <w:next w:val="Normal"/>
    <w:autoRedefine/>
    <w:uiPriority w:val="99"/>
    <w:semiHidden/>
    <w:pPr>
      <w:tabs>
        <w:tab w:val="right" w:pos="4175"/>
      </w:tabs>
      <w:overflowPunct w:val="0"/>
      <w:autoSpaceDE w:val="0"/>
      <w:autoSpaceDN w:val="0"/>
      <w:adjustRightInd w:val="0"/>
      <w:ind w:left="1680" w:hanging="240"/>
      <w:jc w:val="left"/>
      <w:textAlignment w:val="baseline"/>
    </w:pPr>
    <w:rPr>
      <w:rFonts w:ascii="Verdana" w:hAnsi="Verdana"/>
      <w:sz w:val="18"/>
    </w:rPr>
  </w:style>
  <w:style w:type="paragraph" w:styleId="Index8">
    <w:name w:val="index 8"/>
    <w:basedOn w:val="Normal"/>
    <w:next w:val="Normal"/>
    <w:autoRedefine/>
    <w:uiPriority w:val="99"/>
    <w:semiHidden/>
    <w:pPr>
      <w:tabs>
        <w:tab w:val="right" w:pos="4175"/>
      </w:tabs>
      <w:overflowPunct w:val="0"/>
      <w:autoSpaceDE w:val="0"/>
      <w:autoSpaceDN w:val="0"/>
      <w:adjustRightInd w:val="0"/>
      <w:ind w:left="1920" w:hanging="240"/>
      <w:jc w:val="left"/>
      <w:textAlignment w:val="baseline"/>
    </w:pPr>
    <w:rPr>
      <w:rFonts w:ascii="Verdana" w:hAnsi="Verdana"/>
      <w:sz w:val="18"/>
    </w:rPr>
  </w:style>
  <w:style w:type="paragraph" w:styleId="Index9">
    <w:name w:val="index 9"/>
    <w:basedOn w:val="Normal"/>
    <w:next w:val="Normal"/>
    <w:autoRedefine/>
    <w:uiPriority w:val="99"/>
    <w:semiHidden/>
    <w:pPr>
      <w:tabs>
        <w:tab w:val="right" w:pos="4175"/>
      </w:tabs>
      <w:overflowPunct w:val="0"/>
      <w:autoSpaceDE w:val="0"/>
      <w:autoSpaceDN w:val="0"/>
      <w:adjustRightInd w:val="0"/>
      <w:ind w:left="2160" w:hanging="240"/>
      <w:jc w:val="left"/>
      <w:textAlignment w:val="baseline"/>
    </w:pPr>
    <w:rPr>
      <w:rFonts w:ascii="Verdana" w:hAnsi="Verdana"/>
      <w:sz w:val="18"/>
    </w:rPr>
  </w:style>
  <w:style w:type="paragraph" w:customStyle="1" w:styleId="item1">
    <w:name w:val="item1"/>
    <w:basedOn w:val="Normal"/>
    <w:pPr>
      <w:numPr>
        <w:numId w:val="2"/>
      </w:numPr>
      <w:tabs>
        <w:tab w:val="clear" w:pos="0"/>
        <w:tab w:val="left" w:pos="426"/>
        <w:tab w:val="num" w:pos="908"/>
      </w:tabs>
      <w:spacing w:before="120"/>
      <w:ind w:left="908" w:hanging="908"/>
    </w:pPr>
    <w:rPr>
      <w:sz w:val="18"/>
    </w:rPr>
  </w:style>
  <w:style w:type="paragraph" w:customStyle="1" w:styleId="item2">
    <w:name w:val="item2"/>
    <w:basedOn w:val="Normal"/>
    <w:pPr>
      <w:numPr>
        <w:numId w:val="3"/>
      </w:numPr>
      <w:tabs>
        <w:tab w:val="clear" w:pos="2061"/>
        <w:tab w:val="left" w:pos="426"/>
        <w:tab w:val="num" w:pos="908"/>
      </w:tabs>
      <w:spacing w:before="120"/>
      <w:ind w:left="908" w:hanging="908"/>
    </w:pPr>
  </w:style>
  <w:style w:type="paragraph" w:customStyle="1" w:styleId="item3">
    <w:name w:val="item3"/>
    <w:basedOn w:val="Normal"/>
    <w:pPr>
      <w:tabs>
        <w:tab w:val="left" w:pos="426"/>
        <w:tab w:val="num" w:pos="908"/>
      </w:tabs>
      <w:spacing w:before="60"/>
      <w:ind w:left="908" w:hanging="908"/>
    </w:pPr>
    <w:rPr>
      <w:sz w:val="18"/>
    </w:rPr>
  </w:style>
  <w:style w:type="paragraph" w:customStyle="1" w:styleId="item5">
    <w:name w:val="item5"/>
    <w:basedOn w:val="Normal"/>
    <w:pPr>
      <w:tabs>
        <w:tab w:val="left" w:pos="426"/>
        <w:tab w:val="num" w:pos="908"/>
      </w:tabs>
      <w:spacing w:before="60"/>
      <w:ind w:left="908" w:hanging="908"/>
    </w:pPr>
    <w:rPr>
      <w:sz w:val="18"/>
    </w:rPr>
  </w:style>
  <w:style w:type="paragraph" w:styleId="Lgende">
    <w:name w:val="caption"/>
    <w:basedOn w:val="Normal"/>
    <w:next w:val="Normal"/>
    <w:qFormat/>
    <w:rsid w:val="00396C06"/>
    <w:pPr>
      <w:spacing w:before="120"/>
    </w:pPr>
    <w:rPr>
      <w:rFonts w:ascii="Univers" w:hAnsi="Univers" w:cs="Times New Roman"/>
      <w:b/>
      <w:i/>
      <w:sz w:val="24"/>
    </w:rPr>
  </w:style>
  <w:style w:type="paragraph" w:styleId="Liste">
    <w:name w:val="List"/>
    <w:basedOn w:val="Normal"/>
    <w:semiHidden/>
    <w:pPr>
      <w:spacing w:line="360" w:lineRule="auto"/>
      <w:ind w:left="283" w:hanging="283"/>
      <w:jc w:val="left"/>
    </w:pPr>
    <w:rPr>
      <w:rFonts w:ascii="Book Antiqua" w:hAnsi="Book Antiqua"/>
    </w:rPr>
  </w:style>
  <w:style w:type="paragraph" w:styleId="Liste2">
    <w:name w:val="List 2"/>
    <w:basedOn w:val="Liste"/>
    <w:semiHidden/>
    <w:pPr>
      <w:spacing w:before="60" w:after="60" w:line="264" w:lineRule="auto"/>
      <w:ind w:left="568" w:hanging="284"/>
      <w:jc w:val="both"/>
    </w:pPr>
    <w:rPr>
      <w:rFonts w:ascii="CG Times" w:hAnsi="CG Times"/>
      <w:sz w:val="22"/>
    </w:rPr>
  </w:style>
  <w:style w:type="paragraph" w:customStyle="1" w:styleId="listepuceniveau2">
    <w:name w:val="liste à puce niveau 2"/>
    <w:basedOn w:val="Retraitnormal"/>
    <w:pPr>
      <w:tabs>
        <w:tab w:val="num" w:pos="360"/>
      </w:tabs>
      <w:spacing w:before="0"/>
      <w:ind w:left="360" w:hanging="360"/>
    </w:pPr>
    <w:rPr>
      <w:rFonts w:ascii="Garamond" w:hAnsi="Garamond"/>
      <w:sz w:val="22"/>
      <w:szCs w:val="22"/>
    </w:rPr>
  </w:style>
  <w:style w:type="paragraph" w:styleId="Listepuces">
    <w:name w:val="List Bullet"/>
    <w:basedOn w:val="Normal"/>
    <w:uiPriority w:val="99"/>
    <w:rsid w:val="00396C06"/>
    <w:pPr>
      <w:numPr>
        <w:numId w:val="12"/>
      </w:numPr>
    </w:pPr>
  </w:style>
  <w:style w:type="paragraph" w:styleId="Listepuces2">
    <w:name w:val="List Bullet 2"/>
    <w:basedOn w:val="Normal"/>
    <w:uiPriority w:val="99"/>
    <w:rsid w:val="00396C06"/>
    <w:pPr>
      <w:numPr>
        <w:numId w:val="16"/>
      </w:numPr>
    </w:pPr>
  </w:style>
  <w:style w:type="paragraph" w:styleId="Listepuces3">
    <w:name w:val="List Bullet 3"/>
    <w:basedOn w:val="Normal"/>
    <w:uiPriority w:val="99"/>
    <w:rsid w:val="00396C06"/>
    <w:pPr>
      <w:numPr>
        <w:numId w:val="13"/>
      </w:numPr>
    </w:pPr>
  </w:style>
  <w:style w:type="paragraph" w:customStyle="1" w:styleId="Listepucesniveau1">
    <w:name w:val="Liste à puces niveau 1"/>
    <w:basedOn w:val="Normal"/>
    <w:uiPriority w:val="99"/>
    <w:rsid w:val="00396C06"/>
    <w:pPr>
      <w:numPr>
        <w:numId w:val="15"/>
      </w:numPr>
      <w:overflowPunct w:val="0"/>
      <w:autoSpaceDE w:val="0"/>
      <w:autoSpaceDN w:val="0"/>
      <w:adjustRightInd w:val="0"/>
      <w:spacing w:before="120"/>
      <w:textAlignment w:val="baseline"/>
    </w:pPr>
    <w:rPr>
      <w:rFonts w:ascii="Verdana" w:hAnsi="Verdana"/>
      <w:sz w:val="18"/>
    </w:rPr>
  </w:style>
  <w:style w:type="paragraph" w:customStyle="1" w:styleId="NomClient">
    <w:name w:val="Nom Client"/>
    <w:basedOn w:val="Normal"/>
    <w:uiPriority w:val="99"/>
    <w:pPr>
      <w:keepLines/>
      <w:spacing w:before="120"/>
      <w:jc w:val="right"/>
    </w:pPr>
    <w:rPr>
      <w:b/>
      <w:caps/>
      <w:color w:val="808080"/>
      <w:sz w:val="40"/>
    </w:rPr>
  </w:style>
  <w:style w:type="paragraph" w:customStyle="1" w:styleId="NomEtude">
    <w:name w:val="Nom Etude"/>
    <w:basedOn w:val="Normal"/>
    <w:uiPriority w:val="99"/>
    <w:pPr>
      <w:keepLines/>
      <w:spacing w:before="120"/>
      <w:jc w:val="right"/>
    </w:pPr>
    <w:rPr>
      <w:smallCaps/>
      <w:color w:val="808080"/>
      <w:sz w:val="36"/>
    </w:rPr>
  </w:style>
  <w:style w:type="paragraph" w:customStyle="1" w:styleId="NomSujetDocument">
    <w:name w:val="Nom SujetDocument"/>
    <w:basedOn w:val="Normal"/>
    <w:uiPriority w:val="99"/>
    <w:pPr>
      <w:keepLines/>
      <w:spacing w:before="120"/>
      <w:jc w:val="right"/>
    </w:pPr>
    <w:rPr>
      <w:i/>
      <w:color w:val="808080"/>
      <w:sz w:val="36"/>
    </w:rPr>
  </w:style>
  <w:style w:type="paragraph" w:customStyle="1" w:styleId="Paragraphe1">
    <w:name w:val="Paragraphe 1"/>
    <w:pPr>
      <w:keepNext/>
      <w:keepLines/>
      <w:tabs>
        <w:tab w:val="left" w:pos="432"/>
      </w:tabs>
      <w:spacing w:line="360" w:lineRule="auto"/>
      <w:ind w:firstLine="284"/>
      <w:jc w:val="both"/>
    </w:pPr>
    <w:rPr>
      <w:rFonts w:ascii="Arial" w:hAnsi="Arial"/>
    </w:rPr>
  </w:style>
  <w:style w:type="paragraph" w:customStyle="1" w:styleId="Paragraphe2">
    <w:name w:val="Paragraphe 2"/>
    <w:basedOn w:val="Normal"/>
    <w:pPr>
      <w:spacing w:line="360" w:lineRule="auto"/>
      <w:ind w:left="284" w:firstLine="283"/>
    </w:pPr>
    <w:rPr>
      <w:smallCaps/>
      <w:sz w:val="18"/>
    </w:rPr>
  </w:style>
  <w:style w:type="paragraph" w:customStyle="1" w:styleId="Paragraphe3">
    <w:name w:val="Paragraphe 3"/>
    <w:basedOn w:val="Paragraphe2"/>
    <w:pPr>
      <w:tabs>
        <w:tab w:val="left" w:pos="1418"/>
      </w:tabs>
      <w:spacing w:before="60"/>
      <w:ind w:left="0"/>
    </w:pPr>
    <w:rPr>
      <w:smallCaps w:val="0"/>
    </w:rPr>
  </w:style>
  <w:style w:type="paragraph" w:customStyle="1" w:styleId="Paragraphe4">
    <w:name w:val="Paragraphe 4"/>
    <w:basedOn w:val="Paragraphe3"/>
    <w:pPr>
      <w:spacing w:before="0" w:line="300" w:lineRule="exact"/>
      <w:ind w:left="851"/>
    </w:pPr>
    <w:rPr>
      <w:smallCaps/>
    </w:rPr>
  </w:style>
  <w:style w:type="character" w:customStyle="1" w:styleId="TexteCar">
    <w:name w:val="Texte Car"/>
    <w:rPr>
      <w:sz w:val="24"/>
      <w:lang w:val="fr-FR" w:eastAsia="fr-FR" w:bidi="ar-SA"/>
    </w:rPr>
  </w:style>
  <w:style w:type="character" w:customStyle="1" w:styleId="paragrapheCar">
    <w:name w:val="paragraphe Car"/>
    <w:rPr>
      <w:noProof/>
      <w:sz w:val="24"/>
      <w:lang w:val="fr-FR" w:eastAsia="fr-FR" w:bidi="ar-SA"/>
    </w:rPr>
  </w:style>
  <w:style w:type="paragraph" w:customStyle="1" w:styleId="Paratab">
    <w:name w:val="Paratab"/>
    <w:basedOn w:val="Normal"/>
    <w:pPr>
      <w:tabs>
        <w:tab w:val="left" w:pos="284"/>
      </w:tabs>
      <w:spacing w:before="120" w:line="360" w:lineRule="auto"/>
      <w:ind w:left="113" w:right="113"/>
      <w:jc w:val="left"/>
    </w:pPr>
    <w:rPr>
      <w:sz w:val="18"/>
    </w:rPr>
  </w:style>
  <w:style w:type="paragraph" w:customStyle="1" w:styleId="PetitesMaj">
    <w:name w:val="PetitesMaj"/>
    <w:basedOn w:val="Normal"/>
    <w:pPr>
      <w:spacing w:line="360" w:lineRule="auto"/>
    </w:pPr>
    <w:rPr>
      <w:smallCaps/>
    </w:rPr>
  </w:style>
  <w:style w:type="paragraph" w:customStyle="1" w:styleId="planning">
    <w:name w:val="planning"/>
    <w:basedOn w:val="Normal"/>
    <w:rPr>
      <w:rFonts w:ascii="Times New Roman" w:hAnsi="Times New Roman"/>
    </w:rPr>
  </w:style>
  <w:style w:type="paragraph" w:customStyle="1" w:styleId="Point">
    <w:name w:val="Point"/>
    <w:basedOn w:val="Normal"/>
    <w:pPr>
      <w:tabs>
        <w:tab w:val="num" w:pos="360"/>
      </w:tabs>
      <w:ind w:left="568" w:hanging="284"/>
    </w:pPr>
    <w:rPr>
      <w:rFonts w:ascii="Times New Roman" w:hAnsi="Times New Roman"/>
      <w:sz w:val="24"/>
    </w:rPr>
  </w:style>
  <w:style w:type="paragraph" w:styleId="PrformatHTML">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sz w:val="18"/>
    </w:rPr>
  </w:style>
  <w:style w:type="paragraph" w:customStyle="1" w:styleId="ret2">
    <w:name w:val="ret2"/>
    <w:basedOn w:val="Texte"/>
    <w:pPr>
      <w:ind w:right="51"/>
    </w:pPr>
    <w:rPr>
      <w:b/>
      <w:sz w:val="22"/>
      <w:u w:val="single"/>
    </w:rPr>
  </w:style>
  <w:style w:type="paragraph" w:customStyle="1" w:styleId="Retrait2">
    <w:name w:val="Retrait 2"/>
    <w:basedOn w:val="Normal"/>
    <w:pPr>
      <w:ind w:left="851"/>
    </w:pPr>
  </w:style>
  <w:style w:type="paragraph" w:customStyle="1" w:styleId="RETRAITT2">
    <w:name w:val="RETRAIT T2"/>
    <w:basedOn w:val="Retraitcorpsdetexte"/>
    <w:pPr>
      <w:spacing w:before="80" w:after="60"/>
    </w:pPr>
    <w:rPr>
      <w:rFonts w:ascii="Times New Roman" w:hAnsi="Times New Roman"/>
    </w:rPr>
  </w:style>
  <w:style w:type="paragraph" w:customStyle="1" w:styleId="Retraittitre20">
    <w:name w:val="Retrait titre 2"/>
    <w:basedOn w:val="Normal"/>
    <w:pPr>
      <w:ind w:left="851"/>
    </w:pPr>
  </w:style>
  <w:style w:type="paragraph" w:customStyle="1" w:styleId="RETRAIT1">
    <w:name w:val="RETRAIT1"/>
    <w:basedOn w:val="Normal"/>
    <w:pPr>
      <w:spacing w:before="120"/>
      <w:ind w:left="851"/>
    </w:pPr>
  </w:style>
  <w:style w:type="paragraph" w:customStyle="1" w:styleId="RETRAIT20">
    <w:name w:val="RETRAIT2"/>
    <w:basedOn w:val="Normal"/>
    <w:pPr>
      <w:ind w:left="964"/>
    </w:pPr>
  </w:style>
  <w:style w:type="paragraph" w:customStyle="1" w:styleId="RETRAIT3">
    <w:name w:val="RETRAIT3"/>
    <w:basedOn w:val="Titre3"/>
    <w:pPr>
      <w:ind w:left="851" w:hanging="720"/>
      <w:outlineLvl w:val="9"/>
    </w:pPr>
    <w:rPr>
      <w:rFonts w:ascii="Verdana" w:hAnsi="Verdana"/>
      <w:i/>
      <w:color w:val="808080"/>
    </w:rPr>
  </w:style>
  <w:style w:type="paragraph" w:styleId="Sous-titre">
    <w:name w:val="Subtitle"/>
    <w:basedOn w:val="Normal"/>
    <w:next w:val="Normal"/>
    <w:link w:val="Sous-titreCar"/>
    <w:qFormat/>
    <w:rsid w:val="00396C06"/>
    <w:pPr>
      <w:spacing w:after="60"/>
      <w:jc w:val="center"/>
      <w:outlineLvl w:val="1"/>
    </w:pPr>
    <w:rPr>
      <w:rFonts w:ascii="Cambria" w:hAnsi="Cambria"/>
    </w:rPr>
  </w:style>
  <w:style w:type="paragraph" w:customStyle="1" w:styleId="StyleCorpsdetexteComplexe12pt">
    <w:name w:val="Style Corps de texte + (Complexe) 12 pt"/>
    <w:basedOn w:val="Corpsdetexte"/>
  </w:style>
  <w:style w:type="paragraph" w:customStyle="1" w:styleId="StyleparagrapheAvant0ptAprs0pt">
    <w:name w:val="Style paragraphe + Avant : 0 pt Après : 0 pt"/>
    <w:basedOn w:val="paragraphe"/>
    <w:pPr>
      <w:spacing w:before="0" w:after="0"/>
    </w:pPr>
    <w:rPr>
      <w:rFonts w:ascii="Garamond" w:hAnsi="Garamond"/>
      <w:sz w:val="22"/>
    </w:rPr>
  </w:style>
  <w:style w:type="paragraph" w:customStyle="1" w:styleId="StyleparagrapheGaramond11ptAvant0ptAprs0pt">
    <w:name w:val="Style paragraphe + Garamond 11 pt Avant : 0 pt Après : 0 pt"/>
    <w:basedOn w:val="paragraphe"/>
    <w:rPr>
      <w:rFonts w:ascii="Garamond" w:hAnsi="Garamond"/>
      <w:sz w:val="22"/>
    </w:rPr>
  </w:style>
  <w:style w:type="paragraph" w:customStyle="1" w:styleId="StyleparagrapheSoulignement">
    <w:name w:val="Style paragraphe + Soulignement"/>
    <w:basedOn w:val="paragraphe"/>
    <w:rPr>
      <w:rFonts w:ascii="Garamond" w:hAnsi="Garamond"/>
      <w:sz w:val="22"/>
      <w:szCs w:val="24"/>
      <w:u w:val="single"/>
    </w:rPr>
  </w:style>
  <w:style w:type="character" w:customStyle="1" w:styleId="StyleparagrapheSoulignementCar">
    <w:name w:val="Style paragraphe + Soulignement Car"/>
    <w:rPr>
      <w:rFonts w:ascii="Garamond" w:hAnsi="Garamond"/>
      <w:noProof/>
      <w:sz w:val="22"/>
      <w:szCs w:val="24"/>
      <w:u w:val="single"/>
      <w:lang w:val="fr-FR" w:eastAsia="fr-FR" w:bidi="ar-SA"/>
    </w:rPr>
  </w:style>
  <w:style w:type="paragraph" w:customStyle="1" w:styleId="Styleret2TimesNewRomanNonGrasNonsoulignDroite0c">
    <w:name w:val="Style ret2 + Times New Roman Non Gras Non souligné Droite :  0 c..."/>
    <w:basedOn w:val="ret2"/>
    <w:pPr>
      <w:ind w:right="0"/>
    </w:pPr>
    <w:rPr>
      <w:rFonts w:ascii="Garamond" w:hAnsi="Garamond"/>
      <w:b w:val="0"/>
      <w:u w:val="none"/>
    </w:rPr>
  </w:style>
  <w:style w:type="character" w:customStyle="1" w:styleId="StyleSoulignement">
    <w:name w:val="Style Soulignement"/>
    <w:rPr>
      <w:rFonts w:ascii="Garamond" w:hAnsi="Garamond"/>
      <w:sz w:val="22"/>
      <w:szCs w:val="22"/>
      <w:u w:val="single"/>
    </w:rPr>
  </w:style>
  <w:style w:type="paragraph" w:customStyle="1" w:styleId="StyleTexteAvant0ptAprs0pt">
    <w:name w:val="Style Texte + Avant : 0 pt Après : 0 pt"/>
    <w:basedOn w:val="Texte"/>
    <w:pPr>
      <w:spacing w:before="0" w:after="0"/>
    </w:pPr>
    <w:rPr>
      <w:rFonts w:ascii="Garamond" w:hAnsi="Garamond"/>
    </w:rPr>
  </w:style>
  <w:style w:type="paragraph" w:customStyle="1" w:styleId="StyleTimesNewRomanComplexe12ptJustifi">
    <w:name w:val="Style Times New Roman (Complexe) 12 pt Justifié"/>
    <w:basedOn w:val="Normal"/>
    <w:rPr>
      <w:rFonts w:cs="Arial"/>
      <w:color w:val="000000"/>
      <w:szCs w:val="24"/>
    </w:rPr>
  </w:style>
  <w:style w:type="character" w:customStyle="1" w:styleId="StyleTimesNewRomanComplexe12ptSoulignement">
    <w:name w:val="Style Times New Roman (Complexe) 12 pt Soulignement"/>
    <w:rPr>
      <w:rFonts w:ascii="Garamond" w:hAnsi="Garamond"/>
      <w:sz w:val="24"/>
      <w:szCs w:val="24"/>
      <w:u w:val="single"/>
    </w:rPr>
  </w:style>
  <w:style w:type="paragraph" w:customStyle="1" w:styleId="StyleTimesNewRomanJustifi">
    <w:name w:val="Style Times New Roman Justifié"/>
    <w:basedOn w:val="Normal"/>
    <w:rPr>
      <w:rFonts w:ascii="Calisto MT" w:hAnsi="Calisto MT" w:cs="Arial"/>
      <w:color w:val="000000"/>
      <w:szCs w:val="24"/>
    </w:rPr>
  </w:style>
  <w:style w:type="paragraph" w:customStyle="1" w:styleId="Texte2">
    <w:name w:val="Texte 2"/>
    <w:basedOn w:val="Normal"/>
    <w:pPr>
      <w:spacing w:line="360" w:lineRule="auto"/>
      <w:ind w:left="284" w:right="284"/>
    </w:pPr>
  </w:style>
  <w:style w:type="paragraph" w:customStyle="1" w:styleId="Style1puce">
    <w:name w:val="Style1puce"/>
    <w:basedOn w:val="Texte2"/>
    <w:pPr>
      <w:tabs>
        <w:tab w:val="num" w:pos="360"/>
      </w:tabs>
      <w:ind w:left="360" w:hanging="360"/>
    </w:pPr>
  </w:style>
  <w:style w:type="paragraph" w:customStyle="1" w:styleId="Style2">
    <w:name w:val="Style2"/>
    <w:basedOn w:val="Soustitre1"/>
    <w:uiPriority w:val="99"/>
    <w:rsid w:val="00396C06"/>
    <w:pPr>
      <w:numPr>
        <w:ilvl w:val="0"/>
        <w:numId w:val="0"/>
      </w:numPr>
    </w:pPr>
  </w:style>
  <w:style w:type="paragraph" w:customStyle="1" w:styleId="Style2puce">
    <w:name w:val="Style2 puce"/>
    <w:basedOn w:val="Texte4"/>
    <w:pPr>
      <w:tabs>
        <w:tab w:val="num" w:pos="2138"/>
      </w:tabs>
      <w:ind w:left="2138" w:hanging="360"/>
    </w:pPr>
  </w:style>
  <w:style w:type="paragraph" w:customStyle="1" w:styleId="Style3">
    <w:name w:val="Style3"/>
    <w:basedOn w:val="Soustitre1"/>
    <w:autoRedefine/>
    <w:uiPriority w:val="99"/>
    <w:rsid w:val="00396C06"/>
    <w:pPr>
      <w:numPr>
        <w:ilvl w:val="0"/>
        <w:numId w:val="0"/>
      </w:numPr>
    </w:pPr>
  </w:style>
  <w:style w:type="paragraph" w:customStyle="1" w:styleId="Style4">
    <w:name w:val="Style4"/>
    <w:basedOn w:val="Soustitre1"/>
    <w:autoRedefine/>
    <w:uiPriority w:val="99"/>
    <w:rsid w:val="00396C06"/>
    <w:pPr>
      <w:numPr>
        <w:ilvl w:val="0"/>
        <w:numId w:val="0"/>
      </w:numPr>
    </w:pPr>
  </w:style>
  <w:style w:type="paragraph" w:customStyle="1" w:styleId="Style5">
    <w:name w:val="Style5"/>
    <w:basedOn w:val="Soustitre1"/>
    <w:autoRedefine/>
    <w:uiPriority w:val="99"/>
    <w:rsid w:val="00396C06"/>
    <w:pPr>
      <w:numPr>
        <w:ilvl w:val="0"/>
        <w:numId w:val="0"/>
      </w:numPr>
    </w:pPr>
    <w:rPr>
      <w:b w:val="0"/>
      <w:i w:val="0"/>
      <w:sz w:val="24"/>
      <w:szCs w:val="20"/>
    </w:rPr>
  </w:style>
  <w:style w:type="paragraph" w:customStyle="1" w:styleId="Symbole1">
    <w:name w:val="Symbole1"/>
    <w:basedOn w:val="Normal"/>
    <w:pPr>
      <w:spacing w:line="360" w:lineRule="auto"/>
      <w:ind w:left="851" w:hanging="284"/>
    </w:pPr>
    <w:rPr>
      <w:sz w:val="18"/>
    </w:rPr>
  </w:style>
  <w:style w:type="paragraph" w:customStyle="1" w:styleId="tiret1">
    <w:name w:val="tiret 1"/>
    <w:basedOn w:val="Normal"/>
    <w:pPr>
      <w:spacing w:line="360" w:lineRule="auto"/>
      <w:ind w:left="709" w:hanging="142"/>
    </w:pPr>
    <w:rPr>
      <w:sz w:val="18"/>
    </w:rPr>
  </w:style>
  <w:style w:type="paragraph" w:customStyle="1" w:styleId="tiret2">
    <w:name w:val="tiret 2"/>
    <w:basedOn w:val="tiret1"/>
    <w:pPr>
      <w:ind w:left="1276"/>
    </w:pPr>
  </w:style>
  <w:style w:type="paragraph" w:customStyle="1" w:styleId="Titreentte">
    <w:name w:val="Titre entête"/>
    <w:basedOn w:val="Normal"/>
    <w:next w:val="Normal"/>
    <w:pPr>
      <w:jc w:val="center"/>
    </w:pPr>
    <w:rPr>
      <w:b/>
      <w:smallCaps/>
      <w:sz w:val="32"/>
    </w:rPr>
  </w:style>
  <w:style w:type="paragraph" w:customStyle="1" w:styleId="TitrehorsTM">
    <w:name w:val="Titre hors TM"/>
    <w:basedOn w:val="Titre1"/>
    <w:next w:val="Normal"/>
    <w:autoRedefine/>
    <w:uiPriority w:val="99"/>
    <w:pPr>
      <w:keepLines/>
      <w:pageBreakBefore/>
      <w:numPr>
        <w:numId w:val="0"/>
      </w:numPr>
      <w:pBdr>
        <w:bottom w:val="single" w:sz="4" w:space="1" w:color="333399"/>
      </w:pBdr>
      <w:tabs>
        <w:tab w:val="left" w:pos="851"/>
      </w:tabs>
      <w:spacing w:before="0" w:after="480"/>
      <w:outlineLvl w:val="9"/>
    </w:pPr>
    <w:rPr>
      <w:bCs w:val="0"/>
      <w:smallCaps/>
      <w:sz w:val="36"/>
    </w:rPr>
  </w:style>
  <w:style w:type="paragraph" w:styleId="Titreindex">
    <w:name w:val="index heading"/>
    <w:basedOn w:val="Normal"/>
    <w:next w:val="Index1"/>
    <w:uiPriority w:val="99"/>
    <w:semiHidden/>
    <w:pPr>
      <w:spacing w:before="240"/>
      <w:jc w:val="center"/>
    </w:pPr>
    <w:rPr>
      <w:b/>
      <w:sz w:val="26"/>
    </w:rPr>
  </w:style>
  <w:style w:type="paragraph" w:styleId="TitreTR">
    <w:name w:val="toa heading"/>
    <w:basedOn w:val="Normal"/>
    <w:next w:val="Normal"/>
    <w:semiHidden/>
    <w:pPr>
      <w:spacing w:before="120"/>
    </w:pPr>
    <w:rPr>
      <w:rFonts w:cs="Arial"/>
      <w:b/>
      <w:bCs/>
      <w:sz w:val="24"/>
      <w:szCs w:val="24"/>
    </w:rPr>
  </w:style>
  <w:style w:type="paragraph" w:customStyle="1" w:styleId="TITRE20">
    <w:name w:val="TITRE2"/>
    <w:basedOn w:val="Normal"/>
  </w:style>
  <w:style w:type="paragraph" w:customStyle="1" w:styleId="TMA">
    <w:name w:val="TMA"/>
    <w:basedOn w:val="En-tte"/>
    <w:pPr>
      <w:pBdr>
        <w:bottom w:val="single" w:sz="12" w:space="1" w:color="0000FF"/>
      </w:pBdr>
      <w:tabs>
        <w:tab w:val="clear" w:pos="9072"/>
        <w:tab w:val="right" w:leader="dot" w:pos="9061"/>
      </w:tabs>
      <w:spacing w:before="720"/>
      <w:ind w:left="426" w:hanging="426"/>
    </w:pPr>
    <w:rPr>
      <w:rFonts w:ascii="Times New Roman" w:hAnsi="Times New Roman"/>
      <w:iCs/>
      <w:caps/>
      <w:noProof/>
      <w:color w:val="808080"/>
    </w:rPr>
  </w:style>
  <w:style w:type="paragraph" w:customStyle="1" w:styleId="xl24">
    <w:name w:val="xl24"/>
    <w:basedOn w:val="Normal"/>
    <w:uiPriority w:val="99"/>
    <w:pPr>
      <w:spacing w:before="100" w:beforeAutospacing="1" w:after="100" w:afterAutospacing="1"/>
      <w:textAlignment w:val="center"/>
    </w:pPr>
    <w:rPr>
      <w:rFonts w:ascii="Arial Unicode MS" w:eastAsia="Arial Unicode MS" w:hAnsi="Arial Unicode MS"/>
      <w:sz w:val="24"/>
      <w:szCs w:val="24"/>
    </w:rPr>
  </w:style>
  <w:style w:type="paragraph" w:customStyle="1" w:styleId="xl25">
    <w:name w:val="xl25"/>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46">
    <w:name w:val="xl46"/>
    <w:basedOn w:val="Normal"/>
    <w:uiPriority w:val="99"/>
    <w:pPr>
      <w:pBdr>
        <w:top w:val="single" w:sz="4" w:space="0" w:color="auto"/>
        <w:left w:val="single" w:sz="4" w:space="0" w:color="auto"/>
      </w:pBdr>
      <w:shd w:val="clear" w:color="auto" w:fill="99CCFF"/>
      <w:spacing w:before="100" w:beforeAutospacing="1" w:after="100" w:afterAutospacing="1"/>
      <w:jc w:val="center"/>
      <w:textAlignment w:val="center"/>
    </w:pPr>
    <w:rPr>
      <w:rFonts w:eastAsia="Arial Unicode MS" w:cs="Arial"/>
      <w:b/>
      <w:bCs/>
      <w:sz w:val="24"/>
      <w:szCs w:val="24"/>
    </w:rPr>
  </w:style>
  <w:style w:type="paragraph" w:customStyle="1" w:styleId="xl47">
    <w:name w:val="xl47"/>
    <w:basedOn w:val="Normal"/>
    <w:uiPriority w:val="99"/>
    <w:pPr>
      <w:pBdr>
        <w:top w:val="single" w:sz="4" w:space="0" w:color="auto"/>
      </w:pBdr>
      <w:shd w:val="clear" w:color="auto" w:fill="99CCFF"/>
      <w:spacing w:before="100" w:beforeAutospacing="1" w:after="100" w:afterAutospacing="1"/>
      <w:jc w:val="center"/>
      <w:textAlignment w:val="center"/>
    </w:pPr>
    <w:rPr>
      <w:rFonts w:eastAsia="Arial Unicode MS" w:cs="Arial"/>
      <w:b/>
      <w:bCs/>
      <w:sz w:val="24"/>
      <w:szCs w:val="24"/>
    </w:rPr>
  </w:style>
  <w:style w:type="paragraph" w:customStyle="1" w:styleId="xl48">
    <w:name w:val="xl48"/>
    <w:basedOn w:val="Normal"/>
    <w:uiPriority w:val="99"/>
    <w:pPr>
      <w:pBdr>
        <w:top w:val="single" w:sz="4" w:space="0" w:color="auto"/>
        <w:right w:val="single" w:sz="4" w:space="0" w:color="auto"/>
      </w:pBdr>
      <w:shd w:val="clear" w:color="auto" w:fill="99CCFF"/>
      <w:spacing w:before="100" w:beforeAutospacing="1" w:after="100" w:afterAutospacing="1"/>
      <w:jc w:val="center"/>
      <w:textAlignment w:val="center"/>
    </w:pPr>
    <w:rPr>
      <w:rFonts w:eastAsia="Arial Unicode MS" w:cs="Arial"/>
      <w:b/>
      <w:bCs/>
      <w:sz w:val="24"/>
      <w:szCs w:val="24"/>
    </w:rPr>
  </w:style>
  <w:style w:type="paragraph" w:customStyle="1" w:styleId="xl49">
    <w:name w:val="xl49"/>
    <w:basedOn w:val="Normal"/>
    <w:uiPriority w:val="99"/>
    <w:pPr>
      <w:pBdr>
        <w:left w:val="single" w:sz="4" w:space="0" w:color="auto"/>
        <w:bottom w:val="single" w:sz="4" w:space="0" w:color="auto"/>
      </w:pBdr>
      <w:shd w:val="clear" w:color="auto" w:fill="99CCFF"/>
      <w:spacing w:before="100" w:beforeAutospacing="1" w:after="100" w:afterAutospacing="1"/>
      <w:jc w:val="center"/>
      <w:textAlignment w:val="center"/>
    </w:pPr>
    <w:rPr>
      <w:rFonts w:eastAsia="Arial Unicode MS" w:cs="Arial"/>
      <w:b/>
      <w:bCs/>
      <w:sz w:val="24"/>
      <w:szCs w:val="24"/>
    </w:rPr>
  </w:style>
  <w:style w:type="paragraph" w:customStyle="1" w:styleId="xl50">
    <w:name w:val="xl50"/>
    <w:basedOn w:val="Normal"/>
    <w:uiPriority w:val="99"/>
    <w:pPr>
      <w:pBdr>
        <w:bottom w:val="single" w:sz="4" w:space="0" w:color="auto"/>
      </w:pBdr>
      <w:shd w:val="clear" w:color="auto" w:fill="99CCFF"/>
      <w:spacing w:before="100" w:beforeAutospacing="1" w:after="100" w:afterAutospacing="1"/>
      <w:jc w:val="center"/>
      <w:textAlignment w:val="center"/>
    </w:pPr>
    <w:rPr>
      <w:rFonts w:eastAsia="Arial Unicode MS" w:cs="Arial"/>
      <w:b/>
      <w:bCs/>
      <w:sz w:val="24"/>
      <w:szCs w:val="24"/>
    </w:rPr>
  </w:style>
  <w:style w:type="paragraph" w:customStyle="1" w:styleId="xl51">
    <w:name w:val="xl51"/>
    <w:basedOn w:val="Normal"/>
    <w:uiPriority w:val="99"/>
    <w:pPr>
      <w:pBdr>
        <w:bottom w:val="single" w:sz="4" w:space="0" w:color="auto"/>
        <w:right w:val="single" w:sz="4" w:space="0" w:color="auto"/>
      </w:pBdr>
      <w:shd w:val="clear" w:color="auto" w:fill="99CCFF"/>
      <w:spacing w:before="100" w:beforeAutospacing="1" w:after="100" w:afterAutospacing="1"/>
      <w:jc w:val="center"/>
      <w:textAlignment w:val="center"/>
    </w:pPr>
    <w:rPr>
      <w:rFonts w:eastAsia="Arial Unicode MS" w:cs="Arial"/>
      <w:b/>
      <w:bCs/>
      <w:sz w:val="24"/>
      <w:szCs w:val="24"/>
    </w:rPr>
  </w:style>
  <w:style w:type="paragraph" w:customStyle="1" w:styleId="xl52">
    <w:name w:val="xl52"/>
    <w:basedOn w:val="Normal"/>
    <w:uiPriority w:val="99"/>
    <w:pPr>
      <w:pBdr>
        <w:top w:val="single" w:sz="4" w:space="0" w:color="auto"/>
        <w:bottom w:val="single" w:sz="4" w:space="0" w:color="auto"/>
      </w:pBdr>
      <w:spacing w:before="100" w:beforeAutospacing="1" w:after="100" w:afterAutospacing="1"/>
      <w:textAlignment w:val="center"/>
    </w:pPr>
    <w:rPr>
      <w:rFonts w:eastAsia="Arial Unicode MS"/>
    </w:rPr>
  </w:style>
  <w:style w:type="paragraph" w:customStyle="1" w:styleId="xl53">
    <w:name w:val="xl5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54">
    <w:name w:val="xl54"/>
    <w:basedOn w:val="Normal"/>
    <w:uiPriority w:val="99"/>
    <w:pPr>
      <w:pBdr>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uiPriority w:val="99"/>
    <w:pPr>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7">
    <w:name w:val="xl57"/>
    <w:basedOn w:val="Normal"/>
    <w:uiPriority w:val="9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eastAsia="Arial Unicode MS"/>
    </w:rPr>
  </w:style>
  <w:style w:type="paragraph" w:customStyle="1" w:styleId="xl58">
    <w:name w:val="xl58"/>
    <w:basedOn w:val="Normal"/>
    <w:uiPriority w:val="9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rPr>
  </w:style>
  <w:style w:type="paragraph" w:customStyle="1" w:styleId="xl59">
    <w:name w:val="xl5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60">
    <w:name w:val="xl60"/>
    <w:basedOn w:val="Normal"/>
    <w:pPr>
      <w:pBdr>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61">
    <w:name w:val="xl6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62">
    <w:name w:val="xl6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sz w:val="24"/>
      <w:szCs w:val="24"/>
    </w:rPr>
  </w:style>
  <w:style w:type="paragraph" w:customStyle="1" w:styleId="xl63">
    <w:name w:val="xl63"/>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StyleTitre1Univers12ptBasSimpleAutomatique05pt">
    <w:name w:val="Style Titre 1 + Univers 12 pt Bas: (Simple Automatique  05 pt ..."/>
    <w:basedOn w:val="Titre1"/>
    <w:pPr>
      <w:numPr>
        <w:numId w:val="7"/>
      </w:numPr>
      <w:pBdr>
        <w:bottom w:val="single" w:sz="4" w:space="1" w:color="auto"/>
      </w:pBdr>
    </w:pPr>
    <w:rPr>
      <w:rFonts w:ascii="Univers" w:hAnsi="Univers" w:cs="Times New Roman"/>
      <w:smallCaps/>
      <w:sz w:val="24"/>
      <w:szCs w:val="20"/>
    </w:rPr>
  </w:style>
  <w:style w:type="paragraph" w:customStyle="1" w:styleId="Blocdecitation">
    <w:name w:val="Bloc de citation"/>
    <w:basedOn w:val="Corpsdetexte"/>
    <w:pPr>
      <w:keepLines/>
      <w:pBdr>
        <w:top w:val="single" w:sz="6" w:space="14" w:color="FFCC00"/>
        <w:left w:val="single" w:sz="6" w:space="14" w:color="FFCC00"/>
        <w:bottom w:val="single" w:sz="6" w:space="14" w:color="FFCC00"/>
        <w:right w:val="single" w:sz="6" w:space="14" w:color="FFCC00"/>
      </w:pBdr>
      <w:spacing w:after="240" w:line="240" w:lineRule="atLeast"/>
      <w:ind w:left="720" w:right="720"/>
    </w:pPr>
    <w:rPr>
      <w:rFonts w:ascii="Garamond" w:hAnsi="Garamond"/>
      <w:i/>
      <w:iCs/>
      <w:color w:val="333399"/>
      <w:sz w:val="22"/>
      <w:szCs w:val="22"/>
      <w:lang w:eastAsia="en-US"/>
    </w:rPr>
  </w:style>
  <w:style w:type="paragraph" w:customStyle="1" w:styleId="StyleListepucesniveau110ptGrasSoulignementAvant">
    <w:name w:val="Style Liste à puces niveau 1 + 10 pt Gras Soulignement  Avant : ..."/>
    <w:basedOn w:val="Listepucesniveau1"/>
    <w:autoRedefine/>
    <w:pPr>
      <w:tabs>
        <w:tab w:val="left" w:pos="720"/>
      </w:tabs>
    </w:pPr>
    <w:rPr>
      <w:b/>
      <w:bCs/>
      <w:sz w:val="24"/>
      <w:u w:val="single"/>
    </w:rPr>
  </w:style>
  <w:style w:type="character" w:customStyle="1" w:styleId="Listepucesniveau1Car">
    <w:name w:val="Liste à puces niveau 1 Car"/>
    <w:rPr>
      <w:rFonts w:ascii="Garamond" w:hAnsi="Garamond"/>
      <w:noProof w:val="0"/>
      <w:color w:val="000000"/>
      <w:sz w:val="22"/>
      <w:szCs w:val="22"/>
      <w:lang w:val="fr-FR" w:eastAsia="fr-FR"/>
    </w:rPr>
  </w:style>
  <w:style w:type="paragraph" w:styleId="Corpsdetexte2">
    <w:name w:val="Body Text 2"/>
    <w:basedOn w:val="Normal"/>
    <w:link w:val="Corpsdetexte2Car"/>
    <w:uiPriority w:val="99"/>
    <w:rsid w:val="00396C06"/>
    <w:pPr>
      <w:framePr w:hSpace="142" w:vSpace="142" w:wrap="around" w:vAnchor="text" w:hAnchor="text" w:y="1"/>
      <w:ind w:left="414"/>
    </w:pPr>
  </w:style>
  <w:style w:type="paragraph" w:customStyle="1" w:styleId="Niveau2">
    <w:name w:val="Niveau 2"/>
    <w:basedOn w:val="Normal"/>
    <w:pPr>
      <w:spacing w:after="0"/>
      <w:jc w:val="left"/>
    </w:pPr>
    <w:rPr>
      <w:rFonts w:ascii="Times New Roman" w:hAnsi="Times New Roman"/>
      <w:b/>
    </w:rPr>
  </w:style>
  <w:style w:type="paragraph" w:styleId="Textedebulles">
    <w:name w:val="Balloon Text"/>
    <w:basedOn w:val="Normal"/>
    <w:link w:val="TextedebullesCar"/>
    <w:uiPriority w:val="99"/>
    <w:rsid w:val="00396C06"/>
    <w:rPr>
      <w:rFonts w:ascii="Tahoma" w:hAnsi="Tahoma" w:cs="Tahoma"/>
      <w:sz w:val="16"/>
      <w:szCs w:val="16"/>
    </w:rPr>
  </w:style>
  <w:style w:type="paragraph" w:customStyle="1" w:styleId="Normalcentr1">
    <w:name w:val="Normal centré1"/>
    <w:basedOn w:val="Normal"/>
    <w:pPr>
      <w:ind w:left="1701" w:right="1135"/>
    </w:pPr>
  </w:style>
  <w:style w:type="paragraph" w:customStyle="1" w:styleId="Corpsdetexte21">
    <w:name w:val="Corps de texte 21"/>
    <w:basedOn w:val="Normal"/>
    <w:uiPriority w:val="99"/>
    <w:pPr>
      <w:overflowPunct w:val="0"/>
      <w:autoSpaceDE w:val="0"/>
      <w:autoSpaceDN w:val="0"/>
      <w:adjustRightInd w:val="0"/>
      <w:ind w:left="1843" w:hanging="1134"/>
      <w:textAlignment w:val="baseline"/>
    </w:pPr>
    <w:rPr>
      <w:rFonts w:ascii="Verdana" w:hAnsi="Verdana"/>
      <w:sz w:val="18"/>
    </w:rPr>
  </w:style>
  <w:style w:type="paragraph" w:customStyle="1" w:styleId="Corpsdetexte31">
    <w:name w:val="Corps de texte 31"/>
    <w:basedOn w:val="Normal"/>
  </w:style>
  <w:style w:type="paragraph" w:customStyle="1" w:styleId="Retraitcorpsdetexte21">
    <w:name w:val="Retrait corps de texte 21"/>
    <w:basedOn w:val="Normal"/>
    <w:pPr>
      <w:overflowPunct w:val="0"/>
      <w:autoSpaceDE w:val="0"/>
      <w:autoSpaceDN w:val="0"/>
      <w:adjustRightInd w:val="0"/>
      <w:ind w:left="851" w:hanging="142"/>
      <w:textAlignment w:val="baseline"/>
    </w:pPr>
    <w:rPr>
      <w:rFonts w:ascii="Verdana" w:hAnsi="Verdana"/>
      <w:sz w:val="18"/>
    </w:rPr>
  </w:style>
  <w:style w:type="paragraph" w:customStyle="1" w:styleId="Retraitcorpsdetexte31">
    <w:name w:val="Retrait corps de texte 31"/>
    <w:basedOn w:val="Normal"/>
    <w:pPr>
      <w:overflowPunct w:val="0"/>
      <w:autoSpaceDE w:val="0"/>
      <w:autoSpaceDN w:val="0"/>
      <w:adjustRightInd w:val="0"/>
      <w:ind w:left="1418"/>
      <w:jc w:val="left"/>
      <w:textAlignment w:val="baseline"/>
    </w:pPr>
    <w:rPr>
      <w:sz w:val="18"/>
    </w:rPr>
  </w:style>
  <w:style w:type="character" w:customStyle="1" w:styleId="Lienhypertexte1">
    <w:name w:val="Lien hypertexte1"/>
    <w:rPr>
      <w:color w:val="0000FF"/>
      <w:u w:val="single"/>
    </w:rPr>
  </w:style>
  <w:style w:type="paragraph" w:styleId="Adresseexpditeur">
    <w:name w:val="envelope return"/>
    <w:basedOn w:val="Normal"/>
    <w:semiHidden/>
    <w:rPr>
      <w:rFonts w:ascii="Linotype Univers" w:hAnsi="Linotype Univers"/>
    </w:rPr>
  </w:style>
  <w:style w:type="paragraph" w:customStyle="1" w:styleId="1paraphtitre2">
    <w:name w:val="1 paraph  titre 2"/>
    <w:basedOn w:val="Retraitcorpsdetexte2"/>
    <w:next w:val="Normal"/>
    <w:autoRedefine/>
    <w:pPr>
      <w:tabs>
        <w:tab w:val="right" w:pos="7939"/>
      </w:tabs>
      <w:spacing w:after="0"/>
      <w:ind w:left="284"/>
      <w:jc w:val="left"/>
    </w:pPr>
    <w:rPr>
      <w:rFonts w:ascii="Times New Roman" w:hAnsi="Times New Roman"/>
    </w:rPr>
  </w:style>
  <w:style w:type="paragraph" w:customStyle="1" w:styleId="Retraitnormal0">
    <w:name w:val="Retrait normal 0"/>
    <w:basedOn w:val="Normal"/>
    <w:pPr>
      <w:tabs>
        <w:tab w:val="left" w:pos="737"/>
      </w:tabs>
      <w:spacing w:before="40"/>
      <w:ind w:left="738" w:hanging="284"/>
    </w:pPr>
    <w:rPr>
      <w:rFonts w:ascii="Times New Roman" w:hAnsi="Times New Roman"/>
    </w:rPr>
  </w:style>
  <w:style w:type="paragraph" w:customStyle="1" w:styleId="2paraphtitre2">
    <w:name w:val="2 paraph titre 2"/>
    <w:basedOn w:val="Retraitcorpsdetexte2"/>
    <w:autoRedefine/>
    <w:pPr>
      <w:tabs>
        <w:tab w:val="right" w:pos="7939"/>
      </w:tabs>
      <w:spacing w:before="60" w:after="0"/>
      <w:ind w:left="26" w:firstLine="541"/>
    </w:pPr>
    <w:rPr>
      <w:rFonts w:ascii="Times New Roman" w:hAnsi="Times New Roman"/>
      <w:iCs/>
    </w:rPr>
  </w:style>
  <w:style w:type="paragraph" w:customStyle="1" w:styleId="2paraphtitremodif">
    <w:name w:val="2 paraph titre modif"/>
    <w:basedOn w:val="2paraphtitre2"/>
    <w:pPr>
      <w:ind w:left="993" w:firstLine="425"/>
    </w:pPr>
  </w:style>
  <w:style w:type="paragraph" w:customStyle="1" w:styleId="2paraphtitreamodif">
    <w:name w:val="2 paraph titre a modif"/>
    <w:basedOn w:val="2paraphtitre2"/>
  </w:style>
  <w:style w:type="paragraph" w:customStyle="1" w:styleId="m-adresse">
    <w:name w:val="m-adresse"/>
    <w:pPr>
      <w:framePr w:w="1701" w:h="2778" w:hRule="exact" w:hSpace="142" w:vSpace="142" w:wrap="around" w:vAnchor="page" w:hAnchor="page" w:x="568" w:y="13099"/>
      <w:overflowPunct w:val="0"/>
      <w:autoSpaceDE w:val="0"/>
      <w:autoSpaceDN w:val="0"/>
      <w:adjustRightInd w:val="0"/>
      <w:spacing w:line="227" w:lineRule="atLeast"/>
      <w:textAlignment w:val="baseline"/>
    </w:pPr>
    <w:rPr>
      <w:rFonts w:ascii="Arial Narrow" w:hAnsi="Arial Narrow"/>
      <w:b/>
      <w:sz w:val="16"/>
    </w:rPr>
  </w:style>
  <w:style w:type="paragraph" w:customStyle="1" w:styleId="m-service">
    <w:name w:val="m-service"/>
    <w:basedOn w:val="Normal"/>
    <w:pPr>
      <w:spacing w:before="180" w:line="340" w:lineRule="exact"/>
      <w:ind w:left="170"/>
    </w:pPr>
    <w:rPr>
      <w:rFonts w:ascii="Arial Narrow" w:hAnsi="Arial Narrow"/>
      <w:b/>
      <w:color w:val="FFFFFF"/>
    </w:rPr>
  </w:style>
  <w:style w:type="paragraph" w:customStyle="1" w:styleId="m-logoequipement">
    <w:name w:val="m-logo equipement"/>
    <w:basedOn w:val="Normal"/>
    <w:pPr>
      <w:framePr w:hSpace="142" w:wrap="around" w:vAnchor="page" w:hAnchor="page" w:x="568" w:y="3460" w:anchorLock="1"/>
      <w:overflowPunct w:val="0"/>
      <w:autoSpaceDE w:val="0"/>
      <w:autoSpaceDN w:val="0"/>
      <w:adjustRightInd w:val="0"/>
      <w:spacing w:after="60"/>
      <w:jc w:val="left"/>
      <w:textAlignment w:val="baseline"/>
    </w:pPr>
    <w:rPr>
      <w:rFonts w:ascii="Times New Roman" w:hAnsi="Times New Roman"/>
      <w:sz w:val="24"/>
    </w:rPr>
  </w:style>
  <w:style w:type="paragraph" w:customStyle="1" w:styleId="m-servicegris">
    <w:name w:val="m-service gris"/>
    <w:basedOn w:val="m-service"/>
    <w:rPr>
      <w:color w:val="808080"/>
    </w:rPr>
  </w:style>
  <w:style w:type="paragraph" w:customStyle="1" w:styleId="Article">
    <w:name w:val="Article"/>
    <w:basedOn w:val="Normal"/>
    <w:pPr>
      <w:spacing w:before="360"/>
      <w:ind w:left="284" w:hanging="284"/>
    </w:pPr>
    <w:rPr>
      <w:b/>
      <w:sz w:val="28"/>
    </w:rPr>
  </w:style>
  <w:style w:type="paragraph" w:customStyle="1" w:styleId="font5">
    <w:name w:val="font5"/>
    <w:basedOn w:val="Normal"/>
    <w:pPr>
      <w:spacing w:before="100" w:beforeAutospacing="1" w:after="100" w:afterAutospacing="1"/>
      <w:jc w:val="left"/>
    </w:pPr>
    <w:rPr>
      <w:rFonts w:eastAsia="Arial Unicode MS" w:cs="Arial"/>
    </w:rPr>
  </w:style>
  <w:style w:type="paragraph" w:customStyle="1" w:styleId="m-date">
    <w:name w:val="m-date"/>
    <w:basedOn w:val="Normal"/>
    <w:pPr>
      <w:spacing w:line="640" w:lineRule="exact"/>
      <w:ind w:left="1701"/>
    </w:pPr>
    <w:rPr>
      <w:rFonts w:ascii="Arial Narrow" w:hAnsi="Arial Narrow"/>
      <w:sz w:val="32"/>
    </w:rPr>
  </w:style>
  <w:style w:type="paragraph" w:customStyle="1" w:styleId="m-sous-titre">
    <w:name w:val="m-sous-titre"/>
    <w:basedOn w:val="Normal"/>
    <w:next w:val="Normal"/>
    <w:pPr>
      <w:spacing w:line="1080" w:lineRule="exact"/>
      <w:ind w:left="1673"/>
    </w:pPr>
    <w:rPr>
      <w:rFonts w:ascii="Arial Narrow" w:hAnsi="Arial Narrow"/>
      <w:sz w:val="72"/>
    </w:rPr>
  </w:style>
  <w:style w:type="paragraph" w:customStyle="1" w:styleId="sous-Titre2">
    <w:name w:val="sous-Titre 2"/>
    <w:basedOn w:val="Normal"/>
    <w:pPr>
      <w:keepNext/>
      <w:spacing w:before="240"/>
      <w:ind w:left="283" w:hanging="283"/>
    </w:pPr>
    <w:rPr>
      <w:b/>
      <w:i/>
    </w:rPr>
  </w:style>
  <w:style w:type="paragraph" w:customStyle="1" w:styleId="StyleTitre3Italique">
    <w:name w:val="Style Titre 3 + Italique"/>
    <w:basedOn w:val="Titre3"/>
    <w:pPr>
      <w:numPr>
        <w:numId w:val="6"/>
      </w:numPr>
    </w:pPr>
    <w:rPr>
      <w:rFonts w:ascii="Univers" w:hAnsi="Univers" w:cs="Times New Roman"/>
      <w:b w:val="0"/>
      <w:i/>
    </w:rPr>
  </w:style>
  <w:style w:type="paragraph" w:customStyle="1" w:styleId="Sous-titre5">
    <w:name w:val="Sous-titre 5"/>
    <w:basedOn w:val="Normal"/>
    <w:pPr>
      <w:keepNext/>
      <w:spacing w:before="240" w:after="60"/>
    </w:pPr>
    <w:rPr>
      <w:b/>
      <w:i/>
    </w:rPr>
  </w:style>
  <w:style w:type="paragraph" w:customStyle="1" w:styleId="Titre1Titre1Article">
    <w:name w:val="Titre 1.Titre 1 Article"/>
    <w:basedOn w:val="Normal"/>
    <w:next w:val="Normal"/>
    <w:pPr>
      <w:keepNext/>
      <w:spacing w:before="240"/>
    </w:pPr>
    <w:rPr>
      <w:b/>
      <w:kern w:val="28"/>
      <w:sz w:val="28"/>
    </w:rPr>
  </w:style>
  <w:style w:type="paragraph" w:styleId="Listepuces4">
    <w:name w:val="List Bullet 4"/>
    <w:basedOn w:val="Normal"/>
    <w:uiPriority w:val="99"/>
    <w:rsid w:val="00396C06"/>
    <w:pPr>
      <w:numPr>
        <w:numId w:val="14"/>
      </w:numPr>
    </w:pPr>
  </w:style>
  <w:style w:type="paragraph" w:customStyle="1" w:styleId="retrait">
    <w:name w:val="retrait"/>
    <w:basedOn w:val="Paragraphe0"/>
    <w:pPr>
      <w:ind w:left="850" w:hanging="283"/>
    </w:pPr>
  </w:style>
  <w:style w:type="paragraph" w:customStyle="1" w:styleId="chapitre">
    <w:name w:val="chapitre"/>
    <w:basedOn w:val="Normal"/>
    <w:next w:val="Normal"/>
    <w:pPr>
      <w:tabs>
        <w:tab w:val="left" w:pos="851"/>
      </w:tabs>
      <w:ind w:right="-143"/>
      <w:jc w:val="center"/>
    </w:pPr>
    <w:rPr>
      <w:b/>
      <w:i/>
      <w:iCs/>
      <w:caps/>
      <w:color w:val="000080"/>
      <w:sz w:val="32"/>
      <w:szCs w:val="32"/>
      <w:u w:val="double"/>
    </w:rPr>
  </w:style>
  <w:style w:type="paragraph" w:customStyle="1" w:styleId="Enormal">
    <w:name w:val="Enormal"/>
    <w:basedOn w:val="Normal"/>
    <w:pPr>
      <w:spacing w:before="240"/>
      <w:ind w:firstLine="1418"/>
    </w:pPr>
    <w:rPr>
      <w:sz w:val="24"/>
    </w:rPr>
  </w:style>
  <w:style w:type="paragraph" w:customStyle="1" w:styleId="StyleBlocdecitationGrasAvant6ptAprs6pt">
    <w:name w:val="Style Bloc de citation + Gras Avant : 6 pt Après : 6 pt"/>
    <w:basedOn w:val="Blocdecitation"/>
    <w:pPr>
      <w:spacing w:before="120" w:after="120"/>
    </w:pPr>
    <w:rPr>
      <w:b w:val="0"/>
      <w:bCs/>
      <w:szCs w:val="20"/>
    </w:rPr>
  </w:style>
  <w:style w:type="paragraph" w:customStyle="1" w:styleId="Centreappels3">
    <w:name w:val="Centreappels3"/>
    <w:basedOn w:val="Normal"/>
    <w:pPr>
      <w:spacing w:before="120"/>
      <w:ind w:left="709"/>
    </w:pPr>
    <w:rPr>
      <w:b/>
      <w:i/>
      <w:sz w:val="24"/>
    </w:rPr>
  </w:style>
  <w:style w:type="paragraph" w:customStyle="1" w:styleId="StyleListepucesniveau1GrasSoulignement">
    <w:name w:val="Style Liste à puces niveau 1 + Gras Soulignement"/>
    <w:basedOn w:val="Listepucesniveau1"/>
    <w:autoRedefine/>
    <w:pPr>
      <w:numPr>
        <w:numId w:val="0"/>
      </w:numPr>
      <w:tabs>
        <w:tab w:val="num" w:pos="1069"/>
      </w:tabs>
      <w:ind w:left="1069" w:hanging="360"/>
    </w:pPr>
    <w:rPr>
      <w:bCs/>
    </w:rPr>
  </w:style>
  <w:style w:type="paragraph" w:customStyle="1" w:styleId="Intitulduposte">
    <w:name w:val="Intitulé du poste"/>
    <w:basedOn w:val="Normal"/>
    <w:pPr>
      <w:tabs>
        <w:tab w:val="num" w:pos="1021"/>
      </w:tabs>
      <w:spacing w:before="240"/>
      <w:ind w:left="1021" w:hanging="908"/>
    </w:pPr>
  </w:style>
  <w:style w:type="paragraph" w:customStyle="1" w:styleId="item4">
    <w:name w:val="item4"/>
    <w:basedOn w:val="Normal"/>
    <w:pPr>
      <w:tabs>
        <w:tab w:val="left" w:pos="426"/>
      </w:tabs>
      <w:overflowPunct w:val="0"/>
      <w:autoSpaceDE w:val="0"/>
      <w:autoSpaceDN w:val="0"/>
      <w:adjustRightInd w:val="0"/>
      <w:spacing w:before="120"/>
      <w:ind w:firstLine="425"/>
      <w:textAlignment w:val="baseline"/>
    </w:pPr>
    <w:rPr>
      <w:b/>
      <w:i/>
      <w:iCs/>
      <w:sz w:val="24"/>
      <w:u w:val="single"/>
    </w:rPr>
  </w:style>
  <w:style w:type="paragraph" w:customStyle="1" w:styleId="item6">
    <w:name w:val="item6"/>
    <w:basedOn w:val="item4"/>
    <w:pPr>
      <w:spacing w:before="240"/>
    </w:pPr>
    <w:rPr>
      <w:smallCaps/>
    </w:rPr>
  </w:style>
  <w:style w:type="paragraph" w:customStyle="1" w:styleId="Item60">
    <w:name w:val="Item6"/>
    <w:basedOn w:val="Normal"/>
    <w:pPr>
      <w:overflowPunct w:val="0"/>
      <w:autoSpaceDE w:val="0"/>
      <w:autoSpaceDN w:val="0"/>
      <w:adjustRightInd w:val="0"/>
      <w:spacing w:before="120"/>
      <w:ind w:left="1843" w:hanging="360"/>
      <w:textAlignment w:val="baseline"/>
    </w:pPr>
    <w:rPr>
      <w:sz w:val="24"/>
    </w:rPr>
  </w:style>
  <w:style w:type="paragraph" w:customStyle="1" w:styleId="L2">
    <w:name w:val="L2"/>
    <w:basedOn w:val="Normal"/>
    <w:pPr>
      <w:numPr>
        <w:numId w:val="4"/>
      </w:numPr>
      <w:tabs>
        <w:tab w:val="clear" w:pos="2857"/>
        <w:tab w:val="left" w:pos="1843"/>
        <w:tab w:val="num" w:pos="3119"/>
      </w:tabs>
      <w:spacing w:before="120"/>
      <w:ind w:left="1843"/>
    </w:pPr>
    <w:rPr>
      <w:rFonts w:ascii="Times New Roman" w:hAnsi="Times New Roman"/>
      <w:sz w:val="24"/>
    </w:rPr>
  </w:style>
  <w:style w:type="paragraph" w:customStyle="1" w:styleId="liste0">
    <w:name w:val="liste"/>
    <w:basedOn w:val="Normal"/>
    <w:pPr>
      <w:tabs>
        <w:tab w:val="num" w:pos="999"/>
        <w:tab w:val="num" w:pos="1134"/>
      </w:tabs>
      <w:spacing w:before="120"/>
      <w:ind w:left="1418" w:hanging="432"/>
    </w:pPr>
  </w:style>
  <w:style w:type="character" w:customStyle="1" w:styleId="StyleTahoma10pt">
    <w:name w:val="Style Tahoma 10 pt"/>
    <w:rPr>
      <w:rFonts w:ascii="Tahoma" w:hAnsi="Tahoma"/>
      <w:sz w:val="20"/>
    </w:rPr>
  </w:style>
  <w:style w:type="paragraph" w:customStyle="1" w:styleId="StyleTahoma10ptJustifi">
    <w:name w:val="Style Tahoma 10 pt Justifié"/>
    <w:basedOn w:val="Normal"/>
    <w:pPr>
      <w:spacing w:before="120"/>
    </w:pPr>
    <w:rPr>
      <w:rFonts w:ascii="Tahoma" w:hAnsi="Tahoma"/>
    </w:rPr>
  </w:style>
  <w:style w:type="paragraph" w:customStyle="1" w:styleId="Texte20">
    <w:name w:val="Texte2"/>
    <w:basedOn w:val="Normal"/>
    <w:pPr>
      <w:spacing w:before="120"/>
      <w:ind w:left="992"/>
    </w:pPr>
    <w:rPr>
      <w:sz w:val="22"/>
    </w:rPr>
  </w:style>
  <w:style w:type="paragraph" w:customStyle="1" w:styleId="Texte30">
    <w:name w:val="Texte3"/>
    <w:basedOn w:val="Texte20"/>
    <w:pPr>
      <w:ind w:left="1560"/>
    </w:pPr>
  </w:style>
  <w:style w:type="character" w:customStyle="1" w:styleId="StyleTitre3ItaliqueCar">
    <w:name w:val="Style Titre 3 + Italique Car"/>
    <w:rPr>
      <w:rFonts w:ascii="Univers" w:hAnsi="Univers"/>
      <w:b/>
      <w:bCs/>
      <w:i/>
      <w:iCs/>
      <w:noProof w:val="0"/>
      <w:lang w:val="fr-FR" w:eastAsia="fr-FR" w:bidi="ar-SA"/>
    </w:rPr>
  </w:style>
  <w:style w:type="paragraph" w:styleId="En-ttedetabledesmatires">
    <w:name w:val="TOC Heading"/>
    <w:basedOn w:val="Titre1"/>
    <w:next w:val="Normal"/>
    <w:uiPriority w:val="39"/>
    <w:unhideWhenUsed/>
    <w:qFormat/>
    <w:rsid w:val="00396C06"/>
    <w:pPr>
      <w:numPr>
        <w:numId w:val="0"/>
      </w:numPr>
      <w:outlineLvl w:val="9"/>
    </w:pPr>
  </w:style>
  <w:style w:type="paragraph" w:customStyle="1" w:styleId="Titreannexe">
    <w:name w:val="Titre annexe"/>
    <w:basedOn w:val="Normal"/>
    <w:next w:val="Normal"/>
    <w:pPr>
      <w:numPr>
        <w:numId w:val="5"/>
      </w:numPr>
      <w:spacing w:before="120"/>
      <w:ind w:left="0" w:firstLine="0"/>
      <w:jc w:val="center"/>
    </w:pPr>
    <w:rPr>
      <w:rFonts w:ascii="Tahoma" w:hAnsi="Tahoma"/>
      <w:b/>
      <w:i/>
      <w:sz w:val="28"/>
      <w:szCs w:val="28"/>
    </w:rPr>
  </w:style>
  <w:style w:type="paragraph" w:customStyle="1" w:styleId="Titre2-enumeration2">
    <w:name w:val="Titre2-enumeration2"/>
    <w:basedOn w:val="Normal"/>
    <w:pPr>
      <w:keepLines/>
      <w:tabs>
        <w:tab w:val="num" w:pos="1021"/>
      </w:tabs>
      <w:spacing w:before="120"/>
      <w:ind w:left="1021" w:hanging="908"/>
    </w:pPr>
    <w:rPr>
      <w:sz w:val="24"/>
    </w:rPr>
  </w:style>
  <w:style w:type="paragraph" w:customStyle="1" w:styleId="titre80">
    <w:name w:val="titre8"/>
    <w:basedOn w:val="Normal"/>
    <w:pPr>
      <w:spacing w:before="120" w:line="280" w:lineRule="exact"/>
    </w:pPr>
    <w:rPr>
      <w:b/>
      <w:smallCaps/>
      <w:sz w:val="16"/>
    </w:rPr>
  </w:style>
  <w:style w:type="paragraph" w:customStyle="1" w:styleId="annexe1">
    <w:name w:val="annexe 1"/>
    <w:basedOn w:val="Titre1"/>
    <w:uiPriority w:val="99"/>
    <w:rsid w:val="00396C06"/>
    <w:pPr>
      <w:numPr>
        <w:numId w:val="0"/>
      </w:numPr>
    </w:pPr>
    <w:rPr>
      <w:rFonts w:cs="Arial"/>
      <w:b w:val="0"/>
      <w:bCs w:val="0"/>
    </w:rPr>
  </w:style>
  <w:style w:type="paragraph" w:customStyle="1" w:styleId="Blockquote">
    <w:name w:val="Blockquote"/>
    <w:basedOn w:val="Normal"/>
    <w:pPr>
      <w:widowControl w:val="0"/>
      <w:spacing w:before="100" w:after="100"/>
      <w:ind w:left="360" w:right="360"/>
    </w:pPr>
    <w:rPr>
      <w:rFonts w:ascii="Times New Roman" w:hAnsi="Times New Roman"/>
      <w:snapToGrid w:val="0"/>
      <w:sz w:val="24"/>
    </w:rPr>
  </w:style>
  <w:style w:type="paragraph" w:customStyle="1" w:styleId="Styletexte">
    <w:name w:val="Style texte"/>
    <w:rPr>
      <w:b/>
      <w:noProof/>
    </w:rPr>
  </w:style>
  <w:style w:type="paragraph" w:customStyle="1" w:styleId="Corps">
    <w:name w:val="Corps"/>
    <w:basedOn w:val="Styletexte"/>
    <w:pPr>
      <w:ind w:left="567"/>
      <w:jc w:val="both"/>
    </w:pPr>
    <w:rPr>
      <w:b w:val="0"/>
      <w:sz w:val="24"/>
    </w:rPr>
  </w:style>
  <w:style w:type="paragraph" w:customStyle="1" w:styleId="DefinitionList">
    <w:name w:val="Definition List"/>
    <w:basedOn w:val="Normal"/>
    <w:next w:val="Normal"/>
    <w:pPr>
      <w:ind w:left="360"/>
    </w:pPr>
    <w:rPr>
      <w:rFonts w:ascii="Times New Roman" w:hAnsi="Times New Roman"/>
      <w:sz w:val="24"/>
    </w:rPr>
  </w:style>
  <w:style w:type="paragraph" w:customStyle="1" w:styleId="DefinitionTerm">
    <w:name w:val="Definition Term"/>
    <w:basedOn w:val="Normal"/>
    <w:next w:val="DefinitionList"/>
    <w:rPr>
      <w:rFonts w:ascii="Times New Roman" w:hAnsi="Times New Roman"/>
      <w:sz w:val="24"/>
    </w:rPr>
  </w:style>
  <w:style w:type="character" w:customStyle="1" w:styleId="Accentuation1">
    <w:name w:val="Accentuation1"/>
    <w:rPr>
      <w:i/>
    </w:rPr>
  </w:style>
  <w:style w:type="paragraph" w:customStyle="1" w:styleId="numration1">
    <w:name w:val="énumération 1"/>
    <w:pPr>
      <w:spacing w:before="60"/>
      <w:ind w:left="567" w:hanging="284"/>
    </w:pPr>
    <w:rPr>
      <w:noProof/>
      <w:sz w:val="24"/>
    </w:rPr>
  </w:style>
  <w:style w:type="paragraph" w:customStyle="1" w:styleId="Figure">
    <w:name w:val="Figure"/>
    <w:basedOn w:val="Normal"/>
    <w:uiPriority w:val="99"/>
    <w:pPr>
      <w:jc w:val="center"/>
    </w:pPr>
    <w:rPr>
      <w:rFonts w:ascii="Book Antiqua" w:hAnsi="Book Antiqua"/>
      <w:b/>
      <w:sz w:val="22"/>
      <w:u w:val="single"/>
    </w:rPr>
  </w:style>
  <w:style w:type="character" w:customStyle="1" w:styleId="Fort">
    <w:name w:val="Fort"/>
    <w:rPr>
      <w:b/>
    </w:rPr>
  </w:style>
  <w:style w:type="paragraph" w:customStyle="1" w:styleId="Listetiret">
    <w:name w:val="Liste tiret"/>
    <w:basedOn w:val="Normal"/>
    <w:pPr>
      <w:keepNext/>
      <w:keepLines/>
      <w:ind w:left="2438" w:hanging="170"/>
    </w:pPr>
    <w:rPr>
      <w:rFonts w:ascii="Univers" w:hAnsi="Univers"/>
      <w:sz w:val="22"/>
    </w:rPr>
  </w:style>
  <w:style w:type="paragraph" w:customStyle="1" w:styleId="Listefleche">
    <w:name w:val="Liste fleche"/>
    <w:basedOn w:val="Listetiret"/>
    <w:pPr>
      <w:keepNext w:val="0"/>
      <w:spacing w:before="120"/>
      <w:ind w:left="1985" w:hanging="284"/>
    </w:pPr>
  </w:style>
  <w:style w:type="paragraph" w:customStyle="1" w:styleId="ListeP2">
    <w:name w:val="Liste P2"/>
    <w:basedOn w:val="Normal"/>
    <w:pPr>
      <w:keepLines/>
      <w:spacing w:after="60" w:line="280" w:lineRule="atLeast"/>
    </w:pPr>
    <w:rPr>
      <w:rFonts w:ascii="Univers" w:hAnsi="Univers"/>
      <w:sz w:val="22"/>
    </w:rPr>
  </w:style>
  <w:style w:type="paragraph" w:customStyle="1" w:styleId="ListeP3">
    <w:name w:val="Liste P3"/>
    <w:basedOn w:val="ListeP2"/>
  </w:style>
  <w:style w:type="paragraph" w:customStyle="1" w:styleId="Mess1">
    <w:name w:val="Mess 1"/>
    <w:basedOn w:val="Normal"/>
    <w:next w:val="Normal"/>
    <w:rsid w:val="00396C06"/>
    <w:pPr>
      <w:keepNext/>
      <w:keepLines/>
      <w:spacing w:before="120" w:line="300" w:lineRule="atLeast"/>
    </w:pPr>
    <w:rPr>
      <w:rFonts w:ascii="Univers" w:hAnsi="Univers"/>
      <w:b/>
      <w:sz w:val="22"/>
    </w:rPr>
  </w:style>
  <w:style w:type="paragraph" w:customStyle="1" w:styleId="note">
    <w:name w:val="note"/>
    <w:basedOn w:val="Normal"/>
    <w:pPr>
      <w:keepNext/>
      <w:keepLines/>
      <w:pBdr>
        <w:top w:val="single" w:sz="6" w:space="1" w:color="auto"/>
        <w:bottom w:val="single" w:sz="6" w:space="1" w:color="auto"/>
      </w:pBdr>
      <w:ind w:right="289"/>
      <w:jc w:val="left"/>
    </w:pPr>
    <w:rPr>
      <w:rFonts w:ascii="Book Antiqua" w:hAnsi="Book Antiqua"/>
    </w:rPr>
  </w:style>
  <w:style w:type="paragraph" w:customStyle="1" w:styleId="Note1">
    <w:name w:val="Note1"/>
    <w:basedOn w:val="Normal"/>
    <w:pPr>
      <w:keepNext/>
      <w:ind w:left="283" w:hanging="283"/>
    </w:pPr>
    <w:rPr>
      <w:b/>
      <w:sz w:val="24"/>
      <w:lang w:val="en-US"/>
    </w:rPr>
  </w:style>
  <w:style w:type="paragraph" w:customStyle="1" w:styleId="NumLista">
    <w:name w:val="Num List (a)"/>
    <w:basedOn w:val="Normal"/>
    <w:next w:val="Normal"/>
    <w:pPr>
      <w:tabs>
        <w:tab w:val="left" w:pos="709"/>
      </w:tabs>
      <w:ind w:left="709" w:hanging="283"/>
      <w:jc w:val="left"/>
    </w:pPr>
    <w:rPr>
      <w:sz w:val="22"/>
    </w:rPr>
  </w:style>
  <w:style w:type="paragraph" w:customStyle="1" w:styleId="NumListb">
    <w:name w:val="Num List (b)"/>
    <w:basedOn w:val="NumLista"/>
    <w:next w:val="NumLista"/>
  </w:style>
  <w:style w:type="paragraph" w:customStyle="1" w:styleId="Puce3">
    <w:name w:val="Puce 3"/>
    <w:pPr>
      <w:spacing w:before="56"/>
      <w:ind w:left="1701" w:firstLine="170"/>
      <w:jc w:val="both"/>
    </w:pPr>
    <w:rPr>
      <w:color w:val="000000"/>
      <w:sz w:val="24"/>
    </w:rPr>
  </w:style>
  <w:style w:type="paragraph" w:customStyle="1" w:styleId="Retrait10">
    <w:name w:val="Retrait1"/>
    <w:basedOn w:val="Normal"/>
    <w:uiPriority w:val="99"/>
    <w:pPr>
      <w:ind w:firstLine="284"/>
    </w:pPr>
    <w:rPr>
      <w:rFonts w:ascii="Univers" w:hAnsi="Univers"/>
      <w:sz w:val="24"/>
    </w:rPr>
  </w:style>
  <w:style w:type="paragraph" w:customStyle="1" w:styleId="Retrait21">
    <w:name w:val="Retrait2"/>
    <w:basedOn w:val="Retrait10"/>
  </w:style>
  <w:style w:type="paragraph" w:customStyle="1" w:styleId="spectabletext">
    <w:name w:val="spec/table text"/>
    <w:basedOn w:val="Normal"/>
    <w:rPr>
      <w:rFonts w:ascii="Helvetica" w:hAnsi="Helvetica"/>
      <w:sz w:val="22"/>
      <w:lang w:val="en-US"/>
    </w:rPr>
  </w:style>
  <w:style w:type="paragraph" w:customStyle="1" w:styleId="spectablea-head">
    <w:name w:val="spec/table a-head"/>
    <w:basedOn w:val="spectabletext"/>
    <w:rPr>
      <w:b/>
    </w:rPr>
  </w:style>
  <w:style w:type="paragraph" w:customStyle="1" w:styleId="STANDARD">
    <w:name w:val="STANDARD"/>
    <w:basedOn w:val="Normal"/>
    <w:pPr>
      <w:spacing w:line="240" w:lineRule="atLeast"/>
      <w:jc w:val="left"/>
    </w:pPr>
    <w:rPr>
      <w:rFonts w:ascii="Univers" w:hAnsi="Univers"/>
      <w:sz w:val="22"/>
    </w:rPr>
  </w:style>
  <w:style w:type="character" w:customStyle="1" w:styleId="lev1">
    <w:name w:val="Élevé1"/>
    <w:rPr>
      <w:b/>
    </w:rPr>
  </w:style>
  <w:style w:type="paragraph" w:customStyle="1" w:styleId="Stylecartouche">
    <w:name w:val="Style cartouche"/>
    <w:next w:val="Normal"/>
    <w:rPr>
      <w:noProof/>
    </w:rPr>
  </w:style>
  <w:style w:type="paragraph" w:customStyle="1" w:styleId="Styleentte">
    <w:name w:val="Style en tête"/>
    <w:next w:val="Normal"/>
    <w:rPr>
      <w:noProof/>
    </w:rPr>
  </w:style>
  <w:style w:type="paragraph" w:customStyle="1" w:styleId="Styleobjetdocument">
    <w:name w:val="Style objet document"/>
    <w:next w:val="Normal"/>
    <w:rPr>
      <w:noProof/>
    </w:rPr>
  </w:style>
  <w:style w:type="paragraph" w:customStyle="1" w:styleId="Styletitres">
    <w:name w:val="Style titres"/>
    <w:next w:val="Normal"/>
    <w:rPr>
      <w:noProof/>
    </w:rPr>
  </w:style>
  <w:style w:type="paragraph" w:customStyle="1" w:styleId="Table">
    <w:name w:val="Table"/>
    <w:basedOn w:val="Figure"/>
    <w:next w:val="Normal"/>
  </w:style>
  <w:style w:type="paragraph" w:customStyle="1" w:styleId="Titrebase">
    <w:name w:val="Titre (base)"/>
    <w:basedOn w:val="Normal"/>
    <w:next w:val="Corpsdetexte"/>
    <w:pPr>
      <w:keepNext/>
      <w:keepLines/>
      <w:spacing w:before="240"/>
    </w:pPr>
    <w:rPr>
      <w:b/>
      <w:kern w:val="28"/>
      <w:sz w:val="36"/>
    </w:rPr>
  </w:style>
  <w:style w:type="paragraph" w:customStyle="1" w:styleId="TitreTabledesMatires">
    <w:name w:val="Titre Table des Matières"/>
    <w:basedOn w:val="Normal"/>
    <w:next w:val="Corpsdetexte"/>
    <w:pPr>
      <w:jc w:val="center"/>
    </w:pPr>
    <w:rPr>
      <w:b/>
      <w:i/>
      <w:color w:val="0000FF"/>
      <w:sz w:val="36"/>
    </w:rPr>
  </w:style>
  <w:style w:type="paragraph" w:customStyle="1" w:styleId="StyleTitre1Aprs12pt">
    <w:name w:val="Style Titre 1 + Après : 12 pt"/>
    <w:basedOn w:val="Titre1"/>
    <w:pPr>
      <w:numPr>
        <w:numId w:val="0"/>
      </w:numPr>
      <w:tabs>
        <w:tab w:val="num" w:pos="1429"/>
      </w:tabs>
      <w:spacing w:before="120"/>
    </w:pPr>
    <w:rPr>
      <w:rFonts w:ascii="Univers (W1)" w:hAnsi="Univers (W1)"/>
      <w:smallCaps/>
      <w:szCs w:val="20"/>
    </w:rPr>
  </w:style>
  <w:style w:type="paragraph" w:customStyle="1" w:styleId="Question">
    <w:name w:val="Question"/>
    <w:basedOn w:val="Normal"/>
    <w:rsid w:val="00396C06"/>
    <w:pPr>
      <w:overflowPunct w:val="0"/>
      <w:autoSpaceDE w:val="0"/>
      <w:autoSpaceDN w:val="0"/>
      <w:adjustRightInd w:val="0"/>
      <w:spacing w:before="120"/>
      <w:textAlignment w:val="baseline"/>
    </w:pPr>
    <w:rPr>
      <w:szCs w:val="24"/>
    </w:rPr>
  </w:style>
  <w:style w:type="numbering" w:styleId="111111">
    <w:name w:val="Outline List 2"/>
    <w:basedOn w:val="Aucuneliste"/>
    <w:uiPriority w:val="99"/>
    <w:rsid w:val="00396C06"/>
    <w:pPr>
      <w:numPr>
        <w:numId w:val="10"/>
      </w:numPr>
    </w:pPr>
  </w:style>
  <w:style w:type="paragraph" w:customStyle="1" w:styleId="StyleAvant6pt">
    <w:name w:val="Style Avant : 6 pt"/>
    <w:basedOn w:val="Normal"/>
    <w:rsid w:val="00396C06"/>
    <w:pPr>
      <w:overflowPunct w:val="0"/>
      <w:autoSpaceDE w:val="0"/>
      <w:autoSpaceDN w:val="0"/>
      <w:adjustRightInd w:val="0"/>
      <w:textAlignment w:val="baseline"/>
    </w:pPr>
    <w:rPr>
      <w:sz w:val="18"/>
    </w:rPr>
  </w:style>
  <w:style w:type="paragraph" w:customStyle="1" w:styleId="question0">
    <w:name w:val="question"/>
    <w:basedOn w:val="Normal"/>
    <w:uiPriority w:val="99"/>
    <w:pPr>
      <w:jc w:val="center"/>
    </w:pPr>
  </w:style>
  <w:style w:type="paragraph" w:styleId="Notedefin">
    <w:name w:val="endnote text"/>
    <w:basedOn w:val="Normal"/>
    <w:semiHidden/>
    <w:unhideWhenUsed/>
  </w:style>
  <w:style w:type="character" w:customStyle="1" w:styleId="NotedefinCar">
    <w:name w:val="Note de fin Car"/>
    <w:semiHidden/>
    <w:rPr>
      <w:rFonts w:ascii="Arial" w:hAnsi="Arial"/>
    </w:rPr>
  </w:style>
  <w:style w:type="character" w:styleId="Appeldenotedefin">
    <w:name w:val="endnote reference"/>
    <w:semiHidden/>
    <w:unhideWhenUsed/>
    <w:rPr>
      <w:vertAlign w:val="superscript"/>
    </w:rPr>
  </w:style>
  <w:style w:type="paragraph" w:customStyle="1" w:styleId="remarque">
    <w:name w:val="remarque"/>
    <w:basedOn w:val="Normal"/>
    <w:rsid w:val="009F0243"/>
    <w:pPr>
      <w:pBdr>
        <w:top w:val="single" w:sz="8" w:space="1" w:color="C00000"/>
        <w:bottom w:val="single" w:sz="8" w:space="1" w:color="C00000"/>
      </w:pBdr>
      <w:shd w:val="clear" w:color="auto" w:fill="D9D9D9"/>
    </w:pPr>
    <w:rPr>
      <w:szCs w:val="24"/>
    </w:rPr>
  </w:style>
  <w:style w:type="paragraph" w:customStyle="1" w:styleId="carre1">
    <w:name w:val="carre1"/>
    <w:basedOn w:val="Normal"/>
    <w:pPr>
      <w:numPr>
        <w:numId w:val="8"/>
      </w:numPr>
    </w:pPr>
  </w:style>
  <w:style w:type="paragraph" w:customStyle="1" w:styleId="Indice1">
    <w:name w:val="Indice1"/>
    <w:basedOn w:val="Normal"/>
    <w:rsid w:val="00396C06"/>
    <w:pPr>
      <w:numPr>
        <w:numId w:val="11"/>
      </w:numPr>
    </w:pPr>
    <w:rPr>
      <w:rFonts w:ascii="Univers" w:hAnsi="Univers" w:cs="Times New Roman"/>
      <w:lang w:eastAsia="en-US"/>
    </w:rPr>
  </w:style>
  <w:style w:type="paragraph" w:customStyle="1" w:styleId="Lgende1">
    <w:name w:val="Légende1"/>
    <w:basedOn w:val="Normal"/>
    <w:next w:val="Normal"/>
    <w:pPr>
      <w:suppressAutoHyphens/>
      <w:spacing w:before="120"/>
    </w:pPr>
    <w:rPr>
      <w:rFonts w:cs="Tms Rmn"/>
      <w:b/>
      <w:bCs/>
      <w:lang w:eastAsia="ar-SA"/>
    </w:rPr>
  </w:style>
  <w:style w:type="paragraph" w:customStyle="1" w:styleId="Normalniv2">
    <w:name w:val="Normal niv.2"/>
    <w:basedOn w:val="Normal"/>
    <w:uiPriority w:val="99"/>
    <w:pPr>
      <w:spacing w:after="60"/>
      <w:ind w:left="1276"/>
    </w:pPr>
    <w:rPr>
      <w:sz w:val="22"/>
    </w:rPr>
  </w:style>
  <w:style w:type="paragraph" w:customStyle="1" w:styleId="Normalniv3">
    <w:name w:val="Normal niv.3"/>
    <w:basedOn w:val="Normal"/>
    <w:uiPriority w:val="99"/>
    <w:pPr>
      <w:spacing w:before="60"/>
      <w:ind w:left="2013"/>
    </w:pPr>
    <w:rPr>
      <w:sz w:val="22"/>
    </w:rPr>
  </w:style>
  <w:style w:type="paragraph" w:styleId="Objetducommentaire">
    <w:name w:val="annotation subject"/>
    <w:basedOn w:val="Commentaire"/>
    <w:next w:val="Commentaire"/>
    <w:link w:val="ObjetducommentaireCar"/>
    <w:uiPriority w:val="99"/>
    <w:rsid w:val="00396C06"/>
    <w:rPr>
      <w:b/>
      <w:bCs/>
    </w:rPr>
  </w:style>
  <w:style w:type="character" w:customStyle="1" w:styleId="CommentaireCar">
    <w:name w:val="Commentaire Car"/>
    <w:link w:val="Commentaire"/>
    <w:rsid w:val="00396C06"/>
    <w:rPr>
      <w:rFonts w:ascii="Arial" w:hAnsi="Arial" w:cs="Univers"/>
    </w:rPr>
  </w:style>
  <w:style w:type="character" w:customStyle="1" w:styleId="ObjetducommentaireCar">
    <w:name w:val="Objet du commentaire Car"/>
    <w:link w:val="Objetducommentaire"/>
    <w:uiPriority w:val="99"/>
    <w:rsid w:val="00396C06"/>
    <w:rPr>
      <w:rFonts w:ascii="Arial" w:hAnsi="Arial" w:cs="Univers"/>
      <w:b/>
      <w:bCs/>
    </w:rPr>
  </w:style>
  <w:style w:type="paragraph" w:customStyle="1" w:styleId="retrait2avecpoint">
    <w:name w:val="retrait 2 avec point"/>
    <w:basedOn w:val="Normal"/>
    <w:uiPriority w:val="99"/>
    <w:pPr>
      <w:spacing w:after="60"/>
    </w:pPr>
    <w:rPr>
      <w:sz w:val="22"/>
      <w:lang w:val="fr-CA"/>
    </w:rPr>
  </w:style>
  <w:style w:type="paragraph" w:customStyle="1" w:styleId="Retraitnormal1">
    <w:name w:val="Retrait normal1"/>
    <w:basedOn w:val="Normal"/>
    <w:pPr>
      <w:keepLines/>
      <w:suppressAutoHyphens/>
      <w:spacing w:before="60" w:after="60"/>
      <w:ind w:left="1134"/>
    </w:pPr>
    <w:rPr>
      <w:rFonts w:eastAsia="Arial Unicode MS" w:cs="Arial"/>
      <w:lang w:eastAsia="ar-SA"/>
    </w:rPr>
  </w:style>
  <w:style w:type="character" w:customStyle="1" w:styleId="StyleArial">
    <w:name w:val="Style Arial"/>
    <w:rPr>
      <w:rFonts w:ascii="Arial" w:hAnsi="Arial"/>
      <w:sz w:val="20"/>
    </w:rPr>
  </w:style>
  <w:style w:type="paragraph" w:styleId="Textebrut">
    <w:name w:val="Plain Text"/>
    <w:basedOn w:val="Normal"/>
    <w:semiHidden/>
    <w:rPr>
      <w:rFonts w:ascii="Courier New" w:hAnsi="Courier New" w:cs="Courier New"/>
      <w:color w:val="000000"/>
      <w:lang w:eastAsia="en-US"/>
    </w:rPr>
  </w:style>
  <w:style w:type="character" w:customStyle="1" w:styleId="TextebrutCar">
    <w:name w:val="Texte brut Car"/>
    <w:semiHidden/>
    <w:rPr>
      <w:rFonts w:ascii="Courier New" w:hAnsi="Courier New" w:cs="Courier New"/>
      <w:color w:val="000000"/>
      <w:lang w:eastAsia="en-US"/>
    </w:rPr>
  </w:style>
  <w:style w:type="paragraph" w:customStyle="1" w:styleId="Titre2Titre21t2T2">
    <w:name w:val="Titre 2.Titre 21.t2.T2"/>
    <w:basedOn w:val="Normal"/>
    <w:next w:val="Normal"/>
    <w:pPr>
      <w:keepNext/>
      <w:tabs>
        <w:tab w:val="num" w:pos="576"/>
      </w:tabs>
      <w:spacing w:before="240" w:after="60"/>
      <w:ind w:left="576" w:hanging="576"/>
      <w:outlineLvl w:val="1"/>
    </w:pPr>
    <w:rPr>
      <w:b/>
      <w:i/>
    </w:rPr>
  </w:style>
  <w:style w:type="paragraph" w:customStyle="1" w:styleId="Niveau3">
    <w:name w:val="Niveau3"/>
    <w:basedOn w:val="Normal"/>
    <w:pPr>
      <w:spacing w:after="0"/>
      <w:ind w:left="1702" w:hanging="1"/>
    </w:pPr>
    <w:rPr>
      <w:rFonts w:ascii="Univers (W1)" w:hAnsi="Univers (W1)"/>
    </w:rPr>
  </w:style>
  <w:style w:type="paragraph" w:customStyle="1" w:styleId="Niveau4">
    <w:name w:val="Niveau4"/>
    <w:basedOn w:val="Niveau3"/>
    <w:pPr>
      <w:ind w:left="2269"/>
    </w:pPr>
  </w:style>
  <w:style w:type="paragraph" w:customStyle="1" w:styleId="Tableau2">
    <w:name w:val="Tableau2"/>
    <w:basedOn w:val="Normal"/>
    <w:pPr>
      <w:keepLines/>
      <w:tabs>
        <w:tab w:val="right" w:leader="dot" w:pos="3633"/>
      </w:tabs>
      <w:spacing w:before="120" w:after="60"/>
      <w:jc w:val="center"/>
    </w:pPr>
    <w:rPr>
      <w:rFonts w:ascii="Univers (W1)" w:hAnsi="Univers (W1)"/>
    </w:rPr>
  </w:style>
  <w:style w:type="paragraph" w:customStyle="1" w:styleId="NormalRC">
    <w:name w:val="Normal RC"/>
    <w:basedOn w:val="Normal"/>
    <w:pPr>
      <w:keepLines/>
      <w:tabs>
        <w:tab w:val="left" w:pos="709"/>
        <w:tab w:val="left" w:pos="1134"/>
      </w:tabs>
      <w:spacing w:after="0"/>
      <w:ind w:left="851"/>
    </w:pPr>
    <w:rPr>
      <w:rFonts w:ascii="Univers (W1)" w:hAnsi="Univers (W1)"/>
    </w:rPr>
  </w:style>
  <w:style w:type="paragraph" w:customStyle="1" w:styleId="sparateur">
    <w:name w:val="séparateur"/>
    <w:basedOn w:val="Normal"/>
    <w:pPr>
      <w:tabs>
        <w:tab w:val="left" w:pos="1843"/>
      </w:tabs>
      <w:spacing w:after="0"/>
      <w:ind w:left="1134"/>
    </w:pPr>
    <w:rPr>
      <w:rFonts w:ascii="Univers" w:hAnsi="Univers"/>
    </w:rPr>
  </w:style>
  <w:style w:type="paragraph" w:customStyle="1" w:styleId="tam">
    <w:name w:val="tam"/>
    <w:basedOn w:val="TM1"/>
    <w:pPr>
      <w:tabs>
        <w:tab w:val="left" w:pos="540"/>
        <w:tab w:val="left" w:pos="1276"/>
        <w:tab w:val="right" w:leader="dot" w:pos="9071"/>
      </w:tabs>
      <w:spacing w:after="120"/>
    </w:pPr>
    <w:rPr>
      <w:rFonts w:ascii="Univers (W1)" w:hAnsi="Univers (W1)"/>
      <w:bCs w:val="0"/>
      <w:i w:val="0"/>
      <w:iCs w:val="0"/>
      <w:caps/>
      <w:sz w:val="20"/>
      <w:szCs w:val="20"/>
    </w:rPr>
  </w:style>
  <w:style w:type="paragraph" w:customStyle="1" w:styleId="Textearticle">
    <w:name w:val="Texte article"/>
    <w:basedOn w:val="Normal"/>
    <w:pPr>
      <w:tabs>
        <w:tab w:val="left" w:pos="1134"/>
        <w:tab w:val="right" w:pos="8789"/>
      </w:tabs>
      <w:spacing w:after="0"/>
      <w:ind w:firstLine="284"/>
    </w:pPr>
    <w:rPr>
      <w:rFonts w:ascii="CG Times (WN)" w:hAnsi="CG Times (WN)"/>
      <w:sz w:val="24"/>
    </w:rPr>
  </w:style>
  <w:style w:type="paragraph" w:customStyle="1" w:styleId="StyleTitre1Univers12pt">
    <w:name w:val="Style Titre 1 + Univers 12 pt"/>
    <w:basedOn w:val="Titre1"/>
    <w:pPr>
      <w:numPr>
        <w:numId w:val="9"/>
      </w:numPr>
      <w:spacing w:after="0"/>
    </w:pPr>
    <w:rPr>
      <w:rFonts w:ascii="Univers" w:hAnsi="Univers"/>
      <w:bCs w:val="0"/>
      <w:caps/>
      <w:sz w:val="24"/>
    </w:rPr>
  </w:style>
  <w:style w:type="character" w:customStyle="1" w:styleId="Titre3Car">
    <w:name w:val="Titre 3 Car"/>
    <w:aliases w:val="Ti3-Etic Car,2h Car,l3 Car,subhead 2 Car,numéroté  1.1.1 Car,H31 Car,Titre3 + Gauche Car,Avant : 18 pt + G... Car,h3 Car,3rd level Car,CT Car,Titre3 Car,T3 Car,H3 Car,1.1.1 sous-sous-chapitre Car,Projet Car,3 Car,list 3 Car,Head 3 Car,L3 Car"/>
    <w:link w:val="Titre3"/>
    <w:rsid w:val="00396C06"/>
    <w:rPr>
      <w:rFonts w:ascii="Arial" w:hAnsi="Arial" w:cs="Univers"/>
      <w:b/>
      <w:bCs/>
    </w:rPr>
  </w:style>
  <w:style w:type="paragraph" w:customStyle="1" w:styleId="StyleStyleTitre1Univers12ptBasSimpleAutomatique05pt">
    <w:name w:val="Style Style Titre 1 + Univers 12 pt Bas: (Simple Automatique  05 pt..."/>
    <w:basedOn w:val="StyleTitre1Univers12ptBasSimpleAutomatique05pt"/>
    <w:pPr>
      <w:tabs>
        <w:tab w:val="num" w:pos="1440"/>
      </w:tabs>
      <w:ind w:left="0" w:firstLine="0"/>
    </w:pPr>
    <w:rPr>
      <w:bCs w:val="0"/>
      <w:caps/>
      <w:smallCaps w:val="0"/>
      <w:sz w:val="28"/>
      <w:u w:val="single"/>
    </w:rPr>
  </w:style>
  <w:style w:type="character" w:customStyle="1" w:styleId="Titre1Car">
    <w:name w:val="Titre 1 Car"/>
    <w:aliases w:val="Ti1-Etic Car,numeroté  1. Car,ARTICLE Car,numeroté  1.1 Car,numeroté  1.2 Car,numeroté  1.11 Car,numeroté  1.3 Car,numeroté  1.12 Car,numeroté  1.4 Car,numeroté  1.13 Car,numeroté  1.21 Car,numeroté  1.111 Car,numeroté  1.31 Car,numÈrotÈ Car"/>
    <w:link w:val="Titre1"/>
    <w:rsid w:val="00396C06"/>
    <w:rPr>
      <w:rFonts w:ascii="Arial" w:hAnsi="Arial" w:cs="Univers (W1)"/>
      <w:b/>
      <w:bCs/>
      <w:sz w:val="28"/>
      <w:szCs w:val="28"/>
    </w:rPr>
  </w:style>
  <w:style w:type="character" w:customStyle="1" w:styleId="StyleTitre1Univers12ptBasSimpleAutomatique05ptCar">
    <w:name w:val="Style Titre 1 + Univers 12 pt Bas: (Simple Automatique  05 pt ... Car"/>
    <w:rPr>
      <w:rFonts w:ascii="Univers" w:hAnsi="Univers"/>
      <w:b/>
      <w:bCs/>
      <w:noProof w:val="0"/>
      <w:sz w:val="24"/>
      <w:lang w:val="fr-FR" w:eastAsia="fr-FR" w:bidi="ar-SA"/>
    </w:rPr>
  </w:style>
  <w:style w:type="character" w:customStyle="1" w:styleId="StyleStyleTitre1Univers12ptBasSimpleAutomatique05ptCar">
    <w:name w:val="Style Style Titre 1 + Univers 12 pt Bas: (Simple Automatique  05 pt... Car"/>
    <w:rPr>
      <w:rFonts w:ascii="Univers" w:hAnsi="Univers"/>
      <w:b/>
      <w:bCs/>
      <w:noProof w:val="0"/>
      <w:sz w:val="28"/>
      <w:u w:val="single"/>
      <w:lang w:val="fr-FR" w:eastAsia="fr-FR" w:bidi="ar-SA"/>
    </w:rPr>
  </w:style>
  <w:style w:type="character" w:customStyle="1" w:styleId="Titre4Car">
    <w:name w:val="Titre 4 Car"/>
    <w:aliases w:val="Ti4-Etic Car,numéroté  1.1.1.1. Car,Tib-Ti 4 Car,Titre4 Car,l4 Car,Titre 41 Car,t4.T4 Car,I4 Car,Map Title Car,chapitre 1.1.1.1 Car Car,... Car,(annexe) Car,H4 Car,h4 Car,l4+toc4 Car,Headline4 Car,T4 Car,h41 Car,h42 Car,h43 Car,h411 Car"/>
    <w:link w:val="Titre4"/>
    <w:rsid w:val="00396C06"/>
    <w:rPr>
      <w:rFonts w:ascii="Arial (W1)" w:hAnsi="Arial (W1)" w:cs="Univers"/>
      <w:b/>
      <w:bCs/>
      <w:i/>
      <w:iCs/>
    </w:rPr>
  </w:style>
  <w:style w:type="character" w:styleId="Accentuation">
    <w:name w:val="Emphasis"/>
    <w:uiPriority w:val="20"/>
    <w:qFormat/>
    <w:rsid w:val="00396C06"/>
    <w:rPr>
      <w:rFonts w:ascii="Calibri" w:hAnsi="Calibri"/>
      <w:b/>
      <w:i/>
      <w:iCs/>
    </w:rPr>
  </w:style>
  <w:style w:type="character" w:customStyle="1" w:styleId="CitationCar">
    <w:name w:val="Citation Car"/>
    <w:link w:val="Citation"/>
    <w:uiPriority w:val="29"/>
    <w:rsid w:val="00396C06"/>
    <w:rPr>
      <w:rFonts w:ascii="Arial" w:hAnsi="Arial" w:cs="Univers"/>
      <w:i/>
    </w:rPr>
  </w:style>
  <w:style w:type="paragraph" w:styleId="Citationintense">
    <w:name w:val="Intense Quote"/>
    <w:basedOn w:val="Normal"/>
    <w:next w:val="Normal"/>
    <w:link w:val="CitationintenseCar"/>
    <w:uiPriority w:val="30"/>
    <w:qFormat/>
    <w:rsid w:val="00396C06"/>
    <w:pPr>
      <w:ind w:left="720" w:right="720"/>
    </w:pPr>
    <w:rPr>
      <w:b/>
      <w:i/>
      <w:szCs w:val="22"/>
    </w:rPr>
  </w:style>
  <w:style w:type="character" w:customStyle="1" w:styleId="CitationintenseCar">
    <w:name w:val="Citation intense Car"/>
    <w:link w:val="Citationintense"/>
    <w:uiPriority w:val="30"/>
    <w:rsid w:val="00396C06"/>
    <w:rPr>
      <w:rFonts w:ascii="Arial" w:hAnsi="Arial" w:cs="Univers"/>
      <w:b/>
      <w:i/>
      <w:szCs w:val="22"/>
    </w:rPr>
  </w:style>
  <w:style w:type="character" w:customStyle="1" w:styleId="CorpsdetexteCar">
    <w:name w:val="Corps de texte Car"/>
    <w:link w:val="Corpsdetexte"/>
    <w:uiPriority w:val="99"/>
    <w:rsid w:val="00396C06"/>
    <w:rPr>
      <w:rFonts w:ascii="Arial" w:hAnsi="Arial" w:cs="Univers"/>
      <w:b/>
      <w:sz w:val="44"/>
    </w:rPr>
  </w:style>
  <w:style w:type="character" w:styleId="Accentuationintense">
    <w:name w:val="Intense Emphasis"/>
    <w:uiPriority w:val="21"/>
    <w:qFormat/>
    <w:rsid w:val="00396C06"/>
    <w:rPr>
      <w:b/>
      <w:i/>
      <w:sz w:val="24"/>
      <w:szCs w:val="24"/>
      <w:u w:val="single"/>
    </w:rPr>
  </w:style>
  <w:style w:type="character" w:styleId="Accentuationlgre">
    <w:name w:val="Subtle Emphasis"/>
    <w:uiPriority w:val="19"/>
    <w:qFormat/>
    <w:rsid w:val="00396C06"/>
    <w:rPr>
      <w:i/>
      <w:color w:val="5A5A5A"/>
    </w:rPr>
  </w:style>
  <w:style w:type="character" w:customStyle="1" w:styleId="Titre2Car">
    <w:name w:val="Titre 2 Car"/>
    <w:aliases w:val="Ti2-Etic Car"/>
    <w:link w:val="Titre2"/>
    <w:rsid w:val="00396C06"/>
    <w:rPr>
      <w:rFonts w:ascii="Arial" w:hAnsi="Arial" w:cs="Univers (W1)"/>
      <w:b/>
      <w:bCs/>
      <w:i/>
      <w:iCs/>
      <w:sz w:val="24"/>
      <w:szCs w:val="24"/>
    </w:rPr>
  </w:style>
  <w:style w:type="paragraph" w:customStyle="1" w:styleId="Encadr1">
    <w:name w:val="Encadré1"/>
    <w:basedOn w:val="Titre2"/>
    <w:autoRedefine/>
    <w:uiPriority w:val="99"/>
    <w:rsid w:val="00396C06"/>
    <w:pPr>
      <w:numPr>
        <w:ilvl w:val="0"/>
        <w:numId w:val="0"/>
      </w:numPr>
    </w:pPr>
  </w:style>
  <w:style w:type="table" w:styleId="Grilledutableau">
    <w:name w:val="Table Grid"/>
    <w:basedOn w:val="TableauNormal"/>
    <w:uiPriority w:val="59"/>
    <w:rsid w:val="00396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96C06"/>
    <w:pPr>
      <w:spacing w:before="100" w:beforeAutospacing="1" w:after="119"/>
      <w:jc w:val="left"/>
    </w:pPr>
    <w:rPr>
      <w:rFonts w:ascii="Times New Roman" w:hAnsi="Times New Roman" w:cs="Times New Roman"/>
      <w:sz w:val="24"/>
      <w:szCs w:val="24"/>
      <w:lang w:eastAsia="ko-KR"/>
    </w:rPr>
  </w:style>
  <w:style w:type="paragraph" w:customStyle="1" w:styleId="Normal1">
    <w:name w:val="Normal1"/>
    <w:basedOn w:val="Normal"/>
    <w:uiPriority w:val="99"/>
    <w:rsid w:val="00396C06"/>
    <w:pPr>
      <w:keepLines/>
      <w:tabs>
        <w:tab w:val="left" w:pos="284"/>
        <w:tab w:val="left" w:pos="567"/>
        <w:tab w:val="left" w:pos="851"/>
      </w:tabs>
      <w:ind w:firstLine="284"/>
    </w:pPr>
    <w:rPr>
      <w:rFonts w:ascii="Times New Roman" w:hAnsi="Times New Roman"/>
      <w:sz w:val="22"/>
    </w:rPr>
  </w:style>
  <w:style w:type="character" w:customStyle="1" w:styleId="NotedebasdepageCar">
    <w:name w:val="Note de bas de page Car"/>
    <w:link w:val="Notedebasdepage"/>
    <w:uiPriority w:val="99"/>
    <w:rsid w:val="00396C06"/>
    <w:rPr>
      <w:rFonts w:ascii="Arial" w:hAnsi="Arial" w:cs="Univers"/>
    </w:rPr>
  </w:style>
  <w:style w:type="paragraph" w:styleId="Paragraphedeliste">
    <w:name w:val="List Paragraph"/>
    <w:aliases w:val="Par. de liste-etic,Liste 1,Bullet List,FooterText,numbered,Foot,List1,List11,Paragraphe de liste2,Nomios - Paragraphe de liste,Paragraphe_DAT,Use Case List Paragraph,Bull - Bullet niveau 1,Niveau1,ARS Puces,lp1,List Paragraph1,Listes"/>
    <w:basedOn w:val="Normal"/>
    <w:link w:val="ParagraphedelisteCar"/>
    <w:uiPriority w:val="34"/>
    <w:qFormat/>
    <w:rsid w:val="00396C06"/>
    <w:pPr>
      <w:ind w:left="720"/>
      <w:contextualSpacing/>
    </w:pPr>
  </w:style>
  <w:style w:type="paragraph" w:customStyle="1" w:styleId="pucetitre">
    <w:name w:val="puce titre"/>
    <w:basedOn w:val="Listepuces2"/>
    <w:autoRedefine/>
    <w:uiPriority w:val="99"/>
    <w:rsid w:val="00396C06"/>
    <w:pPr>
      <w:numPr>
        <w:numId w:val="0"/>
      </w:numPr>
    </w:pPr>
    <w:rPr>
      <w:b/>
      <w:u w:val="single"/>
    </w:rPr>
  </w:style>
  <w:style w:type="character" w:styleId="Rfrenceintense">
    <w:name w:val="Intense Reference"/>
    <w:uiPriority w:val="32"/>
    <w:qFormat/>
    <w:rsid w:val="00396C06"/>
    <w:rPr>
      <w:b/>
      <w:sz w:val="24"/>
      <w:u w:val="single"/>
    </w:rPr>
  </w:style>
  <w:style w:type="character" w:styleId="Rfrencelgre">
    <w:name w:val="Subtle Reference"/>
    <w:aliases w:val="Etic - Emphase,Tib - Emphase"/>
    <w:uiPriority w:val="31"/>
    <w:qFormat/>
    <w:rsid w:val="00396C06"/>
    <w:rPr>
      <w:sz w:val="24"/>
      <w:szCs w:val="24"/>
      <w:u w:val="single"/>
    </w:rPr>
  </w:style>
  <w:style w:type="character" w:customStyle="1" w:styleId="RetraitcorpsdetexteCar">
    <w:name w:val="Retrait corps de texte Car"/>
    <w:link w:val="Retraitcorpsdetexte"/>
    <w:uiPriority w:val="99"/>
    <w:rsid w:val="00396C06"/>
    <w:rPr>
      <w:rFonts w:ascii="Arial" w:hAnsi="Arial" w:cs="Univers"/>
    </w:rPr>
  </w:style>
  <w:style w:type="paragraph" w:styleId="Sansinterligne">
    <w:name w:val="No Spacing"/>
    <w:basedOn w:val="Normal"/>
    <w:link w:val="SansinterligneCar"/>
    <w:uiPriority w:val="1"/>
    <w:qFormat/>
    <w:rsid w:val="00396C06"/>
    <w:rPr>
      <w:szCs w:val="32"/>
    </w:rPr>
  </w:style>
  <w:style w:type="paragraph" w:customStyle="1" w:styleId="Soustitre1">
    <w:name w:val="Sous titre1"/>
    <w:basedOn w:val="Titre1"/>
    <w:autoRedefine/>
    <w:uiPriority w:val="99"/>
    <w:rsid w:val="00396C06"/>
    <w:pPr>
      <w:numPr>
        <w:ilvl w:val="2"/>
        <w:numId w:val="18"/>
      </w:numPr>
    </w:pPr>
    <w:rPr>
      <w:i/>
      <w:sz w:val="22"/>
      <w:szCs w:val="22"/>
    </w:rPr>
  </w:style>
  <w:style w:type="character" w:customStyle="1" w:styleId="Sous-titreCar">
    <w:name w:val="Sous-titre Car"/>
    <w:link w:val="Sous-titre"/>
    <w:rsid w:val="00396C06"/>
    <w:rPr>
      <w:rFonts w:ascii="Cambria" w:hAnsi="Cambria" w:cs="Univers"/>
    </w:rPr>
  </w:style>
  <w:style w:type="paragraph" w:customStyle="1" w:styleId="Style10">
    <w:name w:val="Style10"/>
    <w:basedOn w:val="Soustitre1"/>
    <w:autoRedefine/>
    <w:uiPriority w:val="99"/>
    <w:rsid w:val="00396C06"/>
    <w:pPr>
      <w:numPr>
        <w:ilvl w:val="0"/>
        <w:numId w:val="0"/>
      </w:numPr>
      <w:ind w:left="1260" w:hanging="834"/>
    </w:pPr>
    <w:rPr>
      <w:b w:val="0"/>
    </w:rPr>
  </w:style>
  <w:style w:type="paragraph" w:customStyle="1" w:styleId="Style6">
    <w:name w:val="Style6"/>
    <w:basedOn w:val="Style5"/>
    <w:autoRedefine/>
    <w:uiPriority w:val="99"/>
    <w:rsid w:val="00396C06"/>
    <w:pPr>
      <w:numPr>
        <w:numId w:val="19"/>
      </w:numPr>
    </w:pPr>
  </w:style>
  <w:style w:type="paragraph" w:customStyle="1" w:styleId="Style7">
    <w:name w:val="Style7"/>
    <w:basedOn w:val="Style4"/>
    <w:autoRedefine/>
    <w:uiPriority w:val="99"/>
    <w:rsid w:val="00396C06"/>
    <w:pPr>
      <w:numPr>
        <w:numId w:val="20"/>
      </w:numPr>
    </w:pPr>
    <w:rPr>
      <w:b w:val="0"/>
    </w:rPr>
  </w:style>
  <w:style w:type="paragraph" w:customStyle="1" w:styleId="Style8">
    <w:name w:val="Style8"/>
    <w:basedOn w:val="Style3"/>
    <w:autoRedefine/>
    <w:uiPriority w:val="99"/>
    <w:rsid w:val="00396C06"/>
    <w:pPr>
      <w:numPr>
        <w:numId w:val="21"/>
      </w:numPr>
    </w:pPr>
    <w:rPr>
      <w:b w:val="0"/>
    </w:rPr>
  </w:style>
  <w:style w:type="paragraph" w:customStyle="1" w:styleId="Style9">
    <w:name w:val="Style9"/>
    <w:basedOn w:val="Soustitre1"/>
    <w:autoRedefine/>
    <w:uiPriority w:val="99"/>
    <w:rsid w:val="00396C06"/>
    <w:pPr>
      <w:numPr>
        <w:ilvl w:val="0"/>
        <w:numId w:val="22"/>
      </w:numPr>
    </w:pPr>
    <w:rPr>
      <w:b w:val="0"/>
    </w:rPr>
  </w:style>
  <w:style w:type="character" w:customStyle="1" w:styleId="TitreCar">
    <w:name w:val="Titre Car"/>
    <w:link w:val="Titre"/>
    <w:rsid w:val="00396C06"/>
    <w:rPr>
      <w:rFonts w:ascii="Cambria" w:hAnsi="Cambria" w:cs="Univers"/>
      <w:b/>
      <w:bCs/>
      <w:kern w:val="28"/>
      <w:sz w:val="32"/>
      <w:szCs w:val="32"/>
    </w:rPr>
  </w:style>
  <w:style w:type="character" w:customStyle="1" w:styleId="Titre5Car">
    <w:name w:val="Titre 5 Car"/>
    <w:aliases w:val="Ti5-Etic Car"/>
    <w:link w:val="Titre5"/>
    <w:rsid w:val="00396C06"/>
    <w:rPr>
      <w:rFonts w:ascii="Arial" w:hAnsi="Arial" w:cs="Univers"/>
      <w:b/>
      <w:bCs/>
    </w:rPr>
  </w:style>
  <w:style w:type="character" w:customStyle="1" w:styleId="Titre6Car">
    <w:name w:val="Titre 6 Car"/>
    <w:aliases w:val="TI6-Etic Car"/>
    <w:link w:val="Titre6"/>
    <w:rsid w:val="00396C06"/>
    <w:rPr>
      <w:rFonts w:ascii="Arial" w:hAnsi="Arial" w:cs="Univers"/>
      <w:b/>
      <w:bCs/>
      <w:i/>
      <w:iCs/>
      <w:sz w:val="22"/>
      <w:szCs w:val="22"/>
    </w:rPr>
  </w:style>
  <w:style w:type="character" w:customStyle="1" w:styleId="Titre7Car">
    <w:name w:val="Titre 7 Car"/>
    <w:link w:val="Titre7"/>
    <w:rsid w:val="00396C06"/>
    <w:rPr>
      <w:rFonts w:ascii="Arial" w:hAnsi="Arial" w:cs="Univers"/>
      <w:i/>
      <w:iCs/>
    </w:rPr>
  </w:style>
  <w:style w:type="character" w:customStyle="1" w:styleId="Titre8Car">
    <w:name w:val="Titre 8 Car"/>
    <w:link w:val="Titre8"/>
    <w:rsid w:val="00396C06"/>
    <w:rPr>
      <w:rFonts w:ascii="Arial" w:hAnsi="Arial" w:cs="Univers"/>
      <w:b/>
      <w:bCs/>
      <w:smallCaps/>
      <w:sz w:val="28"/>
      <w:szCs w:val="28"/>
    </w:rPr>
  </w:style>
  <w:style w:type="character" w:customStyle="1" w:styleId="Titre9Car">
    <w:name w:val="Titre 9 Car"/>
    <w:aliases w:val="Titre 10 Car,Heading 9 (glossaire) Car"/>
    <w:link w:val="Titre9"/>
    <w:rsid w:val="00396C06"/>
    <w:rPr>
      <w:rFonts w:ascii="Arial" w:hAnsi="Arial" w:cs="Univers"/>
      <w:b/>
      <w:bCs/>
      <w:u w:val="single"/>
    </w:rPr>
  </w:style>
  <w:style w:type="character" w:styleId="Titredulivre">
    <w:name w:val="Book Title"/>
    <w:uiPriority w:val="33"/>
    <w:qFormat/>
    <w:rsid w:val="00396C06"/>
    <w:rPr>
      <w:rFonts w:ascii="Cambria" w:eastAsia="Times New Roman" w:hAnsi="Cambria"/>
      <w:b/>
      <w:i/>
      <w:sz w:val="24"/>
      <w:szCs w:val="24"/>
    </w:rPr>
  </w:style>
  <w:style w:type="paragraph" w:customStyle="1" w:styleId="exigence">
    <w:name w:val="exigence"/>
    <w:basedOn w:val="Normal"/>
    <w:qFormat/>
    <w:rsid w:val="00AB7983"/>
    <w:rPr>
      <w:rFonts w:eastAsia="SimSun" w:cs="Arial"/>
      <w:noProof/>
      <w:szCs w:val="24"/>
    </w:rPr>
  </w:style>
  <w:style w:type="character" w:customStyle="1" w:styleId="PieddepageCar">
    <w:name w:val="Pied de page Car"/>
    <w:aliases w:val="Tibco_Pied de page Car,Pied de page Tibco Car"/>
    <w:link w:val="Pieddepage"/>
    <w:uiPriority w:val="99"/>
    <w:rsid w:val="00A37C61"/>
    <w:rPr>
      <w:rFonts w:ascii="Arial" w:hAnsi="Arial" w:cs="Univers"/>
    </w:rPr>
  </w:style>
  <w:style w:type="character" w:customStyle="1" w:styleId="En-tteCar">
    <w:name w:val="En-tête Car"/>
    <w:aliases w:val="En-tête 1.1 Car,En-tÍte 1.1 Car,En-tÕte 1.1 Car,En-t’te 1.1 Car,En-títe 1.1 Car,En-tÌte 1.1 Car,En-tête 1.11 Car,En-tête 1.12 Car,En-tête 1.13 Car,En-tête 1.14 Car,titre principal Car,En-tête1 Car,E.e Car,En-tête tibco Car"/>
    <w:link w:val="En-tte"/>
    <w:uiPriority w:val="99"/>
    <w:locked/>
    <w:rsid w:val="00A37C61"/>
    <w:rPr>
      <w:rFonts w:ascii="Arial" w:hAnsi="Arial" w:cs="Univers"/>
    </w:rPr>
  </w:style>
  <w:style w:type="character" w:customStyle="1" w:styleId="ParagraphedelisteCar">
    <w:name w:val="Paragraphe de liste Car"/>
    <w:aliases w:val="Par. de liste-etic Car,Liste 1 Car,Bullet List Car,FooterText Car,numbered Car,Foot Car,List1 Car,List11 Car,Paragraphe de liste2 Car,Nomios - Paragraphe de liste Car,Paragraphe_DAT Car,Use Case List Paragraph Car,Niveau1 Car"/>
    <w:link w:val="Paragraphedeliste"/>
    <w:uiPriority w:val="34"/>
    <w:qFormat/>
    <w:rsid w:val="00E61115"/>
    <w:rPr>
      <w:rFonts w:ascii="Arial" w:hAnsi="Arial" w:cs="Univers"/>
    </w:rPr>
  </w:style>
  <w:style w:type="character" w:customStyle="1" w:styleId="Heading3Char">
    <w:name w:val="Heading 3 Char"/>
    <w:aliases w:val="Ti3-Etic Char,2h Char,l3 Char,subhead 2 Char,numéroté  1.1.1 Char,H31 Char,Titre3 + Gauche Char,Avant : 18 pt + G... Char,h3 Char,3rd level Char,CT Char,Titre3 Char,T3 Char,H3 Char,1.1.1 sous-sous-chapitre Char,Projet Char,3 Char,L3 Char"/>
    <w:uiPriority w:val="9"/>
    <w:semiHidden/>
    <w:rsid w:val="00B84C0D"/>
    <w:rPr>
      <w:rFonts w:ascii="Cambria" w:eastAsia="Times New Roman" w:hAnsi="Cambria" w:cs="Times New Roman"/>
      <w:b/>
      <w:bCs/>
      <w:sz w:val="26"/>
      <w:szCs w:val="26"/>
      <w:lang w:eastAsia="zh-CN"/>
    </w:rPr>
  </w:style>
  <w:style w:type="character" w:customStyle="1" w:styleId="Heading4Char">
    <w:name w:val="Heading 4 Char"/>
    <w:aliases w:val="Ti4-Etic Char,numéroté  1.1.1.1. Char,Tib-Ti 4 Char,Titre4 Char,l4 Char,Titre 41 Char,t4.T4 Char,I4 Char,Map Title Char,chapitre 1.1.1.1 Car Char,... Char,(annexe) Char,H4 Char,h4 Char,l4+toc4 Char,Headline4 Char,T4 Char,h41 Char,h42 Char"/>
    <w:uiPriority w:val="9"/>
    <w:semiHidden/>
    <w:rsid w:val="00B84C0D"/>
    <w:rPr>
      <w:rFonts w:ascii="Calibri" w:eastAsia="Times New Roman" w:hAnsi="Calibri" w:cs="Times New Roman"/>
      <w:b/>
      <w:bCs/>
      <w:sz w:val="28"/>
      <w:szCs w:val="28"/>
      <w:lang w:eastAsia="zh-CN"/>
    </w:rPr>
  </w:style>
  <w:style w:type="paragraph" w:customStyle="1" w:styleId="TitreNum1">
    <w:name w:val="Titre Num 1"/>
    <w:basedOn w:val="Titre1"/>
    <w:next w:val="Normal"/>
    <w:uiPriority w:val="99"/>
    <w:rsid w:val="00B84C0D"/>
    <w:pPr>
      <w:ind w:left="567" w:hanging="567"/>
    </w:pPr>
    <w:rPr>
      <w:rFonts w:eastAsia="SimSun" w:cs="Arial"/>
      <w:color w:val="FF0000"/>
      <w:kern w:val="32"/>
      <w:sz w:val="36"/>
      <w:szCs w:val="32"/>
      <w:lang w:eastAsia="zh-CN"/>
    </w:rPr>
  </w:style>
  <w:style w:type="paragraph" w:customStyle="1" w:styleId="TitreNum2">
    <w:name w:val="Titre Num 2"/>
    <w:basedOn w:val="Titre2"/>
    <w:next w:val="Normal"/>
    <w:uiPriority w:val="99"/>
    <w:rsid w:val="00B84C0D"/>
    <w:pPr>
      <w:keepNext/>
      <w:keepLines/>
      <w:tabs>
        <w:tab w:val="num" w:pos="360"/>
      </w:tabs>
      <w:spacing w:before="240" w:after="120"/>
      <w:ind w:left="0" w:firstLine="0"/>
    </w:pPr>
    <w:rPr>
      <w:rFonts w:eastAsia="SimSun" w:cs="Arial"/>
      <w:i w:val="0"/>
      <w:color w:val="808080"/>
      <w:sz w:val="20"/>
      <w:szCs w:val="20"/>
      <w:lang w:eastAsia="zh-CN"/>
    </w:rPr>
  </w:style>
  <w:style w:type="paragraph" w:customStyle="1" w:styleId="TitreNum3">
    <w:name w:val="Titre Num 3"/>
    <w:basedOn w:val="Titre3"/>
    <w:next w:val="Normal"/>
    <w:uiPriority w:val="99"/>
    <w:rsid w:val="00B84C0D"/>
    <w:pPr>
      <w:tabs>
        <w:tab w:val="num" w:pos="360"/>
      </w:tabs>
      <w:spacing w:before="120"/>
      <w:ind w:left="360" w:hanging="360"/>
    </w:pPr>
    <w:rPr>
      <w:rFonts w:eastAsia="SimSun" w:cs="Arial"/>
      <w:iCs/>
      <w:szCs w:val="26"/>
      <w:lang w:eastAsia="zh-CN"/>
    </w:rPr>
  </w:style>
  <w:style w:type="paragraph" w:customStyle="1" w:styleId="TitreNum4">
    <w:name w:val="Titre Num 4"/>
    <w:basedOn w:val="Titre4"/>
    <w:next w:val="Normal"/>
    <w:uiPriority w:val="99"/>
    <w:rsid w:val="00B84C0D"/>
    <w:pPr>
      <w:widowControl/>
      <w:numPr>
        <w:ilvl w:val="3"/>
        <w:numId w:val="23"/>
      </w:numPr>
      <w:tabs>
        <w:tab w:val="clear" w:pos="1728"/>
        <w:tab w:val="num" w:pos="360"/>
      </w:tabs>
      <w:spacing w:before="240"/>
      <w:ind w:left="360" w:hanging="360"/>
    </w:pPr>
    <w:rPr>
      <w:rFonts w:ascii="Arial" w:eastAsia="SimSun" w:hAnsi="Arial" w:cs="Arial"/>
      <w:iCs w:val="0"/>
      <w:szCs w:val="28"/>
      <w:lang w:eastAsia="zh-CN"/>
    </w:rPr>
  </w:style>
  <w:style w:type="paragraph" w:customStyle="1" w:styleId="TitreNum5">
    <w:name w:val="Titre Num 5"/>
    <w:basedOn w:val="Normal"/>
    <w:next w:val="Normal"/>
    <w:uiPriority w:val="99"/>
    <w:rsid w:val="00B84C0D"/>
    <w:rPr>
      <w:rFonts w:eastAsia="SimSun" w:cs="Arial"/>
      <w:b/>
      <w:i/>
      <w:szCs w:val="24"/>
      <w:lang w:eastAsia="zh-CN"/>
    </w:rPr>
  </w:style>
  <w:style w:type="paragraph" w:customStyle="1" w:styleId="Listp">
    <w:name w:val="List_p"/>
    <w:basedOn w:val="Normal"/>
    <w:uiPriority w:val="99"/>
    <w:rsid w:val="00B84C0D"/>
    <w:pPr>
      <w:tabs>
        <w:tab w:val="left" w:pos="360"/>
      </w:tabs>
      <w:ind w:left="360" w:hanging="360"/>
    </w:pPr>
    <w:rPr>
      <w:rFonts w:eastAsia="SimSun" w:cs="Arial"/>
      <w:sz w:val="18"/>
      <w:szCs w:val="18"/>
      <w:lang w:eastAsia="zh-CN"/>
    </w:rPr>
  </w:style>
  <w:style w:type="character" w:customStyle="1" w:styleId="Corpsdetexte2Car">
    <w:name w:val="Corps de texte 2 Car"/>
    <w:link w:val="Corpsdetexte2"/>
    <w:uiPriority w:val="99"/>
    <w:rsid w:val="00B84C0D"/>
    <w:rPr>
      <w:rFonts w:ascii="Arial" w:hAnsi="Arial" w:cs="Univers"/>
    </w:rPr>
  </w:style>
  <w:style w:type="paragraph" w:customStyle="1" w:styleId="ZAB">
    <w:name w:val="ZAB"/>
    <w:basedOn w:val="Normal"/>
    <w:uiPriority w:val="99"/>
    <w:rsid w:val="00B84C0D"/>
    <w:pPr>
      <w:spacing w:line="360" w:lineRule="auto"/>
    </w:pPr>
    <w:rPr>
      <w:rFonts w:ascii="Helvetica" w:eastAsia="SimSun" w:hAnsi="Helvetica" w:cs="Helvetica"/>
      <w:szCs w:val="24"/>
      <w:lang w:eastAsia="zh-CN"/>
    </w:rPr>
  </w:style>
  <w:style w:type="paragraph" w:customStyle="1" w:styleId="TableBody">
    <w:name w:val="TableBody"/>
    <w:basedOn w:val="Normal"/>
    <w:uiPriority w:val="99"/>
    <w:rsid w:val="00B84C0D"/>
    <w:pPr>
      <w:overflowPunct w:val="0"/>
      <w:autoSpaceDE w:val="0"/>
      <w:autoSpaceDN w:val="0"/>
      <w:adjustRightInd w:val="0"/>
      <w:textAlignment w:val="baseline"/>
    </w:pPr>
    <w:rPr>
      <w:rFonts w:eastAsia="SimSun" w:cs="Arial"/>
      <w:szCs w:val="24"/>
      <w:lang w:val="en-US" w:eastAsia="zh-CN"/>
    </w:rPr>
  </w:style>
  <w:style w:type="paragraph" w:customStyle="1" w:styleId="TableText">
    <w:name w:val="Table Text"/>
    <w:basedOn w:val="Normal"/>
    <w:autoRedefine/>
    <w:uiPriority w:val="99"/>
    <w:rsid w:val="00B84C0D"/>
    <w:rPr>
      <w:rFonts w:eastAsia="SimSun" w:cs="Arial"/>
      <w:i/>
      <w:iCs/>
      <w:szCs w:val="24"/>
      <w:lang w:val="en-US" w:eastAsia="en-US"/>
    </w:rPr>
  </w:style>
  <w:style w:type="paragraph" w:customStyle="1" w:styleId="Normalavecpuces">
    <w:name w:val="Normal avec puces"/>
    <w:basedOn w:val="Normal"/>
    <w:uiPriority w:val="99"/>
    <w:rsid w:val="00B84C0D"/>
    <w:pPr>
      <w:tabs>
        <w:tab w:val="num" w:pos="360"/>
      </w:tabs>
      <w:ind w:left="360" w:hanging="360"/>
    </w:pPr>
    <w:rPr>
      <w:rFonts w:eastAsia="SimSun" w:cs="Arial"/>
      <w:szCs w:val="24"/>
      <w:lang w:val="en-US" w:eastAsia="en-US"/>
    </w:rPr>
  </w:style>
  <w:style w:type="character" w:customStyle="1" w:styleId="Retraitcorpsdetexte2Car">
    <w:name w:val="Retrait corps de texte 2 Car"/>
    <w:link w:val="Retraitcorpsdetexte2"/>
    <w:uiPriority w:val="99"/>
    <w:rsid w:val="00B84C0D"/>
    <w:rPr>
      <w:rFonts w:ascii="Arial" w:hAnsi="Arial" w:cs="Univers"/>
    </w:rPr>
  </w:style>
  <w:style w:type="paragraph" w:customStyle="1" w:styleId="Intitul">
    <w:name w:val="Intitulé"/>
    <w:basedOn w:val="Normal"/>
    <w:uiPriority w:val="99"/>
    <w:rsid w:val="00B84C0D"/>
    <w:pPr>
      <w:spacing w:before="360" w:after="360"/>
      <w:jc w:val="center"/>
    </w:pPr>
    <w:rPr>
      <w:rFonts w:eastAsia="SimSun" w:cs="Arial"/>
      <w:b/>
      <w:bCs/>
      <w:smallCaps/>
      <w:spacing w:val="60"/>
      <w:sz w:val="48"/>
      <w:szCs w:val="48"/>
      <w:lang w:eastAsia="zh-CN"/>
    </w:rPr>
  </w:style>
  <w:style w:type="paragraph" w:customStyle="1" w:styleId="Rubrique">
    <w:name w:val="Rubrique"/>
    <w:basedOn w:val="Normal"/>
    <w:uiPriority w:val="99"/>
    <w:rsid w:val="00B84C0D"/>
    <w:pPr>
      <w:shd w:val="pct10" w:color="auto" w:fill="FFFFFF"/>
      <w:ind w:right="-2"/>
    </w:pPr>
    <w:rPr>
      <w:rFonts w:eastAsia="SimSun" w:cs="Arial"/>
      <w:i/>
      <w:iCs/>
      <w:sz w:val="18"/>
      <w:szCs w:val="18"/>
      <w:lang w:eastAsia="zh-CN"/>
    </w:rPr>
  </w:style>
  <w:style w:type="paragraph" w:customStyle="1" w:styleId="CharChar">
    <w:name w:val="Char Char"/>
    <w:basedOn w:val="Normal"/>
    <w:uiPriority w:val="99"/>
    <w:semiHidden/>
    <w:rsid w:val="00B84C0D"/>
    <w:pPr>
      <w:spacing w:after="160" w:line="240" w:lineRule="exact"/>
    </w:pPr>
    <w:rPr>
      <w:rFonts w:eastAsia="SimSun" w:cs="Arial"/>
      <w:szCs w:val="24"/>
      <w:lang w:val="en-US" w:eastAsia="en-US"/>
    </w:rPr>
  </w:style>
  <w:style w:type="paragraph" w:customStyle="1" w:styleId="figroupheadercaption">
    <w:name w:val="figroup_header_caption"/>
    <w:basedOn w:val="Normal"/>
    <w:uiPriority w:val="99"/>
    <w:rsid w:val="00B84C0D"/>
    <w:pPr>
      <w:shd w:val="clear" w:color="auto" w:fill="B9D0FF"/>
      <w:spacing w:before="100" w:beforeAutospacing="1" w:after="100" w:afterAutospacing="1"/>
    </w:pPr>
    <w:rPr>
      <w:rFonts w:ascii="Times New Roman" w:eastAsia="SimSun" w:hAnsi="Times New Roman" w:cs="Times New Roman"/>
      <w:b/>
      <w:bCs/>
      <w:szCs w:val="24"/>
      <w:lang w:val="en-US" w:eastAsia="en-US"/>
    </w:rPr>
  </w:style>
  <w:style w:type="paragraph" w:customStyle="1" w:styleId="imageheadercaption">
    <w:name w:val="image_header_caption"/>
    <w:basedOn w:val="Normal"/>
    <w:uiPriority w:val="99"/>
    <w:rsid w:val="00B84C0D"/>
    <w:pPr>
      <w:shd w:val="clear" w:color="auto" w:fill="7390FF"/>
      <w:spacing w:before="100" w:beforeAutospacing="1" w:after="100" w:afterAutospacing="1"/>
      <w:jc w:val="center"/>
    </w:pPr>
    <w:rPr>
      <w:rFonts w:ascii="Times New Roman" w:eastAsia="SimSun" w:hAnsi="Times New Roman" w:cs="Times New Roman"/>
      <w:b/>
      <w:bCs/>
      <w:szCs w:val="24"/>
      <w:lang w:val="en-US" w:eastAsia="en-US"/>
    </w:rPr>
  </w:style>
  <w:style w:type="paragraph" w:customStyle="1" w:styleId="figroupcaption">
    <w:name w:val="figroup_caption"/>
    <w:basedOn w:val="Normal"/>
    <w:uiPriority w:val="99"/>
    <w:rsid w:val="00B84C0D"/>
    <w:pPr>
      <w:shd w:val="clear" w:color="auto" w:fill="FAFAFA"/>
      <w:spacing w:before="100" w:beforeAutospacing="1" w:after="100" w:afterAutospacing="1"/>
    </w:pPr>
    <w:rPr>
      <w:rFonts w:ascii="Times New Roman" w:eastAsia="SimSun" w:hAnsi="Times New Roman" w:cs="Times New Roman"/>
      <w:szCs w:val="24"/>
      <w:lang w:val="en-US" w:eastAsia="en-US"/>
    </w:rPr>
  </w:style>
  <w:style w:type="paragraph" w:customStyle="1" w:styleId="figroupvalue">
    <w:name w:val="figroup_value"/>
    <w:basedOn w:val="Normal"/>
    <w:uiPriority w:val="99"/>
    <w:rsid w:val="00B84C0D"/>
    <w:pPr>
      <w:spacing w:before="100" w:beforeAutospacing="1" w:after="100" w:afterAutospacing="1"/>
      <w:jc w:val="center"/>
    </w:pPr>
    <w:rPr>
      <w:rFonts w:ascii="Times New Roman" w:eastAsia="SimSun" w:hAnsi="Times New Roman" w:cs="Times New Roman"/>
      <w:szCs w:val="24"/>
      <w:lang w:val="en-US" w:eastAsia="en-US"/>
    </w:rPr>
  </w:style>
  <w:style w:type="paragraph" w:customStyle="1" w:styleId="contentsh1">
    <w:name w:val="contentsh1"/>
    <w:basedOn w:val="Normal"/>
    <w:uiPriority w:val="99"/>
    <w:rsid w:val="00B84C0D"/>
    <w:pPr>
      <w:numPr>
        <w:numId w:val="38"/>
      </w:numPr>
      <w:spacing w:before="100" w:beforeAutospacing="1" w:after="100" w:afterAutospacing="1"/>
    </w:pPr>
    <w:rPr>
      <w:rFonts w:ascii="Times New Roman" w:eastAsia="SimSun" w:hAnsi="Times New Roman" w:cs="Times New Roman"/>
      <w:color w:val="3366FF"/>
      <w:sz w:val="32"/>
      <w:szCs w:val="32"/>
      <w:lang w:val="en-US" w:eastAsia="en-US"/>
    </w:rPr>
  </w:style>
  <w:style w:type="paragraph" w:customStyle="1" w:styleId="oigroupheadercaption">
    <w:name w:val="oigroup_header_caption"/>
    <w:basedOn w:val="Normal"/>
    <w:uiPriority w:val="99"/>
    <w:rsid w:val="00B84C0D"/>
    <w:pPr>
      <w:shd w:val="clear" w:color="auto" w:fill="DFEB9C"/>
      <w:spacing w:before="100" w:beforeAutospacing="1" w:after="100" w:afterAutospacing="1"/>
    </w:pPr>
    <w:rPr>
      <w:rFonts w:ascii="Times New Roman" w:eastAsia="SimSun" w:hAnsi="Times New Roman" w:cs="Times New Roman"/>
      <w:b/>
      <w:bCs/>
      <w:szCs w:val="24"/>
      <w:lang w:eastAsia="zh-CN"/>
    </w:rPr>
  </w:style>
  <w:style w:type="paragraph" w:customStyle="1" w:styleId="oigroupcaption">
    <w:name w:val="oigroup_caption"/>
    <w:basedOn w:val="Normal"/>
    <w:uiPriority w:val="99"/>
    <w:rsid w:val="00B84C0D"/>
    <w:pPr>
      <w:shd w:val="clear" w:color="auto" w:fill="FAFAFA"/>
      <w:spacing w:before="100" w:beforeAutospacing="1" w:after="100" w:afterAutospacing="1"/>
    </w:pPr>
    <w:rPr>
      <w:rFonts w:ascii="Times New Roman" w:eastAsia="SimSun" w:hAnsi="Times New Roman" w:cs="Times New Roman"/>
      <w:szCs w:val="24"/>
      <w:lang w:eastAsia="zh-CN"/>
    </w:rPr>
  </w:style>
  <w:style w:type="paragraph" w:customStyle="1" w:styleId="oigroupqty">
    <w:name w:val="oigroup_qty"/>
    <w:basedOn w:val="Normal"/>
    <w:uiPriority w:val="99"/>
    <w:rsid w:val="00B84C0D"/>
    <w:pPr>
      <w:spacing w:before="100" w:beforeAutospacing="1" w:after="100" w:afterAutospacing="1"/>
      <w:jc w:val="center"/>
    </w:pPr>
    <w:rPr>
      <w:rFonts w:ascii="Times New Roman" w:eastAsia="SimSun" w:hAnsi="Times New Roman" w:cs="Times New Roman"/>
      <w:szCs w:val="24"/>
      <w:lang w:eastAsia="zh-CN"/>
    </w:rPr>
  </w:style>
  <w:style w:type="paragraph" w:customStyle="1" w:styleId="normalavecpuces0">
    <w:name w:val="normalavecpuces"/>
    <w:basedOn w:val="Normal"/>
    <w:uiPriority w:val="99"/>
    <w:rsid w:val="00B84C0D"/>
    <w:pPr>
      <w:ind w:left="360" w:hanging="360"/>
    </w:pPr>
    <w:rPr>
      <w:rFonts w:eastAsia="Arial Unicode MS" w:cs="Arial"/>
      <w:sz w:val="22"/>
      <w:szCs w:val="22"/>
      <w:lang w:val="en-US" w:eastAsia="en-US"/>
    </w:rPr>
  </w:style>
  <w:style w:type="character" w:customStyle="1" w:styleId="TextedebullesCar">
    <w:name w:val="Texte de bulles Car"/>
    <w:link w:val="Textedebulles"/>
    <w:uiPriority w:val="99"/>
    <w:rsid w:val="00B84C0D"/>
    <w:rPr>
      <w:rFonts w:ascii="Tahoma" w:hAnsi="Tahoma" w:cs="Tahoma"/>
      <w:sz w:val="16"/>
      <w:szCs w:val="16"/>
    </w:rPr>
  </w:style>
  <w:style w:type="paragraph" w:customStyle="1" w:styleId="Texte1">
    <w:name w:val="Texte_1"/>
    <w:basedOn w:val="Normal"/>
    <w:uiPriority w:val="99"/>
    <w:rsid w:val="00B84C0D"/>
    <w:pPr>
      <w:spacing w:before="120"/>
    </w:pPr>
    <w:rPr>
      <w:rFonts w:ascii="FuturaA Md BT" w:eastAsia="SimSun" w:hAnsi="FuturaA Md BT" w:cs="FuturaA Md BT"/>
      <w:noProof/>
      <w:sz w:val="22"/>
      <w:szCs w:val="22"/>
      <w:lang w:eastAsia="zh-CN"/>
    </w:rPr>
  </w:style>
  <w:style w:type="paragraph" w:customStyle="1" w:styleId="AListe">
    <w:name w:val="AListe"/>
    <w:basedOn w:val="Normal"/>
    <w:uiPriority w:val="99"/>
    <w:semiHidden/>
    <w:rsid w:val="00B84C0D"/>
    <w:pPr>
      <w:numPr>
        <w:numId w:val="24"/>
      </w:numPr>
      <w:spacing w:after="160"/>
    </w:pPr>
    <w:rPr>
      <w:rFonts w:ascii="FuturaA Bk BT" w:eastAsia="SimSun" w:hAnsi="FuturaA Bk BT" w:cs="FuturaA Bk BT"/>
      <w:noProof/>
      <w:spacing w:val="-2"/>
      <w:sz w:val="22"/>
      <w:szCs w:val="22"/>
      <w:lang w:val="en-GB" w:eastAsia="en-US"/>
    </w:rPr>
  </w:style>
  <w:style w:type="paragraph" w:customStyle="1" w:styleId="figure0">
    <w:name w:val="figure"/>
    <w:basedOn w:val="Normal"/>
    <w:uiPriority w:val="99"/>
    <w:rsid w:val="00B84C0D"/>
    <w:pPr>
      <w:spacing w:before="240" w:after="240"/>
      <w:jc w:val="center"/>
    </w:pPr>
    <w:rPr>
      <w:rFonts w:ascii="FuturaA Md BT" w:eastAsia="SimSun" w:hAnsi="FuturaA Md BT" w:cs="FuturaA Md BT"/>
      <w:noProof/>
      <w:szCs w:val="24"/>
      <w:lang w:eastAsia="en-US"/>
    </w:rPr>
  </w:style>
  <w:style w:type="paragraph" w:customStyle="1" w:styleId="Note10">
    <w:name w:val="Note_1"/>
    <w:basedOn w:val="Normal"/>
    <w:uiPriority w:val="99"/>
    <w:rsid w:val="00B84C0D"/>
    <w:pPr>
      <w:widowControl w:val="0"/>
      <w:spacing w:before="120"/>
      <w:ind w:left="1134" w:hanging="777"/>
    </w:pPr>
    <w:rPr>
      <w:rFonts w:ascii="FuturaA Md BT" w:eastAsia="SimSun" w:hAnsi="FuturaA Md BT" w:cs="FuturaA Md BT"/>
      <w:i/>
      <w:iCs/>
      <w:noProof/>
      <w:color w:val="0000FF"/>
      <w:sz w:val="22"/>
      <w:szCs w:val="22"/>
      <w:lang w:eastAsia="en-US"/>
    </w:rPr>
  </w:style>
  <w:style w:type="paragraph" w:customStyle="1" w:styleId="puce10">
    <w:name w:val="puce_1"/>
    <w:basedOn w:val="Normal"/>
    <w:uiPriority w:val="99"/>
    <w:rsid w:val="00B84C0D"/>
    <w:pPr>
      <w:numPr>
        <w:numId w:val="27"/>
      </w:numPr>
      <w:tabs>
        <w:tab w:val="left" w:pos="426"/>
      </w:tabs>
      <w:spacing w:before="40" w:after="40"/>
    </w:pPr>
    <w:rPr>
      <w:rFonts w:ascii="FuturaA Md BT" w:eastAsia="SimSun" w:hAnsi="FuturaA Md BT" w:cs="FuturaA Md BT"/>
      <w:noProof/>
      <w:sz w:val="22"/>
      <w:szCs w:val="22"/>
      <w:lang w:eastAsia="en-US"/>
    </w:rPr>
  </w:style>
  <w:style w:type="paragraph" w:customStyle="1" w:styleId="puce2">
    <w:name w:val="puce_2"/>
    <w:basedOn w:val="Normal"/>
    <w:uiPriority w:val="99"/>
    <w:rsid w:val="00B84C0D"/>
    <w:pPr>
      <w:widowControl w:val="0"/>
      <w:numPr>
        <w:numId w:val="25"/>
      </w:numPr>
      <w:spacing w:before="20" w:after="20"/>
    </w:pPr>
    <w:rPr>
      <w:rFonts w:ascii="FuturaA Md BT" w:eastAsia="SimSun" w:hAnsi="FuturaA Md BT" w:cs="FuturaA Md BT"/>
      <w:noProof/>
      <w:sz w:val="22"/>
      <w:szCs w:val="22"/>
      <w:lang w:eastAsia="en-US"/>
    </w:rPr>
  </w:style>
  <w:style w:type="character" w:customStyle="1" w:styleId="tw4winExternal">
    <w:name w:val="tw4winExternal"/>
    <w:uiPriority w:val="99"/>
    <w:rsid w:val="00B84C0D"/>
    <w:rPr>
      <w:rFonts w:ascii="Courier New" w:hAnsi="Courier New" w:cs="Courier New"/>
      <w:noProof/>
      <w:color w:val="808080"/>
    </w:rPr>
  </w:style>
  <w:style w:type="paragraph" w:customStyle="1" w:styleId="Alcatelbullets2">
    <w:name w:val="Alcatel bullets 2"/>
    <w:basedOn w:val="Normal"/>
    <w:next w:val="Normal"/>
    <w:uiPriority w:val="99"/>
    <w:semiHidden/>
    <w:rsid w:val="00B84C0D"/>
    <w:pPr>
      <w:autoSpaceDE w:val="0"/>
      <w:autoSpaceDN w:val="0"/>
      <w:adjustRightInd w:val="0"/>
    </w:pPr>
    <w:rPr>
      <w:rFonts w:ascii="EPNPBK+FuturaABkBT" w:eastAsia="SimSun" w:hAnsi="EPNPBK+FuturaABkBT" w:cs="EPNPBK+FuturaABkBT"/>
      <w:szCs w:val="24"/>
      <w:lang w:eastAsia="zh-CN"/>
    </w:rPr>
  </w:style>
  <w:style w:type="paragraph" w:customStyle="1" w:styleId="Avecpuces">
    <w:name w:val="Avec puces"/>
    <w:basedOn w:val="Normal"/>
    <w:uiPriority w:val="99"/>
    <w:rsid w:val="00B84C0D"/>
    <w:pPr>
      <w:numPr>
        <w:numId w:val="26"/>
      </w:numPr>
    </w:pPr>
    <w:rPr>
      <w:rFonts w:eastAsia="SimSun" w:cs="Arial"/>
      <w:szCs w:val="24"/>
      <w:lang w:eastAsia="zh-CN"/>
    </w:rPr>
  </w:style>
  <w:style w:type="paragraph" w:customStyle="1" w:styleId="Normale">
    <w:name w:val="Normale"/>
    <w:basedOn w:val="Corpsdetexte"/>
    <w:uiPriority w:val="99"/>
    <w:semiHidden/>
    <w:rsid w:val="00B84C0D"/>
    <w:pPr>
      <w:numPr>
        <w:ilvl w:val="12"/>
      </w:numPr>
      <w:tabs>
        <w:tab w:val="left" w:pos="142"/>
      </w:tabs>
      <w:ind w:right="283"/>
      <w:jc w:val="both"/>
    </w:pPr>
    <w:rPr>
      <w:rFonts w:ascii="Times New Roman" w:eastAsia="SimSun" w:hAnsi="Times New Roman" w:cs="Times New Roman"/>
      <w:b w:val="0"/>
      <w:noProof/>
      <w:sz w:val="24"/>
      <w:szCs w:val="24"/>
      <w:lang w:eastAsia="zh-CN"/>
    </w:rPr>
  </w:style>
  <w:style w:type="paragraph" w:customStyle="1" w:styleId="Texte1gras">
    <w:name w:val="Texte_1_gras"/>
    <w:basedOn w:val="Normal"/>
    <w:uiPriority w:val="99"/>
    <w:rsid w:val="00B84C0D"/>
    <w:pPr>
      <w:tabs>
        <w:tab w:val="left" w:pos="720"/>
      </w:tabs>
    </w:pPr>
    <w:rPr>
      <w:rFonts w:ascii="FuturaA Md BT" w:eastAsia="SimSun" w:hAnsi="FuturaA Md BT" w:cs="FuturaA Md BT"/>
      <w:b/>
      <w:bCs/>
      <w:color w:val="000080"/>
      <w:sz w:val="22"/>
      <w:szCs w:val="22"/>
      <w:lang w:val="en-GB" w:eastAsia="en-US"/>
    </w:rPr>
  </w:style>
  <w:style w:type="paragraph" w:customStyle="1" w:styleId="puce2losange">
    <w:name w:val="puce_2_losange"/>
    <w:basedOn w:val="Normal"/>
    <w:uiPriority w:val="99"/>
    <w:rsid w:val="00B84C0D"/>
    <w:pPr>
      <w:tabs>
        <w:tab w:val="num" w:pos="426"/>
        <w:tab w:val="num" w:pos="2126"/>
      </w:tabs>
      <w:spacing w:before="40" w:after="40"/>
      <w:ind w:left="425" w:hanging="425"/>
    </w:pPr>
    <w:rPr>
      <w:rFonts w:ascii="FuturaA Md BT" w:eastAsia="SimSun" w:hAnsi="FuturaA Md BT" w:cs="FuturaA Md BT"/>
      <w:sz w:val="22"/>
      <w:szCs w:val="22"/>
      <w:lang w:val="en-US" w:eastAsia="en-US"/>
    </w:rPr>
  </w:style>
  <w:style w:type="paragraph" w:customStyle="1" w:styleId="Default">
    <w:name w:val="Default"/>
    <w:uiPriority w:val="99"/>
    <w:rsid w:val="00B84C0D"/>
    <w:pPr>
      <w:autoSpaceDE w:val="0"/>
      <w:autoSpaceDN w:val="0"/>
      <w:adjustRightInd w:val="0"/>
    </w:pPr>
    <w:rPr>
      <w:rFonts w:ascii="Tahoma" w:eastAsia="SimSun" w:hAnsi="Tahoma" w:cs="Tahoma"/>
      <w:color w:val="000000"/>
      <w:sz w:val="24"/>
      <w:szCs w:val="24"/>
    </w:rPr>
  </w:style>
  <w:style w:type="paragraph" w:customStyle="1" w:styleId="Style11">
    <w:name w:val="Style 1"/>
    <w:basedOn w:val="Normal"/>
    <w:uiPriority w:val="99"/>
    <w:rsid w:val="00B84C0D"/>
    <w:pPr>
      <w:widowControl w:val="0"/>
      <w:autoSpaceDE w:val="0"/>
      <w:autoSpaceDN w:val="0"/>
      <w:adjustRightInd w:val="0"/>
    </w:pPr>
    <w:rPr>
      <w:rFonts w:ascii="Times New Roman" w:eastAsia="SimSun" w:hAnsi="Times New Roman" w:cs="Times New Roman"/>
      <w:szCs w:val="24"/>
      <w:lang w:eastAsia="zh-CN"/>
    </w:rPr>
  </w:style>
  <w:style w:type="paragraph" w:customStyle="1" w:styleId="Style30">
    <w:name w:val="Style 3"/>
    <w:basedOn w:val="Normal"/>
    <w:uiPriority w:val="99"/>
    <w:rsid w:val="00B84C0D"/>
    <w:pPr>
      <w:widowControl w:val="0"/>
      <w:autoSpaceDE w:val="0"/>
      <w:autoSpaceDN w:val="0"/>
      <w:spacing w:line="264" w:lineRule="exact"/>
      <w:ind w:left="648"/>
    </w:pPr>
    <w:rPr>
      <w:rFonts w:ascii="Times New Roman" w:eastAsia="SimSun" w:hAnsi="Times New Roman" w:cs="Times New Roman"/>
      <w:szCs w:val="24"/>
      <w:lang w:eastAsia="zh-CN"/>
    </w:rPr>
  </w:style>
  <w:style w:type="paragraph" w:customStyle="1" w:styleId="Normalretrait">
    <w:name w:val="Normal retrait"/>
    <w:basedOn w:val="Normal"/>
    <w:uiPriority w:val="99"/>
    <w:rsid w:val="00B84C0D"/>
    <w:pPr>
      <w:numPr>
        <w:numId w:val="28"/>
      </w:numPr>
      <w:spacing w:line="360" w:lineRule="auto"/>
      <w:ind w:right="522"/>
    </w:pPr>
    <w:rPr>
      <w:rFonts w:eastAsia="SimSun" w:cs="Arial"/>
      <w:noProof/>
      <w:szCs w:val="24"/>
      <w:lang w:eastAsia="zh-CN"/>
    </w:rPr>
  </w:style>
  <w:style w:type="paragraph" w:customStyle="1" w:styleId="Schma">
    <w:name w:val="Schéma"/>
    <w:basedOn w:val="Normal"/>
    <w:uiPriority w:val="99"/>
    <w:rsid w:val="00B84C0D"/>
    <w:pPr>
      <w:keepLines/>
      <w:spacing w:before="240" w:after="240"/>
      <w:jc w:val="center"/>
    </w:pPr>
    <w:rPr>
      <w:rFonts w:eastAsia="SimSun" w:cs="Arial"/>
      <w:sz w:val="22"/>
      <w:szCs w:val="22"/>
      <w:lang w:eastAsia="zh-CN"/>
    </w:rPr>
  </w:style>
  <w:style w:type="character" w:customStyle="1" w:styleId="Retraitcorpsdetexte3Car">
    <w:name w:val="Retrait corps de texte 3 Car"/>
    <w:link w:val="Retraitcorpsdetexte3"/>
    <w:uiPriority w:val="99"/>
    <w:rsid w:val="00B84C0D"/>
    <w:rPr>
      <w:rFonts w:ascii="Arial" w:hAnsi="Arial" w:cs="Univers"/>
    </w:rPr>
  </w:style>
  <w:style w:type="paragraph" w:customStyle="1" w:styleId="Listepuces0">
    <w:name w:val="Liste puces"/>
    <w:basedOn w:val="Retraitcorpsdetexte"/>
    <w:autoRedefine/>
    <w:uiPriority w:val="99"/>
    <w:rsid w:val="00B84C0D"/>
    <w:pPr>
      <w:numPr>
        <w:numId w:val="29"/>
      </w:numPr>
      <w:spacing w:before="120"/>
      <w:ind w:left="3838" w:hanging="357"/>
    </w:pPr>
    <w:rPr>
      <w:rFonts w:ascii="Arial Narrow" w:eastAsia="SimSun" w:hAnsi="Arial Narrow" w:cs="Arial Narrow"/>
      <w:b/>
      <w:bCs/>
      <w:sz w:val="24"/>
      <w:szCs w:val="24"/>
      <w:lang w:eastAsia="zh-CN"/>
    </w:rPr>
  </w:style>
  <w:style w:type="paragraph" w:customStyle="1" w:styleId="Soustitrefiche2">
    <w:name w:val="Sous titre fiche 2"/>
    <w:basedOn w:val="Retraitcorpsdetexte"/>
    <w:autoRedefine/>
    <w:uiPriority w:val="99"/>
    <w:rsid w:val="00B84C0D"/>
    <w:pPr>
      <w:spacing w:before="120"/>
      <w:ind w:left="3119" w:firstLine="567"/>
    </w:pPr>
    <w:rPr>
      <w:rFonts w:ascii="Arial Narrow" w:eastAsia="SimSun" w:hAnsi="Arial Narrow" w:cs="Arial Narrow"/>
      <w:b/>
      <w:bCs/>
      <w:color w:val="003366"/>
      <w:sz w:val="24"/>
      <w:szCs w:val="24"/>
      <w:u w:val="single"/>
      <w:lang w:eastAsia="zh-CN"/>
    </w:rPr>
  </w:style>
  <w:style w:type="paragraph" w:customStyle="1" w:styleId="Listereference">
    <w:name w:val="Liste reference"/>
    <w:basedOn w:val="Normal"/>
    <w:autoRedefine/>
    <w:uiPriority w:val="99"/>
    <w:rsid w:val="00B84C0D"/>
    <w:pPr>
      <w:numPr>
        <w:numId w:val="32"/>
      </w:numPr>
      <w:tabs>
        <w:tab w:val="clear" w:pos="4123"/>
        <w:tab w:val="num" w:pos="2268"/>
      </w:tabs>
      <w:ind w:left="2268"/>
    </w:pPr>
    <w:rPr>
      <w:rFonts w:eastAsia="SimSun" w:cs="Arial"/>
      <w:b/>
      <w:bCs/>
      <w:sz w:val="22"/>
      <w:szCs w:val="22"/>
      <w:lang w:eastAsia="zh-CN"/>
    </w:rPr>
  </w:style>
  <w:style w:type="paragraph" w:customStyle="1" w:styleId="ListeAPuces">
    <w:name w:val="ListeAPuces"/>
    <w:basedOn w:val="Normal"/>
    <w:uiPriority w:val="99"/>
    <w:rsid w:val="00B84C0D"/>
    <w:pPr>
      <w:tabs>
        <w:tab w:val="num" w:pos="360"/>
      </w:tabs>
      <w:spacing w:before="120"/>
      <w:ind w:left="360" w:hanging="360"/>
    </w:pPr>
    <w:rPr>
      <w:rFonts w:eastAsia="SimSun" w:cs="Arial"/>
      <w:szCs w:val="24"/>
      <w:lang w:eastAsia="zh-CN"/>
    </w:rPr>
  </w:style>
  <w:style w:type="paragraph" w:customStyle="1" w:styleId="NormalFiche">
    <w:name w:val="Normal Fiche"/>
    <w:basedOn w:val="Normal"/>
    <w:uiPriority w:val="99"/>
    <w:rsid w:val="00B84C0D"/>
    <w:pPr>
      <w:ind w:left="3686"/>
    </w:pPr>
    <w:rPr>
      <w:rFonts w:ascii="Arial Narrow" w:eastAsia="SimSun" w:hAnsi="Arial Narrow" w:cs="Arial Narrow"/>
      <w:b/>
      <w:bCs/>
      <w:szCs w:val="24"/>
      <w:lang w:eastAsia="zh-CN"/>
    </w:rPr>
  </w:style>
  <w:style w:type="paragraph" w:customStyle="1" w:styleId="PucenormalFiche">
    <w:name w:val="Puce normal Fiche"/>
    <w:basedOn w:val="Titre5"/>
    <w:uiPriority w:val="99"/>
    <w:semiHidden/>
    <w:rsid w:val="00B84C0D"/>
    <w:pPr>
      <w:widowControl/>
      <w:numPr>
        <w:ilvl w:val="4"/>
        <w:numId w:val="30"/>
      </w:numPr>
      <w:spacing w:before="0" w:after="0"/>
      <w:ind w:left="4405" w:hanging="357"/>
    </w:pPr>
    <w:rPr>
      <w:rFonts w:ascii="Arial Narrow" w:eastAsia="SimSun" w:hAnsi="Arial Narrow" w:cs="Arial Narrow"/>
      <w:b w:val="0"/>
      <w:i/>
      <w:iCs/>
      <w:szCs w:val="26"/>
      <w:u w:val="single"/>
      <w:lang w:eastAsia="zh-CN"/>
    </w:rPr>
  </w:style>
  <w:style w:type="paragraph" w:customStyle="1" w:styleId="Titre4Titre4l4l41l4242">
    <w:name w:val="Titre 4.Titre4.l4.l41.l4242"/>
    <w:basedOn w:val="Normal"/>
    <w:next w:val="Normal"/>
    <w:uiPriority w:val="99"/>
    <w:rsid w:val="00B84C0D"/>
    <w:pPr>
      <w:keepNext/>
      <w:tabs>
        <w:tab w:val="num" w:pos="360"/>
      </w:tabs>
      <w:spacing w:before="240" w:line="360" w:lineRule="auto"/>
      <w:ind w:left="360" w:hanging="360"/>
    </w:pPr>
    <w:rPr>
      <w:rFonts w:eastAsia="SimSun" w:cs="Arial"/>
      <w:b/>
      <w:bCs/>
      <w:szCs w:val="24"/>
      <w:lang w:eastAsia="zh-CN"/>
    </w:rPr>
  </w:style>
  <w:style w:type="paragraph" w:customStyle="1" w:styleId="Adressedelexpditeursimplifie">
    <w:name w:val="Adresse de l'expéditeur simplifiée"/>
    <w:basedOn w:val="Normal"/>
    <w:uiPriority w:val="99"/>
    <w:semiHidden/>
    <w:rsid w:val="00B84C0D"/>
    <w:pPr>
      <w:numPr>
        <w:numId w:val="31"/>
      </w:numPr>
      <w:tabs>
        <w:tab w:val="clear" w:pos="2844"/>
      </w:tabs>
      <w:ind w:left="0"/>
    </w:pPr>
    <w:rPr>
      <w:rFonts w:ascii="Times New Roman" w:eastAsia="SimSun" w:hAnsi="Times New Roman" w:cs="Times New Roman"/>
      <w:szCs w:val="24"/>
      <w:lang w:eastAsia="zh-CN"/>
    </w:rPr>
  </w:style>
  <w:style w:type="character" w:customStyle="1" w:styleId="Corpsdetexte3Car">
    <w:name w:val="Corps de texte 3 Car"/>
    <w:link w:val="Corpsdetexte3"/>
    <w:uiPriority w:val="99"/>
    <w:rsid w:val="00B84C0D"/>
    <w:rPr>
      <w:rFonts w:ascii="Arial" w:hAnsi="Arial" w:cs="Univers"/>
      <w:sz w:val="16"/>
      <w:szCs w:val="16"/>
    </w:rPr>
  </w:style>
  <w:style w:type="paragraph" w:customStyle="1" w:styleId="TITRE0">
    <w:name w:val="TITRE"/>
    <w:basedOn w:val="Normal"/>
    <w:uiPriority w:val="99"/>
    <w:rsid w:val="00B84C0D"/>
    <w:pPr>
      <w:framePr w:hSpace="142" w:vSpace="142" w:wrap="auto" w:vAnchor="text" w:hAnchor="text" w:y="1"/>
      <w:pBdr>
        <w:top w:val="single" w:sz="18" w:space="1" w:color="auto" w:shadow="1"/>
        <w:left w:val="single" w:sz="18" w:space="1" w:color="auto" w:shadow="1"/>
        <w:bottom w:val="single" w:sz="18" w:space="1" w:color="auto" w:shadow="1"/>
        <w:right w:val="single" w:sz="18" w:space="1" w:color="auto" w:shadow="1"/>
      </w:pBdr>
      <w:shd w:val="clear" w:color="auto" w:fill="CCFFCC"/>
      <w:spacing w:line="360" w:lineRule="auto"/>
      <w:ind w:left="567" w:right="567"/>
      <w:jc w:val="center"/>
    </w:pPr>
    <w:rPr>
      <w:rFonts w:ascii="Times New Roman" w:eastAsia="SimSun" w:hAnsi="Times New Roman" w:cs="Times New Roman"/>
      <w:b/>
      <w:bCs/>
      <w:sz w:val="48"/>
      <w:szCs w:val="48"/>
      <w:lang w:eastAsia="zh-CN"/>
    </w:rPr>
  </w:style>
  <w:style w:type="paragraph" w:customStyle="1" w:styleId="BodyText21">
    <w:name w:val="Body Text 21"/>
    <w:basedOn w:val="Normal"/>
    <w:uiPriority w:val="99"/>
    <w:semiHidden/>
    <w:rsid w:val="00B84C0D"/>
    <w:pPr>
      <w:spacing w:line="360" w:lineRule="auto"/>
    </w:pPr>
    <w:rPr>
      <w:rFonts w:ascii="Times New Roman" w:eastAsia="SimSun" w:hAnsi="Times New Roman" w:cs="Times New Roman"/>
      <w:szCs w:val="24"/>
      <w:lang w:eastAsia="zh-CN"/>
    </w:rPr>
  </w:style>
  <w:style w:type="paragraph" w:customStyle="1" w:styleId="comptences">
    <w:name w:val="compétences"/>
    <w:basedOn w:val="Normal"/>
    <w:uiPriority w:val="99"/>
    <w:semiHidden/>
    <w:rsid w:val="00B84C0D"/>
    <w:pPr>
      <w:shd w:val="clear" w:color="auto" w:fill="FFFFFF"/>
      <w:jc w:val="center"/>
    </w:pPr>
    <w:rPr>
      <w:rFonts w:ascii="Times New Roman" w:eastAsia="SimSun" w:hAnsi="Times New Roman" w:cs="Times New Roman"/>
      <w:b/>
      <w:bCs/>
      <w:smallCaps/>
      <w:szCs w:val="24"/>
      <w:lang w:eastAsia="zh-CN"/>
    </w:rPr>
  </w:style>
  <w:style w:type="paragraph" w:styleId="Normalcentr">
    <w:name w:val="Block Text"/>
    <w:basedOn w:val="Normal"/>
    <w:uiPriority w:val="99"/>
    <w:rsid w:val="00B84C0D"/>
    <w:pPr>
      <w:tabs>
        <w:tab w:val="num" w:pos="-284"/>
      </w:tabs>
      <w:ind w:left="-567" w:right="6236"/>
    </w:pPr>
    <w:rPr>
      <w:rFonts w:ascii="Times New Roman" w:eastAsia="SimSun" w:hAnsi="Times New Roman" w:cs="Times New Roman"/>
      <w:szCs w:val="24"/>
      <w:lang w:eastAsia="zh-CN"/>
    </w:rPr>
  </w:style>
  <w:style w:type="paragraph" w:customStyle="1" w:styleId="Bnficeclient">
    <w:name w:val="Bénéfice client"/>
    <w:basedOn w:val="Normal"/>
    <w:autoRedefine/>
    <w:uiPriority w:val="99"/>
    <w:rsid w:val="00B84C0D"/>
    <w:rPr>
      <w:rFonts w:ascii="MyriadBoldItalic" w:eastAsia="SimSun" w:hAnsi="MyriadBoldItalic" w:cs="MyriadBoldItalic"/>
      <w:szCs w:val="24"/>
      <w:lang w:eastAsia="zh-CN"/>
    </w:rPr>
  </w:style>
  <w:style w:type="paragraph" w:customStyle="1" w:styleId="Titrebulle">
    <w:name w:val="Titre bulle"/>
    <w:basedOn w:val="Normal"/>
    <w:autoRedefine/>
    <w:uiPriority w:val="99"/>
    <w:rsid w:val="00B84C0D"/>
    <w:pPr>
      <w:jc w:val="center"/>
    </w:pPr>
    <w:rPr>
      <w:rFonts w:ascii="MyriadBold" w:eastAsia="SimSun" w:hAnsi="MyriadBold" w:cs="MyriadBold"/>
      <w:color w:val="FFFFFF"/>
      <w:sz w:val="28"/>
      <w:szCs w:val="28"/>
      <w:lang w:eastAsia="zh-CN"/>
    </w:rPr>
  </w:style>
  <w:style w:type="paragraph" w:customStyle="1" w:styleId="Titre1references">
    <w:name w:val="Titre 1 references"/>
    <w:basedOn w:val="NormalWeb"/>
    <w:autoRedefine/>
    <w:uiPriority w:val="99"/>
    <w:rsid w:val="00B84C0D"/>
    <w:pPr>
      <w:spacing w:before="0" w:beforeAutospacing="0" w:after="0"/>
      <w:jc w:val="both"/>
    </w:pPr>
    <w:rPr>
      <w:rFonts w:ascii="MyriadBold" w:eastAsia="SimSun" w:hAnsi="MyriadBold" w:cs="MyriadBold"/>
      <w:color w:val="000000"/>
      <w:lang w:eastAsia="fr-FR"/>
    </w:rPr>
  </w:style>
  <w:style w:type="paragraph" w:customStyle="1" w:styleId="Titrebulleclair">
    <w:name w:val="Titre bulle clair"/>
    <w:basedOn w:val="Titrebulle"/>
    <w:autoRedefine/>
    <w:uiPriority w:val="99"/>
    <w:rsid w:val="00B84C0D"/>
  </w:style>
  <w:style w:type="paragraph" w:customStyle="1" w:styleId="TexteN2">
    <w:name w:val="TexteN2"/>
    <w:basedOn w:val="TexteN1"/>
    <w:uiPriority w:val="99"/>
    <w:rsid w:val="00B84C0D"/>
    <w:pPr>
      <w:ind w:left="425"/>
    </w:pPr>
  </w:style>
  <w:style w:type="paragraph" w:customStyle="1" w:styleId="TexteN1">
    <w:name w:val="TexteN1"/>
    <w:basedOn w:val="Normal"/>
    <w:uiPriority w:val="99"/>
    <w:rsid w:val="00B84C0D"/>
    <w:rPr>
      <w:rFonts w:eastAsia="SimSun" w:cs="Arial"/>
      <w:szCs w:val="24"/>
      <w:lang w:eastAsia="zh-CN"/>
    </w:rPr>
  </w:style>
  <w:style w:type="paragraph" w:customStyle="1" w:styleId="BulletN1">
    <w:name w:val="BulletN1"/>
    <w:basedOn w:val="TexteN1"/>
    <w:uiPriority w:val="99"/>
    <w:semiHidden/>
    <w:rsid w:val="00B84C0D"/>
    <w:pPr>
      <w:tabs>
        <w:tab w:val="left" w:pos="357"/>
      </w:tabs>
      <w:ind w:left="357" w:hanging="357"/>
    </w:pPr>
  </w:style>
  <w:style w:type="paragraph" w:customStyle="1" w:styleId="BulletN2">
    <w:name w:val="BulletN2"/>
    <w:basedOn w:val="TexteN2"/>
    <w:uiPriority w:val="99"/>
    <w:semiHidden/>
    <w:rsid w:val="00B84C0D"/>
    <w:pPr>
      <w:tabs>
        <w:tab w:val="num" w:pos="360"/>
        <w:tab w:val="left" w:pos="782"/>
      </w:tabs>
      <w:ind w:left="782" w:hanging="357"/>
    </w:pPr>
  </w:style>
  <w:style w:type="paragraph" w:customStyle="1" w:styleId="BulletN4">
    <w:name w:val="BulletN4"/>
    <w:basedOn w:val="TexteN4"/>
    <w:uiPriority w:val="99"/>
    <w:semiHidden/>
    <w:rsid w:val="00B84C0D"/>
    <w:pPr>
      <w:tabs>
        <w:tab w:val="num" w:pos="360"/>
        <w:tab w:val="left" w:pos="2455"/>
      </w:tabs>
      <w:ind w:left="2455" w:hanging="357"/>
    </w:pPr>
  </w:style>
  <w:style w:type="paragraph" w:customStyle="1" w:styleId="TexteN4">
    <w:name w:val="TexteN4"/>
    <w:basedOn w:val="TexteN3"/>
    <w:uiPriority w:val="99"/>
    <w:rsid w:val="00B84C0D"/>
    <w:pPr>
      <w:ind w:left="1701"/>
    </w:pPr>
  </w:style>
  <w:style w:type="paragraph" w:customStyle="1" w:styleId="TexteN3">
    <w:name w:val="TexteN3"/>
    <w:basedOn w:val="TexteN2"/>
    <w:uiPriority w:val="99"/>
    <w:rsid w:val="00B84C0D"/>
    <w:pPr>
      <w:ind w:left="1134"/>
    </w:pPr>
  </w:style>
  <w:style w:type="paragraph" w:customStyle="1" w:styleId="ListeNumrote">
    <w:name w:val="ListeNumérotée"/>
    <w:basedOn w:val="Normal"/>
    <w:uiPriority w:val="99"/>
    <w:rsid w:val="00B84C0D"/>
    <w:pPr>
      <w:tabs>
        <w:tab w:val="num" w:pos="360"/>
      </w:tabs>
      <w:spacing w:before="120"/>
      <w:ind w:left="360" w:hanging="360"/>
    </w:pPr>
    <w:rPr>
      <w:rFonts w:eastAsia="SimSun" w:cs="Arial"/>
      <w:szCs w:val="24"/>
      <w:lang w:eastAsia="zh-CN"/>
    </w:rPr>
  </w:style>
  <w:style w:type="character" w:customStyle="1" w:styleId="noir11bd1">
    <w:name w:val="noir11bd1"/>
    <w:uiPriority w:val="99"/>
    <w:semiHidden/>
    <w:rsid w:val="00B84C0D"/>
    <w:rPr>
      <w:rFonts w:ascii="Verdana" w:hAnsi="Verdana" w:cs="Verdana"/>
      <w:b/>
      <w:bCs/>
      <w:color w:val="000000"/>
      <w:sz w:val="18"/>
      <w:szCs w:val="18"/>
    </w:rPr>
  </w:style>
  <w:style w:type="paragraph" w:customStyle="1" w:styleId="noir11">
    <w:name w:val="noir11"/>
    <w:basedOn w:val="Normal"/>
    <w:uiPriority w:val="99"/>
    <w:semiHidden/>
    <w:rsid w:val="00B84C0D"/>
    <w:pPr>
      <w:spacing w:before="100" w:beforeAutospacing="1" w:after="100" w:afterAutospacing="1"/>
    </w:pPr>
    <w:rPr>
      <w:rFonts w:eastAsia="Arial Unicode MS" w:cs="Arial"/>
      <w:color w:val="000000"/>
      <w:szCs w:val="24"/>
      <w:lang w:eastAsia="zh-CN"/>
    </w:rPr>
  </w:style>
  <w:style w:type="paragraph" w:customStyle="1" w:styleId="Remarque0">
    <w:name w:val="Remarque"/>
    <w:basedOn w:val="Normal"/>
    <w:uiPriority w:val="99"/>
    <w:rsid w:val="00B84C0D"/>
    <w:rPr>
      <w:rFonts w:eastAsia="SimSun" w:cs="Arial"/>
      <w:vanish/>
      <w:color w:val="FF0000"/>
      <w:szCs w:val="24"/>
      <w:lang w:eastAsia="zh-CN"/>
    </w:rPr>
  </w:style>
  <w:style w:type="paragraph" w:customStyle="1" w:styleId="Titre2fiche">
    <w:name w:val="Titre2  fiche"/>
    <w:basedOn w:val="Normal"/>
    <w:autoRedefine/>
    <w:uiPriority w:val="99"/>
    <w:rsid w:val="00B84C0D"/>
    <w:pPr>
      <w:ind w:left="3686"/>
    </w:pPr>
    <w:rPr>
      <w:rFonts w:ascii="MyriadBold" w:eastAsia="SimSun" w:hAnsi="MyriadBold" w:cs="MyriadBold"/>
      <w:b/>
      <w:bCs/>
      <w:noProof/>
      <w:color w:val="003366"/>
      <w:kern w:val="28"/>
      <w:sz w:val="22"/>
      <w:szCs w:val="22"/>
      <w:lang w:eastAsia="zh-CN"/>
    </w:rPr>
  </w:style>
  <w:style w:type="paragraph" w:customStyle="1" w:styleId="Tititre1Fiches">
    <w:name w:val="Tititre1 Fiches"/>
    <w:basedOn w:val="Titre1"/>
    <w:autoRedefine/>
    <w:uiPriority w:val="99"/>
    <w:rsid w:val="00B84C0D"/>
    <w:pPr>
      <w:tabs>
        <w:tab w:val="clear" w:pos="360"/>
      </w:tabs>
      <w:ind w:left="3686" w:firstLine="0"/>
    </w:pPr>
    <w:rPr>
      <w:rFonts w:ascii="Trebuchet MS" w:eastAsia="SimSun" w:hAnsi="Trebuchet MS" w:cs="Trebuchet MS"/>
      <w:i/>
      <w:iCs/>
      <w:color w:val="660066"/>
      <w:spacing w:val="60"/>
      <w:kern w:val="32"/>
      <w:u w:val="single"/>
      <w:lang w:eastAsia="zh-CN"/>
    </w:rPr>
  </w:style>
  <w:style w:type="paragraph" w:customStyle="1" w:styleId="Titre5fiche">
    <w:name w:val="Titre 5 fiche"/>
    <w:basedOn w:val="Titre2fiche"/>
    <w:uiPriority w:val="99"/>
    <w:rsid w:val="00B84C0D"/>
    <w:rPr>
      <w:color w:val="auto"/>
      <w:sz w:val="20"/>
      <w:szCs w:val="20"/>
    </w:rPr>
  </w:style>
  <w:style w:type="paragraph" w:customStyle="1" w:styleId="n">
    <w:name w:val="n"/>
    <w:basedOn w:val="Titre1"/>
    <w:uiPriority w:val="99"/>
    <w:semiHidden/>
    <w:rsid w:val="00B84C0D"/>
    <w:pPr>
      <w:pBdr>
        <w:top w:val="single" w:sz="6" w:space="1" w:color="auto"/>
        <w:left w:val="single" w:sz="6" w:space="1" w:color="auto"/>
        <w:bottom w:val="single" w:sz="6" w:space="1" w:color="auto"/>
        <w:right w:val="single" w:sz="6" w:space="1" w:color="auto"/>
      </w:pBdr>
      <w:shd w:val="clear" w:color="auto" w:fill="FFFF00"/>
      <w:spacing w:line="280" w:lineRule="atLeast"/>
      <w:jc w:val="center"/>
    </w:pPr>
    <w:rPr>
      <w:rFonts w:ascii="Times New Roman" w:eastAsia="SimSun" w:hAnsi="Times New Roman" w:cs="Times New Roman"/>
      <w:caps/>
      <w:kern w:val="32"/>
      <w:sz w:val="40"/>
      <w:szCs w:val="40"/>
      <w:lang w:eastAsia="zh-CN"/>
    </w:rPr>
  </w:style>
  <w:style w:type="paragraph" w:customStyle="1" w:styleId="pucek2">
    <w:name w:val="puce k 2"/>
    <w:basedOn w:val="Normal"/>
    <w:uiPriority w:val="99"/>
    <w:semiHidden/>
    <w:rsid w:val="00B84C0D"/>
    <w:pPr>
      <w:tabs>
        <w:tab w:val="num" w:pos="720"/>
      </w:tabs>
      <w:ind w:left="720" w:hanging="360"/>
    </w:pPr>
    <w:rPr>
      <w:rFonts w:eastAsia="SimSun" w:cs="Arial"/>
      <w:sz w:val="22"/>
      <w:szCs w:val="22"/>
      <w:lang w:eastAsia="zh-CN"/>
    </w:rPr>
  </w:style>
  <w:style w:type="paragraph" w:customStyle="1" w:styleId="Titre3Titre3l3CTCT">
    <w:name w:val="Titre 3.Titre3.l3.CTCT"/>
    <w:basedOn w:val="Normal"/>
    <w:next w:val="Normal"/>
    <w:autoRedefine/>
    <w:uiPriority w:val="99"/>
    <w:rsid w:val="00B84C0D"/>
    <w:rPr>
      <w:rFonts w:ascii="Times New Roman" w:eastAsia="SimSun" w:hAnsi="Times New Roman" w:cs="Times New Roman"/>
      <w:b/>
      <w:bCs/>
      <w:szCs w:val="24"/>
      <w:u w:val="single"/>
      <w:lang w:eastAsia="zh-CN"/>
    </w:rPr>
  </w:style>
  <w:style w:type="paragraph" w:customStyle="1" w:styleId="StyleTitre1">
    <w:name w:val="Style Titre 1"/>
    <w:basedOn w:val="Normal"/>
    <w:uiPriority w:val="99"/>
    <w:rsid w:val="00B84C0D"/>
    <w:rPr>
      <w:rFonts w:ascii="Times New Roman" w:eastAsia="SimSun" w:hAnsi="Times New Roman" w:cs="Times New Roman"/>
      <w:szCs w:val="24"/>
      <w:lang w:eastAsia="zh-CN"/>
    </w:rPr>
  </w:style>
  <w:style w:type="paragraph" w:customStyle="1" w:styleId="titre30">
    <w:name w:val="titre3"/>
    <w:basedOn w:val="Normal"/>
    <w:uiPriority w:val="99"/>
    <w:rsid w:val="00B84C0D"/>
    <w:rPr>
      <w:rFonts w:ascii="Times New Roman" w:eastAsia="SimSun" w:hAnsi="Times New Roman" w:cs="Times New Roman"/>
      <w:szCs w:val="24"/>
      <w:lang w:eastAsia="zh-CN"/>
    </w:rPr>
  </w:style>
  <w:style w:type="paragraph" w:customStyle="1" w:styleId="xl22">
    <w:name w:val="xl22"/>
    <w:basedOn w:val="Normal"/>
    <w:uiPriority w:val="99"/>
    <w:rsid w:val="00B84C0D"/>
    <w:pPr>
      <w:spacing w:before="100" w:beforeAutospacing="1" w:after="100" w:afterAutospacing="1"/>
      <w:textAlignment w:val="center"/>
    </w:pPr>
    <w:rPr>
      <w:rFonts w:eastAsia="SimSun" w:cs="Arial"/>
      <w:sz w:val="16"/>
      <w:szCs w:val="16"/>
      <w:lang w:eastAsia="zh-CN"/>
    </w:rPr>
  </w:style>
  <w:style w:type="paragraph" w:customStyle="1" w:styleId="xl23">
    <w:name w:val="xl23"/>
    <w:basedOn w:val="Normal"/>
    <w:uiPriority w:val="99"/>
    <w:rsid w:val="00B84C0D"/>
    <w:pPr>
      <w:shd w:val="clear" w:color="auto" w:fill="FFCC99"/>
      <w:spacing w:before="100" w:beforeAutospacing="1" w:after="100" w:afterAutospacing="1"/>
      <w:textAlignment w:val="center"/>
    </w:pPr>
    <w:rPr>
      <w:rFonts w:eastAsia="SimSun" w:cs="Arial"/>
      <w:sz w:val="16"/>
      <w:szCs w:val="16"/>
      <w:lang w:eastAsia="zh-CN"/>
    </w:rPr>
  </w:style>
  <w:style w:type="paragraph" w:customStyle="1" w:styleId="Normal2">
    <w:name w:val="Normal 2"/>
    <w:basedOn w:val="Normal"/>
    <w:uiPriority w:val="99"/>
    <w:semiHidden/>
    <w:rsid w:val="00B84C0D"/>
    <w:pPr>
      <w:keepLines/>
      <w:tabs>
        <w:tab w:val="left" w:pos="1134"/>
      </w:tabs>
      <w:spacing w:before="120"/>
    </w:pPr>
    <w:rPr>
      <w:rFonts w:eastAsia="SimSun" w:cs="Arial"/>
      <w:sz w:val="22"/>
      <w:szCs w:val="22"/>
      <w:lang w:eastAsia="zh-CN"/>
    </w:rPr>
  </w:style>
  <w:style w:type="paragraph" w:customStyle="1" w:styleId="StyleCorpsdetexte214ptGrasItaliqueGris-50Ombre">
    <w:name w:val="Style Corps de texte 2 + 14 pt Gras Italique Gris - 50 % Ombre..."/>
    <w:basedOn w:val="Corpsdetexte2"/>
    <w:autoRedefine/>
    <w:uiPriority w:val="99"/>
    <w:semiHidden/>
    <w:rsid w:val="00B84C0D"/>
    <w:pPr>
      <w:framePr w:hSpace="0" w:vSpace="0" w:wrap="auto" w:vAnchor="margin" w:yAlign="inline"/>
      <w:spacing w:before="120"/>
      <w:ind w:left="0"/>
      <w:jc w:val="center"/>
    </w:pPr>
    <w:rPr>
      <w:rFonts w:eastAsia="SimSun" w:cs="Arial"/>
      <w:b/>
      <w:bCs/>
      <w:i/>
      <w:iCs/>
      <w:color w:val="808080"/>
      <w:sz w:val="28"/>
      <w:szCs w:val="28"/>
      <w:lang w:eastAsia="zh-CN"/>
    </w:rPr>
  </w:style>
  <w:style w:type="character" w:customStyle="1" w:styleId="RemarqueCar">
    <w:name w:val="Remarque Car"/>
    <w:uiPriority w:val="99"/>
    <w:rsid w:val="00B84C0D"/>
    <w:rPr>
      <w:rFonts w:ascii="Arial" w:hAnsi="Arial" w:cs="Arial"/>
      <w:vanish/>
      <w:color w:val="FF0000"/>
      <w:sz w:val="22"/>
      <w:szCs w:val="22"/>
      <w:lang w:val="fr-FR" w:eastAsia="fr-FR"/>
    </w:rPr>
  </w:style>
  <w:style w:type="paragraph" w:customStyle="1" w:styleId="E1">
    <w:name w:val="E1"/>
    <w:basedOn w:val="Normal"/>
    <w:uiPriority w:val="99"/>
    <w:semiHidden/>
    <w:rsid w:val="00B84C0D"/>
    <w:pPr>
      <w:tabs>
        <w:tab w:val="left" w:pos="454"/>
      </w:tabs>
      <w:spacing w:after="168" w:line="267" w:lineRule="exact"/>
      <w:ind w:left="454" w:hanging="284"/>
    </w:pPr>
    <w:rPr>
      <w:rFonts w:eastAsia="SimSun" w:cs="Arial"/>
      <w:szCs w:val="24"/>
      <w:lang w:eastAsia="zh-CN"/>
    </w:rPr>
  </w:style>
  <w:style w:type="paragraph" w:customStyle="1" w:styleId="Puce">
    <w:name w:val="Puce"/>
    <w:basedOn w:val="Normal"/>
    <w:uiPriority w:val="99"/>
    <w:rsid w:val="00B84C0D"/>
    <w:pPr>
      <w:tabs>
        <w:tab w:val="num" w:pos="360"/>
      </w:tabs>
      <w:ind w:left="360" w:hanging="360"/>
    </w:pPr>
    <w:rPr>
      <w:rFonts w:ascii="Times New Roman" w:eastAsia="SimSun" w:hAnsi="Times New Roman" w:cs="Times New Roman"/>
      <w:szCs w:val="24"/>
      <w:lang w:eastAsia="zh-CN"/>
    </w:rPr>
  </w:style>
  <w:style w:type="paragraph" w:styleId="Listenumros4">
    <w:name w:val="List Number 4"/>
    <w:basedOn w:val="Normal"/>
    <w:uiPriority w:val="99"/>
    <w:rsid w:val="00B84C0D"/>
    <w:pPr>
      <w:tabs>
        <w:tab w:val="num" w:pos="708"/>
      </w:tabs>
      <w:ind w:left="708" w:hanging="708"/>
    </w:pPr>
    <w:rPr>
      <w:rFonts w:eastAsia="SimSun" w:cs="Arial"/>
      <w:szCs w:val="24"/>
      <w:lang w:eastAsia="zh-CN"/>
    </w:rPr>
  </w:style>
  <w:style w:type="paragraph" w:styleId="Listenumros3">
    <w:name w:val="List Number 3"/>
    <w:basedOn w:val="Normal"/>
    <w:uiPriority w:val="99"/>
    <w:rsid w:val="00B84C0D"/>
    <w:pPr>
      <w:tabs>
        <w:tab w:val="num" w:pos="720"/>
      </w:tabs>
      <w:ind w:left="720" w:hanging="360"/>
    </w:pPr>
    <w:rPr>
      <w:rFonts w:eastAsia="SimSun" w:cs="Arial"/>
      <w:szCs w:val="24"/>
      <w:lang w:eastAsia="zh-CN"/>
    </w:rPr>
  </w:style>
  <w:style w:type="paragraph" w:customStyle="1" w:styleId="Bullet1Single">
    <w:name w:val="*Bullet #1 Single"/>
    <w:basedOn w:val="Normal"/>
    <w:uiPriority w:val="99"/>
    <w:semiHidden/>
    <w:rsid w:val="00B84C0D"/>
    <w:pPr>
      <w:tabs>
        <w:tab w:val="num" w:pos="324"/>
      </w:tabs>
      <w:ind w:left="324" w:hanging="360"/>
    </w:pPr>
    <w:rPr>
      <w:rFonts w:eastAsia="SimSun" w:cs="Arial"/>
      <w:szCs w:val="24"/>
      <w:lang w:eastAsia="en-US"/>
    </w:rPr>
  </w:style>
  <w:style w:type="paragraph" w:styleId="Liste5">
    <w:name w:val="List 5"/>
    <w:basedOn w:val="Normal"/>
    <w:uiPriority w:val="99"/>
    <w:rsid w:val="00B84C0D"/>
    <w:pPr>
      <w:ind w:left="1800" w:hanging="360"/>
    </w:pPr>
    <w:rPr>
      <w:rFonts w:eastAsia="SimSun" w:cs="Arial"/>
      <w:sz w:val="22"/>
      <w:szCs w:val="22"/>
      <w:lang w:val="de-DE" w:eastAsia="zh-CN"/>
    </w:rPr>
  </w:style>
  <w:style w:type="paragraph" w:customStyle="1" w:styleId="Listecoche">
    <w:name w:val="Liste coche"/>
    <w:basedOn w:val="Normal"/>
    <w:uiPriority w:val="99"/>
    <w:rsid w:val="00B84C0D"/>
    <w:pPr>
      <w:numPr>
        <w:numId w:val="33"/>
      </w:numPr>
    </w:pPr>
    <w:rPr>
      <w:rFonts w:ascii="Times New Roman" w:eastAsia="SimSun" w:hAnsi="Times New Roman" w:cs="Times New Roman"/>
      <w:kern w:val="28"/>
      <w:szCs w:val="24"/>
      <w:lang w:eastAsia="zh-CN"/>
    </w:rPr>
  </w:style>
  <w:style w:type="paragraph" w:customStyle="1" w:styleId="base">
    <w:name w:val="base"/>
    <w:basedOn w:val="Normal"/>
    <w:uiPriority w:val="99"/>
    <w:rsid w:val="00B84C0D"/>
    <w:pPr>
      <w:spacing w:before="100" w:beforeAutospacing="1" w:after="100" w:afterAutospacing="1"/>
    </w:pPr>
    <w:rPr>
      <w:rFonts w:ascii="Times New Roman" w:eastAsia="SimSun" w:hAnsi="Times New Roman" w:cs="Times New Roman"/>
      <w:szCs w:val="24"/>
      <w:lang w:eastAsia="zh-CN"/>
    </w:rPr>
  </w:style>
  <w:style w:type="paragraph" w:customStyle="1" w:styleId="texte31">
    <w:name w:val="texte3"/>
    <w:basedOn w:val="Normal"/>
    <w:uiPriority w:val="99"/>
    <w:rsid w:val="00B84C0D"/>
    <w:pPr>
      <w:ind w:left="851"/>
    </w:pPr>
    <w:rPr>
      <w:rFonts w:ascii="FuturaA Bk BT" w:eastAsia="SimSun" w:hAnsi="FuturaA Bk BT" w:cs="FuturaA Bk BT"/>
      <w:szCs w:val="24"/>
      <w:lang w:val="en-GB" w:eastAsia="en-US"/>
    </w:rPr>
  </w:style>
  <w:style w:type="paragraph" w:customStyle="1" w:styleId="Point1">
    <w:name w:val="Point 1"/>
    <w:basedOn w:val="Normal"/>
    <w:uiPriority w:val="99"/>
    <w:rsid w:val="00B84C0D"/>
    <w:pPr>
      <w:numPr>
        <w:numId w:val="34"/>
      </w:numPr>
      <w:tabs>
        <w:tab w:val="clear" w:pos="928"/>
      </w:tabs>
      <w:spacing w:before="120"/>
      <w:ind w:left="426" w:hanging="284"/>
    </w:pPr>
    <w:rPr>
      <w:rFonts w:ascii="Times New Roman" w:eastAsia="SimSun" w:hAnsi="Times New Roman" w:cs="Times New Roman"/>
      <w:sz w:val="22"/>
      <w:szCs w:val="22"/>
      <w:lang w:eastAsia="zh-CN"/>
    </w:rPr>
  </w:style>
  <w:style w:type="paragraph" w:customStyle="1" w:styleId="point2">
    <w:name w:val="point 2"/>
    <w:basedOn w:val="Point1"/>
    <w:uiPriority w:val="99"/>
    <w:rsid w:val="00B84C0D"/>
    <w:pPr>
      <w:numPr>
        <w:ilvl w:val="1"/>
      </w:numPr>
      <w:tabs>
        <w:tab w:val="clear" w:pos="1288"/>
        <w:tab w:val="num" w:pos="1080"/>
      </w:tabs>
      <w:spacing w:before="60"/>
      <w:ind w:left="709"/>
    </w:pPr>
  </w:style>
  <w:style w:type="paragraph" w:customStyle="1" w:styleId="Point3">
    <w:name w:val="Point 3"/>
    <w:basedOn w:val="point2"/>
    <w:uiPriority w:val="99"/>
    <w:rsid w:val="00B84C0D"/>
    <w:pPr>
      <w:numPr>
        <w:ilvl w:val="2"/>
      </w:numPr>
      <w:tabs>
        <w:tab w:val="clear" w:pos="1134"/>
        <w:tab w:val="num" w:pos="1800"/>
      </w:tabs>
      <w:spacing w:before="20"/>
      <w:ind w:left="993" w:hanging="360"/>
    </w:pPr>
  </w:style>
  <w:style w:type="paragraph" w:customStyle="1" w:styleId="tibcotitredocument">
    <w:name w:val="tibco_titre_document"/>
    <w:basedOn w:val="Normal"/>
    <w:autoRedefine/>
    <w:uiPriority w:val="99"/>
    <w:rsid w:val="00B84C0D"/>
    <w:pPr>
      <w:spacing w:before="120"/>
      <w:ind w:left="284"/>
      <w:jc w:val="center"/>
    </w:pPr>
    <w:rPr>
      <w:rFonts w:eastAsia="SimSun" w:cs="Arial"/>
      <w:b/>
      <w:bCs/>
      <w:smallCaps/>
      <w:color w:val="60889F"/>
      <w:spacing w:val="60"/>
      <w:sz w:val="48"/>
      <w:szCs w:val="48"/>
      <w:lang w:eastAsia="zh-CN"/>
    </w:rPr>
  </w:style>
  <w:style w:type="paragraph" w:customStyle="1" w:styleId="tibcotitrepagegarde">
    <w:name w:val="tibco_titre_page_garde"/>
    <w:basedOn w:val="Normal"/>
    <w:uiPriority w:val="99"/>
    <w:rsid w:val="00B84C0D"/>
    <w:rPr>
      <w:rFonts w:eastAsia="SimSun" w:cs="Arial"/>
      <w:b/>
      <w:bCs/>
      <w:i/>
      <w:iCs/>
      <w:color w:val="60889F"/>
      <w:sz w:val="28"/>
      <w:szCs w:val="28"/>
      <w:lang w:eastAsia="zh-CN"/>
    </w:rPr>
  </w:style>
  <w:style w:type="paragraph" w:customStyle="1" w:styleId="StyleArialGauche0cm">
    <w:name w:val="Style Arial Gauche :  0 cm"/>
    <w:basedOn w:val="Default"/>
    <w:next w:val="Default"/>
    <w:uiPriority w:val="99"/>
    <w:rsid w:val="00B84C0D"/>
    <w:pPr>
      <w:widowControl w:val="0"/>
    </w:pPr>
    <w:rPr>
      <w:rFonts w:ascii="Arial" w:hAnsi="Arial" w:cs="Arial"/>
      <w:color w:val="auto"/>
    </w:rPr>
  </w:style>
  <w:style w:type="paragraph" w:customStyle="1" w:styleId="Styleretraitavectiret">
    <w:name w:val="Style retrait avec tiret"/>
    <w:basedOn w:val="Default"/>
    <w:next w:val="Default"/>
    <w:uiPriority w:val="99"/>
    <w:rsid w:val="00B84C0D"/>
    <w:pPr>
      <w:widowControl w:val="0"/>
    </w:pPr>
    <w:rPr>
      <w:rFonts w:ascii="Arial" w:hAnsi="Arial" w:cs="Arial"/>
      <w:color w:val="auto"/>
    </w:rPr>
  </w:style>
  <w:style w:type="paragraph" w:customStyle="1" w:styleId="tibcopuceorange">
    <w:name w:val="tibco_puce_orange"/>
    <w:basedOn w:val="Normal"/>
    <w:uiPriority w:val="99"/>
    <w:rsid w:val="00B84C0D"/>
    <w:pPr>
      <w:numPr>
        <w:numId w:val="35"/>
      </w:numPr>
    </w:pPr>
    <w:rPr>
      <w:rFonts w:eastAsia="SimSun" w:cs="Arial"/>
      <w:szCs w:val="24"/>
      <w:lang w:eastAsia="zh-CN"/>
    </w:rPr>
  </w:style>
  <w:style w:type="character" w:customStyle="1" w:styleId="LogoportDoNotTranslate">
    <w:name w:val="LogoportDoNotTranslate"/>
    <w:uiPriority w:val="99"/>
    <w:rsid w:val="00B84C0D"/>
    <w:rPr>
      <w:rFonts w:cs="Times New Roman"/>
      <w:noProof/>
      <w:color w:val="808080"/>
    </w:rPr>
  </w:style>
  <w:style w:type="character" w:customStyle="1" w:styleId="LogoportTag">
    <w:name w:val="LogoportTag"/>
    <w:uiPriority w:val="99"/>
    <w:rsid w:val="00B84C0D"/>
    <w:rPr>
      <w:rFonts w:cs="Times New Roman"/>
      <w:noProof/>
      <w:vanish/>
      <w:color w:val="800080"/>
      <w:sz w:val="20"/>
      <w:szCs w:val="20"/>
      <w:vertAlign w:val="subscript"/>
    </w:rPr>
  </w:style>
  <w:style w:type="character" w:customStyle="1" w:styleId="li">
    <w:name w:val="li"/>
    <w:uiPriority w:val="99"/>
    <w:rsid w:val="00B84C0D"/>
    <w:rPr>
      <w:rFonts w:cs="Times New Roman"/>
    </w:rPr>
  </w:style>
  <w:style w:type="paragraph" w:customStyle="1" w:styleId="Listen1">
    <w:name w:val="Liste_n°1"/>
    <w:basedOn w:val="Normal"/>
    <w:uiPriority w:val="99"/>
    <w:rsid w:val="00B84C0D"/>
    <w:pPr>
      <w:numPr>
        <w:numId w:val="36"/>
      </w:numPr>
      <w:spacing w:before="100"/>
      <w:ind w:left="357" w:hanging="357"/>
    </w:pPr>
    <w:rPr>
      <w:rFonts w:ascii="FuturaA Md BT" w:eastAsia="SimSun" w:hAnsi="FuturaA Md BT" w:cs="FuturaA Md BT"/>
      <w:szCs w:val="24"/>
      <w:lang w:val="en-GB" w:eastAsia="en-US"/>
    </w:rPr>
  </w:style>
  <w:style w:type="character" w:customStyle="1" w:styleId="apple-style-span">
    <w:name w:val="apple-style-span"/>
    <w:uiPriority w:val="99"/>
    <w:rsid w:val="00B84C0D"/>
    <w:rPr>
      <w:rFonts w:cs="Times New Roman"/>
    </w:rPr>
  </w:style>
  <w:style w:type="paragraph" w:customStyle="1" w:styleId="numropage">
    <w:name w:val="numÈro page"/>
    <w:basedOn w:val="Normal"/>
    <w:next w:val="Normal"/>
    <w:uiPriority w:val="99"/>
    <w:rsid w:val="00B84C0D"/>
    <w:rPr>
      <w:rFonts w:eastAsia="SimSun" w:cs="Arial"/>
      <w:sz w:val="22"/>
      <w:szCs w:val="22"/>
      <w:lang w:eastAsia="zh-CN"/>
    </w:rPr>
  </w:style>
  <w:style w:type="paragraph" w:customStyle="1" w:styleId="puce7">
    <w:name w:val="puce7"/>
    <w:basedOn w:val="Normal"/>
    <w:uiPriority w:val="99"/>
    <w:rsid w:val="00B84C0D"/>
    <w:pPr>
      <w:snapToGrid w:val="0"/>
      <w:ind w:left="1276" w:hanging="502"/>
    </w:pPr>
    <w:rPr>
      <w:rFonts w:ascii="FuturaA Bk BT" w:eastAsia="Arial Unicode MS" w:hAnsi="FuturaA Bk BT" w:cs="FuturaA Bk BT"/>
      <w:color w:val="000000"/>
      <w:szCs w:val="24"/>
      <w:lang w:eastAsia="zh-CN"/>
    </w:rPr>
  </w:style>
  <w:style w:type="paragraph" w:customStyle="1" w:styleId="Tib-Ti3">
    <w:name w:val="Tib-Ti 3"/>
    <w:basedOn w:val="Titre3"/>
    <w:link w:val="Tib-Ti3Car"/>
    <w:uiPriority w:val="99"/>
    <w:rsid w:val="00B84C0D"/>
    <w:pPr>
      <w:spacing w:before="120"/>
      <w:ind w:left="720" w:hanging="720"/>
    </w:pPr>
    <w:rPr>
      <w:rFonts w:eastAsia="SimSun" w:cs="Arial"/>
      <w:iCs/>
      <w:szCs w:val="26"/>
      <w:lang w:eastAsia="zh-CN"/>
    </w:rPr>
  </w:style>
  <w:style w:type="character" w:customStyle="1" w:styleId="Tib-Ti3Car">
    <w:name w:val="Tib-Ti 3 Car"/>
    <w:link w:val="Tib-Ti3"/>
    <w:uiPriority w:val="99"/>
    <w:locked/>
    <w:rsid w:val="00B84C0D"/>
    <w:rPr>
      <w:rFonts w:ascii="Arial" w:eastAsia="SimSun" w:hAnsi="Arial" w:cs="Arial"/>
      <w:b/>
      <w:bCs/>
      <w:iCs/>
      <w:szCs w:val="26"/>
      <w:lang w:eastAsia="zh-CN"/>
    </w:rPr>
  </w:style>
  <w:style w:type="paragraph" w:customStyle="1" w:styleId="Tib-Sommaire">
    <w:name w:val="Tib - Sommaire"/>
    <w:basedOn w:val="tibcotitrepagegarde"/>
    <w:link w:val="Tib-SommaireCar"/>
    <w:uiPriority w:val="99"/>
    <w:rsid w:val="00B84C0D"/>
    <w:rPr>
      <w:rFonts w:ascii="Verdana" w:hAnsi="Verdana" w:cs="Verdana"/>
      <w:lang w:eastAsia="fr-FR"/>
    </w:rPr>
  </w:style>
  <w:style w:type="character" w:customStyle="1" w:styleId="Tib-SommaireCar">
    <w:name w:val="Tib - Sommaire Car"/>
    <w:link w:val="Tib-Sommaire"/>
    <w:uiPriority w:val="99"/>
    <w:locked/>
    <w:rsid w:val="00B84C0D"/>
    <w:rPr>
      <w:rFonts w:ascii="Verdana" w:eastAsia="SimSun" w:hAnsi="Verdana" w:cs="Verdana"/>
      <w:b/>
      <w:bCs/>
      <w:i/>
      <w:iCs/>
      <w:color w:val="60889F"/>
      <w:sz w:val="28"/>
      <w:szCs w:val="28"/>
    </w:rPr>
  </w:style>
  <w:style w:type="paragraph" w:customStyle="1" w:styleId="Tib-Titredoc">
    <w:name w:val="Tib- Titre doc"/>
    <w:basedOn w:val="Normal"/>
    <w:link w:val="Tib-TitredocCar"/>
    <w:uiPriority w:val="99"/>
    <w:rsid w:val="00B84C0D"/>
    <w:pPr>
      <w:jc w:val="center"/>
    </w:pPr>
    <w:rPr>
      <w:rFonts w:ascii="Verdana" w:eastAsia="SimSun" w:hAnsi="Verdana" w:cs="Verdana"/>
      <w:b/>
      <w:bCs/>
      <w:i/>
      <w:iCs/>
      <w:sz w:val="48"/>
      <w:szCs w:val="48"/>
      <w:u w:val="single"/>
    </w:rPr>
  </w:style>
  <w:style w:type="character" w:customStyle="1" w:styleId="Tib-TitredocCar">
    <w:name w:val="Tib- Titre doc Car"/>
    <w:link w:val="Tib-Titredoc"/>
    <w:uiPriority w:val="99"/>
    <w:locked/>
    <w:rsid w:val="00B84C0D"/>
    <w:rPr>
      <w:rFonts w:ascii="Verdana" w:eastAsia="SimSun" w:hAnsi="Verdana" w:cs="Verdana"/>
      <w:b/>
      <w:bCs/>
      <w:i/>
      <w:iCs/>
      <w:sz w:val="48"/>
      <w:szCs w:val="48"/>
      <w:u w:val="single"/>
    </w:rPr>
  </w:style>
  <w:style w:type="paragraph" w:customStyle="1" w:styleId="Tib-Historique">
    <w:name w:val="Tib-Historique"/>
    <w:basedOn w:val="Titre1"/>
    <w:link w:val="Tib-HistoriqueCar"/>
    <w:uiPriority w:val="99"/>
    <w:rsid w:val="00B84C0D"/>
    <w:pPr>
      <w:tabs>
        <w:tab w:val="clear" w:pos="360"/>
      </w:tabs>
      <w:ind w:left="432" w:hanging="432"/>
    </w:pPr>
    <w:rPr>
      <w:rFonts w:eastAsia="SimSun" w:cs="Arial"/>
      <w:color w:val="FF0000"/>
      <w:kern w:val="32"/>
      <w:sz w:val="36"/>
      <w:szCs w:val="32"/>
      <w:lang w:eastAsia="zh-CN"/>
    </w:rPr>
  </w:style>
  <w:style w:type="character" w:customStyle="1" w:styleId="Tib-HistoriqueCar">
    <w:name w:val="Tib-Historique Car"/>
    <w:link w:val="Tib-Historique"/>
    <w:uiPriority w:val="99"/>
    <w:locked/>
    <w:rsid w:val="00B84C0D"/>
    <w:rPr>
      <w:rFonts w:ascii="Arial" w:eastAsia="SimSun" w:hAnsi="Arial" w:cs="Arial"/>
      <w:b/>
      <w:bCs/>
      <w:color w:val="FF0000"/>
      <w:kern w:val="32"/>
      <w:sz w:val="36"/>
      <w:szCs w:val="32"/>
      <w:lang w:eastAsia="zh-CN"/>
    </w:rPr>
  </w:style>
  <w:style w:type="character" w:customStyle="1" w:styleId="SansinterligneCar">
    <w:name w:val="Sans interligne Car"/>
    <w:link w:val="Sansinterligne"/>
    <w:uiPriority w:val="1"/>
    <w:locked/>
    <w:rsid w:val="00B84C0D"/>
    <w:rPr>
      <w:rFonts w:ascii="Arial" w:hAnsi="Arial" w:cs="Univers"/>
      <w:szCs w:val="32"/>
    </w:rPr>
  </w:style>
  <w:style w:type="paragraph" w:customStyle="1" w:styleId="Normalniv1">
    <w:name w:val="Normal niv.1"/>
    <w:basedOn w:val="Normal"/>
    <w:link w:val="Normalniv1Car"/>
    <w:qFormat/>
    <w:rsid w:val="00B84C0D"/>
    <w:pPr>
      <w:ind w:left="567"/>
    </w:pPr>
    <w:rPr>
      <w:rFonts w:eastAsia="SimSun" w:cs="Arial"/>
      <w:sz w:val="24"/>
    </w:rPr>
  </w:style>
  <w:style w:type="paragraph" w:customStyle="1" w:styleId="stitrepara">
    <w:name w:val="stitrepara"/>
    <w:basedOn w:val="Normalniv1"/>
    <w:next w:val="Normalniv1"/>
    <w:qFormat/>
    <w:rsid w:val="00B84C0D"/>
    <w:pPr>
      <w:spacing w:before="240"/>
      <w:ind w:left="601"/>
    </w:pPr>
    <w:rPr>
      <w:b/>
      <w:color w:val="993300"/>
      <w:sz w:val="20"/>
    </w:rPr>
  </w:style>
  <w:style w:type="character" w:customStyle="1" w:styleId="ExplorateurdedocumentsCar">
    <w:name w:val="Explorateur de documents Car"/>
    <w:link w:val="Explorateurdedocuments"/>
    <w:uiPriority w:val="99"/>
    <w:semiHidden/>
    <w:locked/>
    <w:rsid w:val="00B84C0D"/>
    <w:rPr>
      <w:rFonts w:ascii="Tahoma" w:hAnsi="Tahoma" w:cs="Tahoma"/>
      <w:shd w:val="clear" w:color="auto" w:fill="000080"/>
    </w:rPr>
  </w:style>
  <w:style w:type="paragraph" w:customStyle="1" w:styleId="StylequestionGauche">
    <w:name w:val="Style question + Gauche"/>
    <w:basedOn w:val="question0"/>
    <w:uiPriority w:val="99"/>
    <w:rsid w:val="00B84C0D"/>
    <w:pPr>
      <w:overflowPunct w:val="0"/>
      <w:autoSpaceDE w:val="0"/>
      <w:autoSpaceDN w:val="0"/>
      <w:adjustRightInd w:val="0"/>
      <w:spacing w:before="120"/>
      <w:jc w:val="both"/>
      <w:textAlignment w:val="baseline"/>
    </w:pPr>
    <w:rPr>
      <w:rFonts w:eastAsia="SimSun" w:cs="Arial"/>
      <w:szCs w:val="24"/>
    </w:rPr>
  </w:style>
  <w:style w:type="character" w:customStyle="1" w:styleId="Normalniv1Car">
    <w:name w:val="Normal niv.1 Car"/>
    <w:link w:val="Normalniv1"/>
    <w:locked/>
    <w:rsid w:val="00B84C0D"/>
    <w:rPr>
      <w:rFonts w:ascii="Arial" w:eastAsia="SimSun" w:hAnsi="Arial" w:cs="Arial"/>
      <w:sz w:val="24"/>
    </w:rPr>
  </w:style>
  <w:style w:type="paragraph" w:customStyle="1" w:styleId="1">
    <w:name w:val="1"/>
    <w:uiPriority w:val="99"/>
    <w:rsid w:val="00B84C0D"/>
    <w:pPr>
      <w:spacing w:after="120"/>
      <w:ind w:left="425"/>
      <w:jc w:val="both"/>
    </w:pPr>
    <w:rPr>
      <w:rFonts w:eastAsia="SimSun"/>
    </w:rPr>
  </w:style>
  <w:style w:type="paragraph" w:customStyle="1" w:styleId="Puceniv1">
    <w:name w:val="Puce niv.1"/>
    <w:basedOn w:val="Normal"/>
    <w:autoRedefine/>
    <w:uiPriority w:val="99"/>
    <w:rsid w:val="00B84C0D"/>
    <w:pPr>
      <w:widowControl w:val="0"/>
    </w:pPr>
    <w:rPr>
      <w:rFonts w:eastAsia="SimSun" w:cs="Arial"/>
      <w:sz w:val="22"/>
      <w:szCs w:val="22"/>
    </w:rPr>
  </w:style>
  <w:style w:type="paragraph" w:customStyle="1" w:styleId="Stitre4">
    <w:name w:val="Stitre4"/>
    <w:basedOn w:val="Titre4"/>
    <w:next w:val="Normalniv3"/>
    <w:uiPriority w:val="99"/>
    <w:rsid w:val="00B84C0D"/>
    <w:pPr>
      <w:widowControl/>
      <w:numPr>
        <w:ilvl w:val="3"/>
        <w:numId w:val="37"/>
      </w:numPr>
      <w:tabs>
        <w:tab w:val="left" w:pos="1560"/>
      </w:tabs>
      <w:spacing w:before="240"/>
      <w:ind w:left="2240" w:hanging="360"/>
    </w:pPr>
    <w:rPr>
      <w:rFonts w:ascii="Arial" w:eastAsia="SimSun" w:hAnsi="Arial" w:cs="Arial"/>
      <w:b w:val="0"/>
      <w:bCs w:val="0"/>
      <w:iCs w:val="0"/>
      <w:color w:val="800000"/>
      <w:sz w:val="22"/>
      <w:szCs w:val="22"/>
    </w:rPr>
  </w:style>
  <w:style w:type="table" w:styleId="Tableauclassique3">
    <w:name w:val="Table Classic 3"/>
    <w:basedOn w:val="TableauNormal"/>
    <w:uiPriority w:val="99"/>
    <w:rsid w:val="00B84C0D"/>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2">
    <w:name w:val="Table Classic 2"/>
    <w:basedOn w:val="TableauNormal"/>
    <w:uiPriority w:val="99"/>
    <w:rsid w:val="00B84C0D"/>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uiPriority w:val="99"/>
    <w:rsid w:val="00B84C0D"/>
    <w:rPr>
      <w:rFonts w:eastAsia="SimSu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VFonctionDate">
    <w:name w:val="CV FonctionDate"/>
    <w:basedOn w:val="Normal"/>
    <w:uiPriority w:val="99"/>
    <w:semiHidden/>
    <w:rsid w:val="00B84C0D"/>
    <w:pPr>
      <w:keepLines/>
      <w:spacing w:before="120"/>
      <w:jc w:val="right"/>
    </w:pPr>
    <w:rPr>
      <w:rFonts w:eastAsia="SimSun" w:cs="Arial"/>
      <w:b/>
      <w:bCs/>
      <w:color w:val="808080"/>
      <w:szCs w:val="24"/>
    </w:rPr>
  </w:style>
  <w:style w:type="paragraph" w:customStyle="1" w:styleId="CVNom">
    <w:name w:val="CV Nom"/>
    <w:basedOn w:val="Normal"/>
    <w:uiPriority w:val="99"/>
    <w:semiHidden/>
    <w:rsid w:val="00B84C0D"/>
    <w:pPr>
      <w:keepLines/>
      <w:spacing w:before="120"/>
      <w:jc w:val="right"/>
    </w:pPr>
    <w:rPr>
      <w:rFonts w:eastAsia="SimSun" w:cs="Arial"/>
      <w:b/>
      <w:bCs/>
      <w:color w:val="808080"/>
      <w:sz w:val="32"/>
      <w:szCs w:val="32"/>
    </w:rPr>
  </w:style>
  <w:style w:type="paragraph" w:customStyle="1" w:styleId="CVTitreRubrique">
    <w:name w:val="CV TitreRubrique"/>
    <w:basedOn w:val="Normal"/>
    <w:uiPriority w:val="99"/>
    <w:semiHidden/>
    <w:rsid w:val="00B84C0D"/>
    <w:pPr>
      <w:keepLines/>
      <w:spacing w:before="120"/>
    </w:pPr>
    <w:rPr>
      <w:rFonts w:eastAsia="SimSun" w:cs="Arial"/>
      <w:b/>
      <w:bCs/>
      <w:caps/>
      <w:color w:val="808080"/>
      <w:szCs w:val="24"/>
    </w:rPr>
  </w:style>
  <w:style w:type="paragraph" w:customStyle="1" w:styleId="Image">
    <w:name w:val="Image"/>
    <w:basedOn w:val="Normal"/>
    <w:next w:val="Retraitnormal"/>
    <w:uiPriority w:val="99"/>
    <w:semiHidden/>
    <w:rsid w:val="00B84C0D"/>
    <w:pPr>
      <w:keepLines/>
      <w:spacing w:before="480" w:after="480"/>
      <w:jc w:val="center"/>
    </w:pPr>
    <w:rPr>
      <w:rFonts w:eastAsia="SimSun" w:cs="Arial"/>
      <w:szCs w:val="24"/>
    </w:rPr>
  </w:style>
  <w:style w:type="paragraph" w:customStyle="1" w:styleId="Tableau">
    <w:name w:val="Tableau"/>
    <w:basedOn w:val="Normal"/>
    <w:uiPriority w:val="99"/>
    <w:rsid w:val="00B84C0D"/>
    <w:pPr>
      <w:keepNext/>
      <w:keepLines/>
    </w:pPr>
    <w:rPr>
      <w:rFonts w:eastAsia="SimSun" w:cs="Arial"/>
      <w:szCs w:val="24"/>
    </w:rPr>
  </w:style>
  <w:style w:type="paragraph" w:customStyle="1" w:styleId="TitreTables">
    <w:name w:val="Titre Tables"/>
    <w:basedOn w:val="Normal"/>
    <w:next w:val="Retraitnormal"/>
    <w:uiPriority w:val="99"/>
    <w:rsid w:val="00B84C0D"/>
    <w:pPr>
      <w:keepLines/>
      <w:pageBreakBefore/>
      <w:shd w:val="clear" w:color="auto" w:fill="00477F"/>
      <w:jc w:val="center"/>
    </w:pPr>
    <w:rPr>
      <w:rFonts w:eastAsia="SimSun" w:cs="Arial"/>
      <w:color w:val="FFFFFF"/>
      <w:sz w:val="48"/>
      <w:szCs w:val="48"/>
    </w:rPr>
  </w:style>
  <w:style w:type="paragraph" w:customStyle="1" w:styleId="Titrefigure">
    <w:name w:val="Titre figure"/>
    <w:basedOn w:val="Normal"/>
    <w:next w:val="Normal"/>
    <w:uiPriority w:val="99"/>
    <w:rsid w:val="00B84C0D"/>
    <w:pPr>
      <w:keepLines/>
      <w:spacing w:before="240"/>
      <w:jc w:val="center"/>
    </w:pPr>
    <w:rPr>
      <w:rFonts w:eastAsia="SimSun" w:cs="Arial"/>
      <w:i/>
      <w:iCs/>
      <w:szCs w:val="24"/>
    </w:rPr>
  </w:style>
  <w:style w:type="paragraph" w:customStyle="1" w:styleId="Titretableau">
    <w:name w:val="Titre tableau"/>
    <w:basedOn w:val="Normal"/>
    <w:next w:val="Normal"/>
    <w:uiPriority w:val="99"/>
    <w:rsid w:val="00B84C0D"/>
    <w:pPr>
      <w:keepLines/>
      <w:spacing w:before="240"/>
      <w:jc w:val="center"/>
    </w:pPr>
    <w:rPr>
      <w:rFonts w:eastAsia="SimSun" w:cs="Arial"/>
      <w:i/>
      <w:iCs/>
      <w:szCs w:val="24"/>
    </w:rPr>
  </w:style>
  <w:style w:type="paragraph" w:customStyle="1" w:styleId="Titrealina">
    <w:name w:val="Titre alinéa"/>
    <w:basedOn w:val="Normal"/>
    <w:next w:val="Retraitnormal"/>
    <w:uiPriority w:val="99"/>
    <w:rsid w:val="00B84C0D"/>
    <w:pPr>
      <w:keepNext/>
      <w:keepLines/>
      <w:spacing w:before="480"/>
      <w:ind w:left="851"/>
    </w:pPr>
    <w:rPr>
      <w:rFonts w:ascii="Arial Gras" w:eastAsia="SimSun" w:hAnsi="Arial Gras" w:cs="Arial Gras"/>
      <w:b/>
      <w:bCs/>
      <w:color w:val="00477F"/>
      <w:szCs w:val="24"/>
    </w:rPr>
  </w:style>
  <w:style w:type="paragraph" w:customStyle="1" w:styleId="NomBDP">
    <w:name w:val="Nom BDP"/>
    <w:basedOn w:val="Pieddepage"/>
    <w:uiPriority w:val="99"/>
    <w:semiHidden/>
    <w:rsid w:val="00B84C0D"/>
    <w:pPr>
      <w:keepLines/>
      <w:tabs>
        <w:tab w:val="clear" w:pos="4536"/>
        <w:tab w:val="clear" w:pos="9072"/>
      </w:tabs>
      <w:jc w:val="right"/>
    </w:pPr>
    <w:rPr>
      <w:rFonts w:eastAsia="SimSun" w:cs="Arial"/>
      <w:smallCaps/>
      <w:color w:val="808080"/>
      <w:sz w:val="16"/>
      <w:szCs w:val="16"/>
    </w:rPr>
  </w:style>
  <w:style w:type="paragraph" w:styleId="Tabledesillustrations">
    <w:name w:val="table of figures"/>
    <w:basedOn w:val="Normal"/>
    <w:next w:val="Normal"/>
    <w:uiPriority w:val="99"/>
    <w:rsid w:val="00B84C0D"/>
    <w:pPr>
      <w:keepLines/>
      <w:spacing w:before="240"/>
      <w:ind w:left="400" w:hanging="400"/>
    </w:pPr>
    <w:rPr>
      <w:rFonts w:eastAsia="SimSun" w:cs="Arial"/>
      <w:szCs w:val="24"/>
    </w:rPr>
  </w:style>
  <w:style w:type="paragraph" w:customStyle="1" w:styleId="CVSousTitreRubrique">
    <w:name w:val="CV SousTitreRubrique"/>
    <w:basedOn w:val="Normal"/>
    <w:uiPriority w:val="99"/>
    <w:semiHidden/>
    <w:rsid w:val="00B84C0D"/>
    <w:pPr>
      <w:keepLines/>
      <w:spacing w:before="120"/>
    </w:pPr>
    <w:rPr>
      <w:rFonts w:eastAsia="SimSun" w:cs="Arial"/>
      <w:b/>
      <w:bCs/>
      <w:i/>
      <w:iCs/>
      <w:color w:val="808080"/>
      <w:szCs w:val="24"/>
    </w:rPr>
  </w:style>
  <w:style w:type="paragraph" w:customStyle="1" w:styleId="CVTitreMission">
    <w:name w:val="CV TitreMission"/>
    <w:basedOn w:val="Normal"/>
    <w:uiPriority w:val="99"/>
    <w:semiHidden/>
    <w:rsid w:val="00B84C0D"/>
    <w:pPr>
      <w:keepLines/>
      <w:spacing w:before="120"/>
    </w:pPr>
    <w:rPr>
      <w:rFonts w:eastAsia="SimSun" w:cs="Arial"/>
      <w:b/>
      <w:bCs/>
      <w:color w:val="808080"/>
      <w:szCs w:val="24"/>
    </w:rPr>
  </w:style>
  <w:style w:type="paragraph" w:customStyle="1" w:styleId="NomClientBDP">
    <w:name w:val="Nom Client BDP"/>
    <w:basedOn w:val="Pieddepage"/>
    <w:uiPriority w:val="99"/>
    <w:rsid w:val="00B84C0D"/>
    <w:pPr>
      <w:keepLines/>
      <w:tabs>
        <w:tab w:val="clear" w:pos="4536"/>
        <w:tab w:val="clear" w:pos="9072"/>
      </w:tabs>
    </w:pPr>
    <w:rPr>
      <w:rFonts w:ascii="Arial Gras" w:eastAsia="SimSun" w:hAnsi="Arial Gras" w:cs="Arial Gras"/>
      <w:b/>
      <w:bCs/>
      <w:color w:val="808080"/>
      <w:szCs w:val="24"/>
    </w:rPr>
  </w:style>
  <w:style w:type="paragraph" w:customStyle="1" w:styleId="NomEtudeBDP">
    <w:name w:val="Nom Etude BDP"/>
    <w:basedOn w:val="Pieddepage"/>
    <w:uiPriority w:val="99"/>
    <w:rsid w:val="00B84C0D"/>
    <w:pPr>
      <w:keepLines/>
      <w:tabs>
        <w:tab w:val="clear" w:pos="4536"/>
        <w:tab w:val="clear" w:pos="9072"/>
      </w:tabs>
    </w:pPr>
    <w:rPr>
      <w:rFonts w:eastAsia="SimSun" w:cs="Arial"/>
      <w:color w:val="808080"/>
      <w:sz w:val="16"/>
      <w:szCs w:val="16"/>
    </w:rPr>
  </w:style>
  <w:style w:type="paragraph" w:customStyle="1" w:styleId="NomSujetDocumentBDP">
    <w:name w:val="Nom SujetDocument BDP"/>
    <w:basedOn w:val="Pieddepage"/>
    <w:uiPriority w:val="99"/>
    <w:rsid w:val="00B84C0D"/>
    <w:pPr>
      <w:keepLines/>
      <w:tabs>
        <w:tab w:val="clear" w:pos="4536"/>
        <w:tab w:val="clear" w:pos="9072"/>
      </w:tabs>
    </w:pPr>
    <w:rPr>
      <w:rFonts w:eastAsia="SimSun" w:cs="Arial"/>
      <w:i/>
      <w:iCs/>
      <w:color w:val="808080"/>
      <w:sz w:val="16"/>
      <w:szCs w:val="16"/>
    </w:rPr>
  </w:style>
  <w:style w:type="paragraph" w:customStyle="1" w:styleId="Enum1">
    <w:name w:val="Enum1"/>
    <w:basedOn w:val="Normal"/>
    <w:link w:val="Enum1Car"/>
    <w:rsid w:val="00B84C0D"/>
    <w:pPr>
      <w:keepLines/>
      <w:spacing w:before="180"/>
    </w:pPr>
    <w:rPr>
      <w:rFonts w:eastAsia="SimSun" w:cs="Arial"/>
      <w:szCs w:val="24"/>
    </w:rPr>
  </w:style>
  <w:style w:type="paragraph" w:customStyle="1" w:styleId="Enum1Suite">
    <w:name w:val="Enum1 Suite"/>
    <w:basedOn w:val="Enum1"/>
    <w:link w:val="Enum1SuiteCar"/>
    <w:uiPriority w:val="99"/>
    <w:rsid w:val="00B84C0D"/>
    <w:pPr>
      <w:ind w:left="1418"/>
    </w:pPr>
  </w:style>
  <w:style w:type="paragraph" w:customStyle="1" w:styleId="Enum1Tableau">
    <w:name w:val="Enum1 Tableau"/>
    <w:basedOn w:val="Normal"/>
    <w:uiPriority w:val="99"/>
    <w:rsid w:val="00B84C0D"/>
    <w:pPr>
      <w:keepLines/>
      <w:numPr>
        <w:numId w:val="44"/>
      </w:numPr>
      <w:spacing w:before="120"/>
    </w:pPr>
    <w:rPr>
      <w:rFonts w:eastAsia="SimSun" w:cs="Arial"/>
      <w:szCs w:val="24"/>
    </w:rPr>
  </w:style>
  <w:style w:type="paragraph" w:customStyle="1" w:styleId="Enum1TableauSuite">
    <w:name w:val="Enum1 Tableau Suite"/>
    <w:basedOn w:val="Enum1Tableau"/>
    <w:uiPriority w:val="99"/>
    <w:rsid w:val="00B84C0D"/>
    <w:pPr>
      <w:numPr>
        <w:numId w:val="0"/>
      </w:numPr>
      <w:ind w:left="567"/>
    </w:pPr>
  </w:style>
  <w:style w:type="paragraph" w:customStyle="1" w:styleId="NomTypeDocument">
    <w:name w:val="Nom TypeDocument"/>
    <w:basedOn w:val="Normal"/>
    <w:uiPriority w:val="99"/>
    <w:rsid w:val="00B84C0D"/>
    <w:pPr>
      <w:keepNext/>
      <w:keepLines/>
      <w:tabs>
        <w:tab w:val="num" w:pos="0"/>
      </w:tabs>
      <w:jc w:val="right"/>
    </w:pPr>
    <w:rPr>
      <w:rFonts w:eastAsia="SimSun" w:cs="Arial"/>
      <w:color w:val="00477F"/>
      <w:sz w:val="44"/>
      <w:szCs w:val="44"/>
    </w:rPr>
  </w:style>
  <w:style w:type="paragraph" w:customStyle="1" w:styleId="Enum2">
    <w:name w:val="Enum2"/>
    <w:basedOn w:val="Normal"/>
    <w:uiPriority w:val="99"/>
    <w:rsid w:val="00B84C0D"/>
    <w:pPr>
      <w:keepLines/>
      <w:numPr>
        <w:numId w:val="40"/>
      </w:numPr>
      <w:spacing w:before="120"/>
    </w:pPr>
    <w:rPr>
      <w:rFonts w:eastAsia="SimSun" w:cs="Arial"/>
      <w:szCs w:val="24"/>
    </w:rPr>
  </w:style>
  <w:style w:type="paragraph" w:customStyle="1" w:styleId="Enum2Suite">
    <w:name w:val="Enum2 Suite"/>
    <w:basedOn w:val="Enum2"/>
    <w:uiPriority w:val="99"/>
    <w:rsid w:val="00B84C0D"/>
    <w:pPr>
      <w:numPr>
        <w:numId w:val="0"/>
      </w:numPr>
      <w:ind w:left="1985"/>
    </w:pPr>
  </w:style>
  <w:style w:type="paragraph" w:customStyle="1" w:styleId="Enum2Tableau">
    <w:name w:val="Enum2 Tableau"/>
    <w:basedOn w:val="Normal"/>
    <w:uiPriority w:val="99"/>
    <w:rsid w:val="00B84C0D"/>
    <w:pPr>
      <w:keepLines/>
      <w:numPr>
        <w:numId w:val="45"/>
      </w:numPr>
      <w:spacing w:before="120"/>
    </w:pPr>
    <w:rPr>
      <w:rFonts w:eastAsia="SimSun" w:cs="Arial"/>
      <w:szCs w:val="24"/>
    </w:rPr>
  </w:style>
  <w:style w:type="paragraph" w:customStyle="1" w:styleId="Enum2TableauSuite">
    <w:name w:val="Enum2 Tableau Suite"/>
    <w:basedOn w:val="Enum2Tableau"/>
    <w:uiPriority w:val="99"/>
    <w:rsid w:val="00B84C0D"/>
    <w:pPr>
      <w:numPr>
        <w:numId w:val="0"/>
      </w:numPr>
      <w:ind w:left="851"/>
    </w:pPr>
  </w:style>
  <w:style w:type="paragraph" w:customStyle="1" w:styleId="Enum2TableauTitre">
    <w:name w:val="Enum2 Tableau Titre"/>
    <w:basedOn w:val="Enum2Tableau"/>
    <w:next w:val="Enum2TableauSuite"/>
    <w:uiPriority w:val="99"/>
    <w:rsid w:val="00B84C0D"/>
    <w:pPr>
      <w:keepNext/>
      <w:numPr>
        <w:numId w:val="48"/>
      </w:numPr>
    </w:pPr>
    <w:rPr>
      <w:b/>
      <w:bCs/>
      <w:color w:val="808080"/>
    </w:rPr>
  </w:style>
  <w:style w:type="paragraph" w:customStyle="1" w:styleId="Enum2Titre">
    <w:name w:val="Enum2 Titre"/>
    <w:basedOn w:val="Enum2"/>
    <w:next w:val="Enum2Suite"/>
    <w:uiPriority w:val="99"/>
    <w:rsid w:val="00B84C0D"/>
    <w:pPr>
      <w:keepNext/>
      <w:numPr>
        <w:numId w:val="42"/>
      </w:numPr>
      <w:tabs>
        <w:tab w:val="num" w:pos="680"/>
      </w:tabs>
      <w:ind w:left="1984" w:hanging="283"/>
    </w:pPr>
    <w:rPr>
      <w:b/>
      <w:bCs/>
      <w:color w:val="808080"/>
    </w:rPr>
  </w:style>
  <w:style w:type="paragraph" w:customStyle="1" w:styleId="Enum3">
    <w:name w:val="Enum3"/>
    <w:basedOn w:val="Normal"/>
    <w:uiPriority w:val="99"/>
    <w:rsid w:val="00B84C0D"/>
    <w:pPr>
      <w:keepLines/>
      <w:numPr>
        <w:numId w:val="41"/>
      </w:numPr>
    </w:pPr>
    <w:rPr>
      <w:rFonts w:eastAsia="SimSun" w:cs="Arial"/>
      <w:szCs w:val="24"/>
    </w:rPr>
  </w:style>
  <w:style w:type="paragraph" w:customStyle="1" w:styleId="Enum3Suite">
    <w:name w:val="Enum3 Suite"/>
    <w:basedOn w:val="Enum3"/>
    <w:uiPriority w:val="99"/>
    <w:rsid w:val="00B84C0D"/>
    <w:pPr>
      <w:numPr>
        <w:numId w:val="0"/>
      </w:numPr>
      <w:ind w:left="2552"/>
    </w:pPr>
  </w:style>
  <w:style w:type="paragraph" w:customStyle="1" w:styleId="Enum3Tableau">
    <w:name w:val="Enum3 Tableau"/>
    <w:basedOn w:val="Normal"/>
    <w:uiPriority w:val="99"/>
    <w:rsid w:val="00B84C0D"/>
    <w:pPr>
      <w:keepLines/>
      <w:numPr>
        <w:numId w:val="46"/>
      </w:numPr>
    </w:pPr>
    <w:rPr>
      <w:rFonts w:eastAsia="SimSun" w:cs="Arial"/>
      <w:szCs w:val="24"/>
    </w:rPr>
  </w:style>
  <w:style w:type="paragraph" w:customStyle="1" w:styleId="Enum3TableauSuite">
    <w:name w:val="Enum3 Tableau Suite"/>
    <w:basedOn w:val="Enum3Tableau"/>
    <w:uiPriority w:val="99"/>
    <w:rsid w:val="00B84C0D"/>
    <w:pPr>
      <w:numPr>
        <w:numId w:val="0"/>
      </w:numPr>
      <w:ind w:left="1134"/>
    </w:pPr>
  </w:style>
  <w:style w:type="paragraph" w:customStyle="1" w:styleId="Enum3TableauTitre">
    <w:name w:val="Enum3 Tableau Titre"/>
    <w:basedOn w:val="Enum3Tableau"/>
    <w:next w:val="Enum3TableauSuite"/>
    <w:uiPriority w:val="99"/>
    <w:rsid w:val="00B84C0D"/>
    <w:pPr>
      <w:keepNext/>
      <w:numPr>
        <w:numId w:val="49"/>
      </w:numPr>
      <w:tabs>
        <w:tab w:val="num" w:pos="2552"/>
      </w:tabs>
      <w:ind w:left="2552" w:hanging="284"/>
    </w:pPr>
    <w:rPr>
      <w:rFonts w:ascii="Arial Gras" w:hAnsi="Arial Gras" w:cs="Arial Gras"/>
      <w:b/>
      <w:bCs/>
      <w:color w:val="808080"/>
    </w:rPr>
  </w:style>
  <w:style w:type="paragraph" w:customStyle="1" w:styleId="Enum3Titre">
    <w:name w:val="Enum3 Titre"/>
    <w:basedOn w:val="Enum3"/>
    <w:next w:val="Enum3Suite"/>
    <w:uiPriority w:val="99"/>
    <w:rsid w:val="00B84C0D"/>
    <w:pPr>
      <w:keepNext/>
      <w:numPr>
        <w:numId w:val="43"/>
      </w:numPr>
      <w:tabs>
        <w:tab w:val="num" w:pos="1494"/>
      </w:tabs>
    </w:pPr>
    <w:rPr>
      <w:b/>
      <w:bCs/>
      <w:color w:val="808080"/>
    </w:rPr>
  </w:style>
  <w:style w:type="paragraph" w:customStyle="1" w:styleId="Enum1TableauTitre">
    <w:name w:val="Enum1 Tableau Titre"/>
    <w:basedOn w:val="Enum1Tableau"/>
    <w:next w:val="Enum1TableauSuite"/>
    <w:uiPriority w:val="99"/>
    <w:rsid w:val="00B84C0D"/>
    <w:pPr>
      <w:keepNext/>
      <w:numPr>
        <w:numId w:val="47"/>
      </w:numPr>
      <w:tabs>
        <w:tab w:val="num" w:pos="2552"/>
      </w:tabs>
      <w:ind w:left="2551"/>
    </w:pPr>
    <w:rPr>
      <w:b/>
      <w:bCs/>
      <w:color w:val="808080"/>
    </w:rPr>
  </w:style>
  <w:style w:type="paragraph" w:customStyle="1" w:styleId="PoliceSoluCom">
    <w:name w:val="Police SoluCom"/>
    <w:next w:val="Normal"/>
    <w:uiPriority w:val="99"/>
    <w:semiHidden/>
    <w:rsid w:val="00B84C0D"/>
    <w:pPr>
      <w:spacing w:before="240"/>
    </w:pPr>
    <w:rPr>
      <w:rFonts w:ascii="Albertus Medium" w:eastAsia="SimSun" w:hAnsi="Albertus Medium" w:cs="Albertus Medium"/>
      <w:noProof/>
      <w:color w:val="FF0000"/>
      <w:spacing w:val="30"/>
      <w:sz w:val="12"/>
      <w:szCs w:val="12"/>
    </w:rPr>
  </w:style>
  <w:style w:type="paragraph" w:customStyle="1" w:styleId="Enum1Titre">
    <w:name w:val="Enum1 Titre"/>
    <w:basedOn w:val="Enum1"/>
    <w:next w:val="Enum1Suite"/>
    <w:uiPriority w:val="99"/>
    <w:rsid w:val="00B84C0D"/>
    <w:pPr>
      <w:keepNext/>
      <w:numPr>
        <w:numId w:val="57"/>
      </w:numPr>
    </w:pPr>
    <w:rPr>
      <w:b/>
      <w:bCs/>
      <w:color w:val="808080"/>
    </w:rPr>
  </w:style>
  <w:style w:type="paragraph" w:customStyle="1" w:styleId="Titreannexes">
    <w:name w:val="Titre annexes"/>
    <w:basedOn w:val="Normal"/>
    <w:next w:val="Retraitnormal"/>
    <w:uiPriority w:val="99"/>
    <w:rsid w:val="00B84C0D"/>
    <w:pPr>
      <w:keepNext/>
      <w:keepLines/>
      <w:pageBreakBefore/>
      <w:shd w:val="clear" w:color="auto" w:fill="00477F"/>
      <w:tabs>
        <w:tab w:val="num" w:pos="3969"/>
      </w:tabs>
      <w:spacing w:before="4400"/>
      <w:ind w:left="1701"/>
      <w:jc w:val="right"/>
      <w:outlineLvl w:val="0"/>
    </w:pPr>
    <w:rPr>
      <w:rFonts w:eastAsia="SimSun" w:cs="Arial"/>
      <w:color w:val="FFFFFF"/>
      <w:sz w:val="48"/>
      <w:szCs w:val="48"/>
    </w:rPr>
  </w:style>
  <w:style w:type="table" w:customStyle="1" w:styleId="TableauSolucom">
    <w:name w:val="Tableau Solucom"/>
    <w:uiPriority w:val="99"/>
    <w:rsid w:val="00B84C0D"/>
    <w:pPr>
      <w:jc w:val="center"/>
    </w:pPr>
    <w:rPr>
      <w:rFonts w:ascii="Arial" w:eastAsia="SimSun" w:hAnsi="Arial" w:cs="Arial"/>
    </w:rPr>
    <w:tblPr>
      <w:tblStyleRowBandSize w:val="1"/>
      <w:tblStyleColBandSize w:val="1"/>
      <w:jc w:val="center"/>
      <w:tblBorders>
        <w:top w:val="single" w:sz="2" w:space="0" w:color="00477F"/>
        <w:left w:val="single" w:sz="2" w:space="0" w:color="00477F"/>
        <w:bottom w:val="single" w:sz="2" w:space="0" w:color="00477F"/>
        <w:right w:val="single" w:sz="2" w:space="0" w:color="00477F"/>
        <w:insideH w:val="single" w:sz="2" w:space="0" w:color="00477F"/>
        <w:insideV w:val="single" w:sz="2" w:space="0" w:color="00477F"/>
      </w:tblBorders>
      <w:tblCellMar>
        <w:top w:w="0" w:type="dxa"/>
        <w:left w:w="108" w:type="dxa"/>
        <w:bottom w:w="0" w:type="dxa"/>
        <w:right w:w="108" w:type="dxa"/>
      </w:tblCellMar>
    </w:tblPr>
    <w:trPr>
      <w:jc w:val="center"/>
    </w:trPr>
  </w:style>
  <w:style w:type="paragraph" w:customStyle="1" w:styleId="SupraTitre">
    <w:name w:val="Supra Titre"/>
    <w:basedOn w:val="Titreannexes"/>
    <w:next w:val="Titre1"/>
    <w:uiPriority w:val="99"/>
    <w:rsid w:val="00B84C0D"/>
    <w:pPr>
      <w:numPr>
        <w:numId w:val="39"/>
      </w:numPr>
    </w:pPr>
  </w:style>
  <w:style w:type="paragraph" w:customStyle="1" w:styleId="Entte">
    <w:name w:val="En tête"/>
    <w:basedOn w:val="Tableau"/>
    <w:uiPriority w:val="99"/>
    <w:semiHidden/>
    <w:rsid w:val="00B84C0D"/>
    <w:rPr>
      <w:color w:val="808080"/>
    </w:rPr>
  </w:style>
  <w:style w:type="paragraph" w:customStyle="1" w:styleId="TitreContact">
    <w:name w:val="Titre Contact"/>
    <w:basedOn w:val="Titrealina"/>
    <w:uiPriority w:val="99"/>
    <w:semiHidden/>
    <w:rsid w:val="00B84C0D"/>
    <w:pPr>
      <w:spacing w:before="0"/>
      <w:jc w:val="right"/>
    </w:pPr>
    <w:rPr>
      <w:b w:val="0"/>
      <w:bCs w:val="0"/>
    </w:rPr>
  </w:style>
  <w:style w:type="paragraph" w:customStyle="1" w:styleId="DetailContact">
    <w:name w:val="Detail Contact"/>
    <w:basedOn w:val="Tableau"/>
    <w:uiPriority w:val="99"/>
    <w:semiHidden/>
    <w:rsid w:val="00B84C0D"/>
    <w:pPr>
      <w:spacing w:after="0"/>
      <w:jc w:val="right"/>
    </w:pPr>
    <w:rPr>
      <w:color w:val="808080"/>
    </w:rPr>
  </w:style>
  <w:style w:type="paragraph" w:customStyle="1" w:styleId="NomContact">
    <w:name w:val="Nom Contact"/>
    <w:basedOn w:val="Tableau"/>
    <w:uiPriority w:val="99"/>
    <w:semiHidden/>
    <w:rsid w:val="00B84C0D"/>
    <w:pPr>
      <w:spacing w:after="0"/>
      <w:jc w:val="right"/>
    </w:pPr>
    <w:rPr>
      <w:b/>
      <w:bCs/>
      <w:color w:val="808080"/>
    </w:rPr>
  </w:style>
  <w:style w:type="paragraph" w:customStyle="1" w:styleId="Tableaupremireligne">
    <w:name w:val="Tableau première ligne"/>
    <w:basedOn w:val="Tableau"/>
    <w:uiPriority w:val="99"/>
    <w:semiHidden/>
    <w:rsid w:val="00B84C0D"/>
    <w:pPr>
      <w:jc w:val="center"/>
    </w:pPr>
    <w:rPr>
      <w:color w:val="FFFFFF"/>
    </w:rPr>
  </w:style>
  <w:style w:type="character" w:customStyle="1" w:styleId="Miseenvaleur">
    <w:name w:val="Mise en valeur"/>
    <w:uiPriority w:val="99"/>
    <w:rsid w:val="00B84C0D"/>
    <w:rPr>
      <w:rFonts w:cs="Times New Roman"/>
      <w:b/>
      <w:bCs/>
      <w:color w:val="00477F"/>
      <w:lang w:val="fr-FR"/>
    </w:rPr>
  </w:style>
  <w:style w:type="paragraph" w:customStyle="1" w:styleId="Lignedecommande">
    <w:name w:val="Ligne de commande"/>
    <w:basedOn w:val="Normal"/>
    <w:uiPriority w:val="99"/>
    <w:rsid w:val="00B84C0D"/>
    <w:pPr>
      <w:keepLines/>
      <w:pBdr>
        <w:top w:val="single" w:sz="4" w:space="1" w:color="308987"/>
        <w:left w:val="single" w:sz="4" w:space="4" w:color="308987"/>
        <w:bottom w:val="single" w:sz="4" w:space="1" w:color="308987"/>
        <w:right w:val="single" w:sz="4" w:space="4" w:color="308987"/>
      </w:pBdr>
      <w:shd w:val="clear" w:color="auto" w:fill="DCE5EC"/>
      <w:spacing w:before="240"/>
      <w:ind w:left="851"/>
    </w:pPr>
    <w:rPr>
      <w:rFonts w:ascii="Courier New" w:eastAsia="SimSun" w:hAnsi="Courier New" w:cs="Courier New"/>
      <w:sz w:val="18"/>
      <w:szCs w:val="18"/>
    </w:rPr>
  </w:style>
  <w:style w:type="paragraph" w:customStyle="1" w:styleId="CVFonctionDate0">
    <w:name w:val="CVFonctionDate"/>
    <w:basedOn w:val="Normal"/>
    <w:autoRedefine/>
    <w:uiPriority w:val="99"/>
    <w:rsid w:val="00B84C0D"/>
    <w:pPr>
      <w:jc w:val="center"/>
    </w:pPr>
    <w:rPr>
      <w:rFonts w:ascii="Arial Gras" w:eastAsia="SimSun" w:hAnsi="Arial Gras" w:cs="Arial Gras"/>
      <w:b/>
      <w:bCs/>
      <w:color w:val="808080"/>
      <w:szCs w:val="24"/>
      <w:lang w:eastAsia="en-US"/>
    </w:rPr>
  </w:style>
  <w:style w:type="paragraph" w:customStyle="1" w:styleId="TitreRubriqueCV">
    <w:name w:val="TitreRubriqueCV"/>
    <w:basedOn w:val="Titre5"/>
    <w:autoRedefine/>
    <w:uiPriority w:val="99"/>
    <w:rsid w:val="00B84C0D"/>
    <w:pPr>
      <w:keepNext/>
      <w:widowControl/>
      <w:numPr>
        <w:ilvl w:val="4"/>
        <w:numId w:val="23"/>
      </w:numPr>
      <w:tabs>
        <w:tab w:val="clear" w:pos="2520"/>
        <w:tab w:val="left" w:pos="3350"/>
      </w:tabs>
      <w:spacing w:before="40" w:after="0"/>
      <w:ind w:left="1008" w:hanging="1008"/>
    </w:pPr>
    <w:rPr>
      <w:rFonts w:ascii="Arial Gras" w:eastAsia="SimSun" w:hAnsi="Arial Gras" w:cs="Arial Gras"/>
      <w:b w:val="0"/>
      <w:color w:val="FFFFFF"/>
      <w:sz w:val="22"/>
      <w:szCs w:val="22"/>
      <w:u w:val="single"/>
      <w:lang w:eastAsia="en-US"/>
    </w:rPr>
  </w:style>
  <w:style w:type="paragraph" w:customStyle="1" w:styleId="CorpsdeCV">
    <w:name w:val="CorpsdeCV"/>
    <w:basedOn w:val="Normal"/>
    <w:autoRedefine/>
    <w:uiPriority w:val="99"/>
    <w:rsid w:val="00B84C0D"/>
    <w:pPr>
      <w:spacing w:before="120" w:after="40"/>
    </w:pPr>
    <w:rPr>
      <w:rFonts w:eastAsia="SimSun" w:cs="Arial"/>
      <w:szCs w:val="24"/>
      <w:lang w:val="de-DE" w:eastAsia="en-US"/>
    </w:rPr>
  </w:style>
  <w:style w:type="paragraph" w:customStyle="1" w:styleId="SoustitreCV">
    <w:name w:val="SoustitreCV"/>
    <w:basedOn w:val="Normal"/>
    <w:autoRedefine/>
    <w:uiPriority w:val="99"/>
    <w:rsid w:val="00B84C0D"/>
    <w:pPr>
      <w:widowControl w:val="0"/>
      <w:spacing w:before="120"/>
    </w:pPr>
    <w:rPr>
      <w:rFonts w:eastAsia="SimSun" w:cs="Arial"/>
      <w:b/>
      <w:bCs/>
      <w:color w:val="00477F"/>
      <w:szCs w:val="24"/>
      <w:lang w:eastAsia="en-US"/>
    </w:rPr>
  </w:style>
  <w:style w:type="paragraph" w:customStyle="1" w:styleId="Titrealina2">
    <w:name w:val="Titre alinéa 2"/>
    <w:basedOn w:val="Titrealina"/>
    <w:next w:val="Retraitnormal"/>
    <w:uiPriority w:val="99"/>
    <w:rsid w:val="00B84C0D"/>
    <w:rPr>
      <w:color w:val="808080"/>
    </w:rPr>
  </w:style>
  <w:style w:type="paragraph" w:customStyle="1" w:styleId="Enum4Suite">
    <w:name w:val="Enum4 Suite"/>
    <w:basedOn w:val="Enum4"/>
    <w:uiPriority w:val="99"/>
    <w:rsid w:val="00B84C0D"/>
    <w:pPr>
      <w:numPr>
        <w:numId w:val="0"/>
      </w:numPr>
      <w:ind w:left="3119"/>
    </w:pPr>
  </w:style>
  <w:style w:type="paragraph" w:customStyle="1" w:styleId="Enum4Titre">
    <w:name w:val="Enum4 Titre"/>
    <w:basedOn w:val="Enum4"/>
    <w:next w:val="Enum4"/>
    <w:uiPriority w:val="99"/>
    <w:rsid w:val="00B84C0D"/>
    <w:pPr>
      <w:numPr>
        <w:numId w:val="50"/>
      </w:numPr>
    </w:pPr>
    <w:rPr>
      <w:rFonts w:ascii="Arial Gras" w:hAnsi="Arial Gras" w:cs="Arial Gras"/>
      <w:b/>
      <w:bCs/>
      <w:color w:val="808080"/>
    </w:rPr>
  </w:style>
  <w:style w:type="paragraph" w:customStyle="1" w:styleId="Enum4Tableau">
    <w:name w:val="Enum4 Tableau"/>
    <w:basedOn w:val="Normal"/>
    <w:uiPriority w:val="99"/>
    <w:rsid w:val="00B84C0D"/>
    <w:pPr>
      <w:keepLines/>
      <w:numPr>
        <w:numId w:val="51"/>
      </w:numPr>
    </w:pPr>
    <w:rPr>
      <w:rFonts w:eastAsia="SimSun" w:cs="Arial"/>
      <w:szCs w:val="24"/>
    </w:rPr>
  </w:style>
  <w:style w:type="paragraph" w:customStyle="1" w:styleId="Enum4TableauSuite">
    <w:name w:val="Enum4 Tableau Suite"/>
    <w:basedOn w:val="Enum4Tableau"/>
    <w:uiPriority w:val="99"/>
    <w:rsid w:val="00B84C0D"/>
    <w:pPr>
      <w:numPr>
        <w:numId w:val="0"/>
      </w:numPr>
      <w:ind w:left="1418"/>
    </w:pPr>
  </w:style>
  <w:style w:type="paragraph" w:customStyle="1" w:styleId="Enum4TableauTitre">
    <w:name w:val="Enum4 Tableau Titre"/>
    <w:basedOn w:val="Enum4Tableau"/>
    <w:uiPriority w:val="99"/>
    <w:rsid w:val="00B84C0D"/>
    <w:pPr>
      <w:numPr>
        <w:numId w:val="52"/>
      </w:numPr>
      <w:tabs>
        <w:tab w:val="num" w:pos="1134"/>
      </w:tabs>
    </w:pPr>
    <w:rPr>
      <w:color w:val="808080"/>
    </w:rPr>
  </w:style>
  <w:style w:type="paragraph" w:customStyle="1" w:styleId="Enum4">
    <w:name w:val="Enum4"/>
    <w:basedOn w:val="Normal"/>
    <w:uiPriority w:val="99"/>
    <w:rsid w:val="00B84C0D"/>
    <w:pPr>
      <w:keepLines/>
      <w:numPr>
        <w:numId w:val="53"/>
      </w:numPr>
      <w:ind w:left="3118"/>
    </w:pPr>
    <w:rPr>
      <w:rFonts w:eastAsia="SimSun" w:cs="Arial"/>
      <w:szCs w:val="24"/>
    </w:rPr>
  </w:style>
  <w:style w:type="character" w:customStyle="1" w:styleId="RetraitnormalCar2">
    <w:name w:val="Retrait normal Car2"/>
    <w:aliases w:val="Normal List Car2,Retrait normal Car Car2,Normal List Car Car1,Retrait normal ... Car,Retrait normal Car1 Car Car,Normal List Car Car Car,Retrait normal Car Car Car Car,Normal List Car1 Car,Retrait normal Car Car1 Car"/>
    <w:uiPriority w:val="99"/>
    <w:rsid w:val="00B84C0D"/>
    <w:rPr>
      <w:rFonts w:ascii="Arial" w:hAnsi="Arial" w:cs="Arial"/>
      <w:lang w:val="fr-FR" w:eastAsia="fr-FR"/>
    </w:rPr>
  </w:style>
  <w:style w:type="paragraph" w:customStyle="1" w:styleId="puce11">
    <w:name w:val="puce 1"/>
    <w:basedOn w:val="Normal"/>
    <w:link w:val="puce1Car"/>
    <w:uiPriority w:val="99"/>
    <w:rsid w:val="00B84C0D"/>
    <w:pPr>
      <w:tabs>
        <w:tab w:val="num" w:pos="454"/>
        <w:tab w:val="num" w:pos="1985"/>
      </w:tabs>
      <w:spacing w:before="240"/>
      <w:ind w:left="738" w:hanging="284"/>
    </w:pPr>
    <w:rPr>
      <w:rFonts w:ascii="Times New Roman" w:eastAsia="SimSun" w:hAnsi="Times New Roman" w:cs="Times New Roman"/>
      <w:sz w:val="24"/>
      <w:szCs w:val="24"/>
    </w:rPr>
  </w:style>
  <w:style w:type="paragraph" w:customStyle="1" w:styleId="puce1suite">
    <w:name w:val="puce 1 suite"/>
    <w:basedOn w:val="puce11"/>
    <w:uiPriority w:val="99"/>
    <w:rsid w:val="00B84C0D"/>
    <w:pPr>
      <w:keepNext/>
      <w:keepLines/>
      <w:tabs>
        <w:tab w:val="clear" w:pos="454"/>
      </w:tabs>
      <w:spacing w:before="180"/>
      <w:ind w:left="1134" w:firstLine="0"/>
    </w:pPr>
    <w:rPr>
      <w:rFonts w:ascii="Arial" w:hAnsi="Arial" w:cs="Arial"/>
    </w:rPr>
  </w:style>
  <w:style w:type="character" w:customStyle="1" w:styleId="puce1Car">
    <w:name w:val="puce 1 Car"/>
    <w:link w:val="puce11"/>
    <w:uiPriority w:val="99"/>
    <w:locked/>
    <w:rsid w:val="00B84C0D"/>
    <w:rPr>
      <w:rFonts w:eastAsia="SimSun"/>
      <w:sz w:val="24"/>
      <w:szCs w:val="24"/>
    </w:rPr>
  </w:style>
  <w:style w:type="paragraph" w:customStyle="1" w:styleId="schma0">
    <w:name w:val="schéma"/>
    <w:basedOn w:val="Normal"/>
    <w:uiPriority w:val="99"/>
    <w:rsid w:val="00B84C0D"/>
    <w:pPr>
      <w:spacing w:before="120"/>
      <w:jc w:val="center"/>
    </w:pPr>
    <w:rPr>
      <w:rFonts w:ascii="Times New Roman" w:eastAsia="SimSun" w:hAnsi="Times New Roman" w:cs="Times New Roman"/>
      <w:szCs w:val="24"/>
    </w:rPr>
  </w:style>
  <w:style w:type="character" w:customStyle="1" w:styleId="Enum1Car">
    <w:name w:val="Enum1 Car"/>
    <w:link w:val="Enum1"/>
    <w:locked/>
    <w:rsid w:val="00B84C0D"/>
    <w:rPr>
      <w:rFonts w:ascii="Arial" w:eastAsia="SimSun" w:hAnsi="Arial" w:cs="Arial"/>
      <w:szCs w:val="24"/>
    </w:rPr>
  </w:style>
  <w:style w:type="character" w:customStyle="1" w:styleId="CarCar">
    <w:name w:val="Car Car"/>
    <w:uiPriority w:val="99"/>
    <w:locked/>
    <w:rsid w:val="00B84C0D"/>
    <w:rPr>
      <w:rFonts w:ascii="Arial" w:hAnsi="Arial" w:cs="Arial"/>
      <w:lang w:val="fr-FR" w:eastAsia="fr-FR"/>
    </w:rPr>
  </w:style>
  <w:style w:type="paragraph" w:customStyle="1" w:styleId="puce20">
    <w:name w:val="puce 2"/>
    <w:basedOn w:val="puce11"/>
    <w:uiPriority w:val="99"/>
    <w:rsid w:val="00B84C0D"/>
    <w:pPr>
      <w:tabs>
        <w:tab w:val="clear" w:pos="1985"/>
        <w:tab w:val="num" w:pos="1098"/>
        <w:tab w:val="num" w:pos="1417"/>
      </w:tabs>
      <w:spacing w:before="120"/>
      <w:ind w:left="1094" w:hanging="357"/>
    </w:pPr>
  </w:style>
  <w:style w:type="paragraph" w:customStyle="1" w:styleId="puce2suite">
    <w:name w:val="puce 2 suite"/>
    <w:basedOn w:val="Normal"/>
    <w:uiPriority w:val="99"/>
    <w:rsid w:val="00B84C0D"/>
    <w:pPr>
      <w:ind w:left="851"/>
    </w:pPr>
    <w:rPr>
      <w:rFonts w:ascii="Times New Roman" w:eastAsia="SimSun" w:hAnsi="Times New Roman" w:cs="Times New Roman"/>
      <w:szCs w:val="24"/>
    </w:rPr>
  </w:style>
  <w:style w:type="character" w:customStyle="1" w:styleId="Enum1SuiteCar">
    <w:name w:val="Enum1 Suite Car"/>
    <w:link w:val="Enum1Suite"/>
    <w:uiPriority w:val="99"/>
    <w:locked/>
    <w:rsid w:val="00B84C0D"/>
    <w:rPr>
      <w:rFonts w:ascii="Arial" w:eastAsia="SimSun" w:hAnsi="Arial" w:cs="Arial"/>
      <w:szCs w:val="24"/>
    </w:rPr>
  </w:style>
  <w:style w:type="character" w:customStyle="1" w:styleId="fabricejacques">
    <w:name w:val="fabrice jacques"/>
    <w:uiPriority w:val="99"/>
    <w:semiHidden/>
    <w:rsid w:val="00B84C0D"/>
    <w:rPr>
      <w:rFonts w:ascii="Arial" w:hAnsi="Arial" w:cs="Arial"/>
      <w:color w:val="auto"/>
      <w:sz w:val="20"/>
      <w:szCs w:val="20"/>
    </w:rPr>
  </w:style>
  <w:style w:type="table" w:styleId="Listecouleur">
    <w:name w:val="Colorful List"/>
    <w:basedOn w:val="TableauNormal"/>
    <w:uiPriority w:val="72"/>
    <w:rsid w:val="00B84C0D"/>
    <w:rPr>
      <w:rFonts w:eastAsia="SimSu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Chapeau">
    <w:name w:val="Chapeau"/>
    <w:basedOn w:val="Normal"/>
    <w:uiPriority w:val="99"/>
    <w:rsid w:val="00B84C0D"/>
    <w:pPr>
      <w:spacing w:line="336" w:lineRule="exact"/>
      <w:ind w:left="1701" w:right="1418"/>
    </w:pPr>
    <w:rPr>
      <w:rFonts w:eastAsia="SimSun" w:cs="Arial"/>
      <w:i/>
      <w:iCs/>
      <w:color w:val="808080"/>
      <w:sz w:val="28"/>
      <w:szCs w:val="28"/>
    </w:rPr>
  </w:style>
  <w:style w:type="paragraph" w:customStyle="1" w:styleId="EParagraphes">
    <w:name w:val="E. Paragraphes"/>
    <w:basedOn w:val="Normal"/>
    <w:uiPriority w:val="99"/>
    <w:rsid w:val="00B84C0D"/>
    <w:pPr>
      <w:ind w:left="1701" w:right="1415"/>
    </w:pPr>
    <w:rPr>
      <w:rFonts w:eastAsia="SimSun" w:cs="Arial"/>
      <w:sz w:val="22"/>
      <w:szCs w:val="22"/>
    </w:rPr>
  </w:style>
  <w:style w:type="paragraph" w:customStyle="1" w:styleId="ListeMarc">
    <w:name w:val="Liste Marc"/>
    <w:basedOn w:val="Normal"/>
    <w:uiPriority w:val="99"/>
    <w:rsid w:val="00B84C0D"/>
    <w:pPr>
      <w:numPr>
        <w:ilvl w:val="1"/>
        <w:numId w:val="54"/>
      </w:numPr>
      <w:tabs>
        <w:tab w:val="clear" w:pos="1440"/>
        <w:tab w:val="left" w:pos="2268"/>
      </w:tabs>
      <w:ind w:left="2835" w:right="1418" w:hanging="567"/>
    </w:pPr>
    <w:rPr>
      <w:rFonts w:eastAsia="SimSun" w:cs="Arial"/>
      <w:sz w:val="22"/>
      <w:szCs w:val="22"/>
    </w:rPr>
  </w:style>
  <w:style w:type="paragraph" w:customStyle="1" w:styleId="CarCarCar">
    <w:name w:val="Car Car Car"/>
    <w:basedOn w:val="Normal"/>
    <w:uiPriority w:val="99"/>
    <w:rsid w:val="00B84C0D"/>
    <w:pPr>
      <w:spacing w:after="160" w:line="240" w:lineRule="exact"/>
    </w:pPr>
    <w:rPr>
      <w:rFonts w:ascii="Tahoma" w:eastAsia="SimSun" w:hAnsi="Tahoma" w:cs="Tahoma"/>
      <w:szCs w:val="24"/>
      <w:lang w:val="en-US" w:eastAsia="en-US"/>
    </w:rPr>
  </w:style>
  <w:style w:type="paragraph" w:customStyle="1" w:styleId="CIntertitres">
    <w:name w:val="C. Intertitres"/>
    <w:basedOn w:val="Chapeau"/>
    <w:next w:val="EParagraphes"/>
    <w:uiPriority w:val="99"/>
    <w:rsid w:val="00B84C0D"/>
    <w:pPr>
      <w:keepNext/>
      <w:numPr>
        <w:numId w:val="55"/>
      </w:numPr>
      <w:tabs>
        <w:tab w:val="left" w:pos="1843"/>
      </w:tabs>
      <w:spacing w:before="240"/>
      <w:outlineLvl w:val="2"/>
    </w:pPr>
    <w:rPr>
      <w:b/>
      <w:bCs/>
      <w:i w:val="0"/>
      <w:iCs w:val="0"/>
      <w:color w:val="auto"/>
      <w:sz w:val="24"/>
      <w:szCs w:val="24"/>
    </w:rPr>
  </w:style>
  <w:style w:type="character" w:customStyle="1" w:styleId="apple-converted-space">
    <w:name w:val="apple-converted-space"/>
    <w:rsid w:val="00B84C0D"/>
    <w:rPr>
      <w:rFonts w:cs="Times New Roman"/>
    </w:rPr>
  </w:style>
  <w:style w:type="table" w:styleId="Listeclaire-Accent2">
    <w:name w:val="Light List Accent 2"/>
    <w:basedOn w:val="TableauNormal"/>
    <w:uiPriority w:val="99"/>
    <w:rsid w:val="00B84C0D"/>
    <w:rPr>
      <w:rFonts w:eastAsia="SimSu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eticquestion">
    <w:name w:val="etic_question"/>
    <w:basedOn w:val="Normal"/>
    <w:link w:val="eticquestionCar"/>
    <w:qFormat/>
    <w:rsid w:val="00B84C0D"/>
    <w:rPr>
      <w:rFonts w:eastAsia="SimSun" w:cs="Arial"/>
      <w:szCs w:val="24"/>
      <w:lang w:eastAsia="zh-CN"/>
    </w:rPr>
  </w:style>
  <w:style w:type="character" w:customStyle="1" w:styleId="eticquestionCar">
    <w:name w:val="etic_question Car"/>
    <w:link w:val="eticquestion"/>
    <w:locked/>
    <w:rsid w:val="00B84C0D"/>
    <w:rPr>
      <w:rFonts w:ascii="Arial" w:eastAsia="SimSun" w:hAnsi="Arial" w:cs="Arial"/>
      <w:szCs w:val="24"/>
      <w:lang w:eastAsia="zh-CN"/>
    </w:rPr>
  </w:style>
  <w:style w:type="table" w:customStyle="1" w:styleId="Listecouleur1">
    <w:name w:val="Liste couleur1"/>
    <w:uiPriority w:val="99"/>
    <w:rsid w:val="00B84C0D"/>
    <w:rPr>
      <w:rFonts w:eastAsia="SimSun"/>
      <w:color w:val="000000"/>
    </w:rPr>
    <w:tblPr>
      <w:tblStyleRowBandSize w:val="1"/>
      <w:tblStyleColBandSize w:val="1"/>
      <w:tblCellMar>
        <w:top w:w="0" w:type="dxa"/>
        <w:left w:w="108" w:type="dxa"/>
        <w:bottom w:w="0" w:type="dxa"/>
        <w:right w:w="108" w:type="dxa"/>
      </w:tblCellMar>
    </w:tblPr>
    <w:tcPr>
      <w:shd w:val="clear" w:color="auto" w:fill="E6E6E6"/>
    </w:tcPr>
  </w:style>
  <w:style w:type="character" w:customStyle="1" w:styleId="street-address">
    <w:name w:val="street-address"/>
    <w:uiPriority w:val="99"/>
    <w:rsid w:val="00B84C0D"/>
    <w:rPr>
      <w:rFonts w:cs="Times New Roman"/>
    </w:rPr>
  </w:style>
  <w:style w:type="character" w:customStyle="1" w:styleId="postal-code">
    <w:name w:val="postal-code"/>
    <w:uiPriority w:val="99"/>
    <w:rsid w:val="00B84C0D"/>
    <w:rPr>
      <w:rFonts w:cs="Times New Roman"/>
    </w:rPr>
  </w:style>
  <w:style w:type="character" w:customStyle="1" w:styleId="locality">
    <w:name w:val="locality"/>
    <w:uiPriority w:val="99"/>
    <w:rsid w:val="00B84C0D"/>
    <w:rPr>
      <w:rFonts w:cs="Times New Roman"/>
    </w:rPr>
  </w:style>
  <w:style w:type="character" w:customStyle="1" w:styleId="telfb">
    <w:name w:val="tel fb"/>
    <w:uiPriority w:val="99"/>
    <w:rsid w:val="00B84C0D"/>
    <w:rPr>
      <w:rFonts w:cs="Times New Roman"/>
    </w:rPr>
  </w:style>
  <w:style w:type="character" w:customStyle="1" w:styleId="tel">
    <w:name w:val="tel"/>
    <w:uiPriority w:val="99"/>
    <w:rsid w:val="00B84C0D"/>
    <w:rPr>
      <w:rFonts w:cs="Times New Roman"/>
    </w:rPr>
  </w:style>
  <w:style w:type="paragraph" w:customStyle="1" w:styleId="textetitre2">
    <w:name w:val="texte titre 2"/>
    <w:basedOn w:val="Normal"/>
    <w:uiPriority w:val="99"/>
    <w:rsid w:val="00B84C0D"/>
    <w:pPr>
      <w:widowControl w:val="0"/>
      <w:tabs>
        <w:tab w:val="left" w:pos="1191"/>
        <w:tab w:val="left" w:pos="1871"/>
        <w:tab w:val="left" w:pos="2552"/>
      </w:tabs>
      <w:spacing w:before="96" w:after="72" w:line="288" w:lineRule="atLeast"/>
      <w:ind w:left="709"/>
    </w:pPr>
    <w:rPr>
      <w:rFonts w:eastAsia="SimSun" w:cs="Arial"/>
      <w:szCs w:val="24"/>
    </w:rPr>
  </w:style>
  <w:style w:type="character" w:customStyle="1" w:styleId="StyleFrutiger55Roman">
    <w:name w:val="Style Frutiger 55 Roman"/>
    <w:rsid w:val="00B84C0D"/>
    <w:rPr>
      <w:rFonts w:ascii="Arial" w:hAnsi="Arial" w:cs="Arial"/>
    </w:rPr>
  </w:style>
  <w:style w:type="paragraph" w:customStyle="1" w:styleId="Puce1">
    <w:name w:val="Puce 1"/>
    <w:basedOn w:val="Normal"/>
    <w:rsid w:val="00B84C0D"/>
    <w:pPr>
      <w:keepLines/>
      <w:numPr>
        <w:numId w:val="56"/>
      </w:numPr>
      <w:tabs>
        <w:tab w:val="left" w:pos="851"/>
      </w:tabs>
      <w:ind w:left="851" w:hanging="425"/>
    </w:pPr>
    <w:rPr>
      <w:rFonts w:eastAsia="SimSun" w:cs="Arial"/>
      <w:bCs/>
      <w:color w:val="000000"/>
      <w:szCs w:val="24"/>
      <w:lang w:eastAsia="zh-CN"/>
    </w:rPr>
  </w:style>
  <w:style w:type="table" w:styleId="Trameclaire-Accent2">
    <w:name w:val="Light Shading Accent 2"/>
    <w:basedOn w:val="TableauNormal"/>
    <w:uiPriority w:val="60"/>
    <w:rsid w:val="00B84C0D"/>
    <w:rPr>
      <w:rFonts w:eastAsia="SimSu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ramemoyenne1-Accent2">
    <w:name w:val="Medium Shading 1 Accent 2"/>
    <w:basedOn w:val="TableauNormal"/>
    <w:uiPriority w:val="63"/>
    <w:rsid w:val="00B84C0D"/>
    <w:rPr>
      <w:rFonts w:eastAsia="SimSu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Listecouleur-Accent2">
    <w:name w:val="Colorful List Accent 2"/>
    <w:basedOn w:val="TableauNormal"/>
    <w:uiPriority w:val="72"/>
    <w:rsid w:val="00B84C0D"/>
    <w:rPr>
      <w:rFonts w:eastAsia="SimSun"/>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Listemoyenne1-Accent2">
    <w:name w:val="Medium List 1 Accent 2"/>
    <w:basedOn w:val="TableauNormal"/>
    <w:uiPriority w:val="65"/>
    <w:rsid w:val="00B84C0D"/>
    <w:rPr>
      <w:rFonts w:eastAsia="SimSun"/>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TableauListe6Couleur-Accentuation21">
    <w:name w:val="Tableau Liste 6 Couleur - Accentuation 21"/>
    <w:basedOn w:val="TableauNormal"/>
    <w:uiPriority w:val="51"/>
    <w:rsid w:val="00B84C0D"/>
    <w:rPr>
      <w:rFonts w:eastAsia="SimSun"/>
      <w:color w:val="943634"/>
    </w:rPr>
    <w:tblPr>
      <w:tblStyleRowBandSize w:val="1"/>
      <w:tblStyleColBandSize w:val="1"/>
      <w:tblBorders>
        <w:top w:val="single" w:sz="4" w:space="0" w:color="C0504D"/>
        <w:bottom w:val="single" w:sz="4" w:space="0" w:color="C0504D"/>
      </w:tblBorders>
    </w:tblPr>
    <w:tblStylePr w:type="firstRow">
      <w:rPr>
        <w:b/>
        <w:bCs/>
      </w:rPr>
      <w:tblPr/>
      <w:tcPr>
        <w:tcBorders>
          <w:bottom w:val="single" w:sz="4" w:space="0" w:color="C0504D"/>
        </w:tcBorders>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auGrille3-Accentuation21">
    <w:name w:val="Tableau Grille 3 - Accentuation 21"/>
    <w:basedOn w:val="TableauNormal"/>
    <w:uiPriority w:val="48"/>
    <w:rsid w:val="00B84C0D"/>
    <w:rPr>
      <w:rFonts w:eastAsia="SimSun"/>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TableauGrille2-Accentuation21">
    <w:name w:val="Tableau Grille 2 - Accentuation 21"/>
    <w:basedOn w:val="TableauNormal"/>
    <w:uiPriority w:val="47"/>
    <w:rsid w:val="00B84C0D"/>
    <w:rPr>
      <w:rFonts w:eastAsia="SimSun"/>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auGrille4-Accentuation21">
    <w:name w:val="Tableau Grille 4 - Accentuation 21"/>
    <w:basedOn w:val="TableauNormal"/>
    <w:uiPriority w:val="49"/>
    <w:rsid w:val="00B84C0D"/>
    <w:rPr>
      <w:rFonts w:eastAsia="SimSun"/>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RedTxt">
    <w:name w:val="RedTxt"/>
    <w:basedOn w:val="Normal"/>
    <w:uiPriority w:val="99"/>
    <w:rsid w:val="00B84C0D"/>
    <w:pPr>
      <w:keepLines/>
      <w:widowControl w:val="0"/>
      <w:autoSpaceDE w:val="0"/>
      <w:autoSpaceDN w:val="0"/>
      <w:adjustRightInd w:val="0"/>
      <w:spacing w:after="0"/>
      <w:jc w:val="left"/>
    </w:pPr>
    <w:rPr>
      <w:rFonts w:cs="Arial"/>
      <w:sz w:val="18"/>
      <w:szCs w:val="18"/>
    </w:rPr>
  </w:style>
  <w:style w:type="character" w:customStyle="1" w:styleId="Times12Noir">
    <w:name w:val="Times12 Noir"/>
    <w:rsid w:val="00B84C0D"/>
    <w:rPr>
      <w:rFonts w:ascii="Times" w:hAnsi="Times"/>
      <w:color w:val="000000"/>
    </w:rPr>
  </w:style>
  <w:style w:type="paragraph" w:customStyle="1" w:styleId="TexteParagraphe">
    <w:name w:val="Texte Paragraphe"/>
    <w:basedOn w:val="Normal"/>
    <w:rsid w:val="00B84C0D"/>
    <w:pPr>
      <w:keepNext/>
      <w:keepLines/>
      <w:numPr>
        <w:numId w:val="58"/>
      </w:numPr>
      <w:spacing w:after="0"/>
      <w:jc w:val="left"/>
    </w:pPr>
    <w:rPr>
      <w:rFonts w:cs="Times New Roman"/>
    </w:rPr>
  </w:style>
  <w:style w:type="paragraph" w:customStyle="1" w:styleId="normal-etic">
    <w:name w:val="normal-etic"/>
    <w:basedOn w:val="Normal"/>
    <w:link w:val="normal-eticCar"/>
    <w:qFormat/>
    <w:rsid w:val="00B84C0D"/>
    <w:rPr>
      <w:rFonts w:asciiTheme="minorHAnsi" w:eastAsiaTheme="minorHAnsi" w:hAnsiTheme="minorHAnsi" w:cstheme="minorBidi"/>
      <w:sz w:val="22"/>
      <w:szCs w:val="22"/>
      <w:lang w:eastAsia="en-US"/>
    </w:rPr>
  </w:style>
  <w:style w:type="character" w:customStyle="1" w:styleId="normal-eticCar">
    <w:name w:val="normal-etic Car"/>
    <w:basedOn w:val="Policepardfaut"/>
    <w:link w:val="normal-etic"/>
    <w:rsid w:val="00B84C0D"/>
    <w:rPr>
      <w:rFonts w:asciiTheme="minorHAnsi" w:eastAsiaTheme="minorHAnsi" w:hAnsiTheme="minorHAnsi" w:cstheme="minorBidi"/>
      <w:sz w:val="22"/>
      <w:szCs w:val="22"/>
      <w:lang w:eastAsia="en-US"/>
    </w:rPr>
  </w:style>
  <w:style w:type="paragraph" w:customStyle="1" w:styleId="conformit">
    <w:name w:val="conformité"/>
    <w:basedOn w:val="Normal"/>
    <w:qFormat/>
    <w:rsid w:val="003F7CDB"/>
    <w:rPr>
      <w:rFonts w:eastAsia="SimSun" w:cs="Arial"/>
      <w:noProof/>
      <w:szCs w:val="24"/>
    </w:rPr>
  </w:style>
  <w:style w:type="paragraph" w:customStyle="1" w:styleId="normal-avantexigence">
    <w:name w:val="normal-avant exigence"/>
    <w:basedOn w:val="Normal"/>
    <w:link w:val="normal-avantexigenceCar"/>
    <w:qFormat/>
    <w:rsid w:val="009F6A42"/>
    <w:pPr>
      <w:spacing w:before="120"/>
    </w:pPr>
    <w:rPr>
      <w:rFonts w:eastAsiaTheme="minorHAnsi" w:cstheme="minorBidi"/>
      <w:szCs w:val="22"/>
      <w:lang w:eastAsia="en-US"/>
    </w:rPr>
  </w:style>
  <w:style w:type="character" w:customStyle="1" w:styleId="normal-avantexigenceCar">
    <w:name w:val="normal-avant exigence Car"/>
    <w:basedOn w:val="Policepardfaut"/>
    <w:link w:val="normal-avantexigence"/>
    <w:rsid w:val="009F6A42"/>
    <w:rPr>
      <w:rFonts w:ascii="Arial" w:eastAsiaTheme="minorHAnsi" w:hAnsi="Arial" w:cstheme="minorBidi"/>
      <w:szCs w:val="22"/>
      <w:lang w:eastAsia="en-US"/>
    </w:rPr>
  </w:style>
  <w:style w:type="paragraph" w:customStyle="1" w:styleId="normalespacementaprs">
    <w:name w:val="normal + espacement après"/>
    <w:basedOn w:val="Normal"/>
    <w:qFormat/>
    <w:rsid w:val="00463705"/>
    <w:pPr>
      <w:spacing w:before="120"/>
    </w:pPr>
    <w:rPr>
      <w:rFonts w:eastAsia="SimSun" w:cs="Arial"/>
      <w:szCs w:val="24"/>
      <w:lang w:eastAsia="zh-CN"/>
    </w:rPr>
  </w:style>
  <w:style w:type="paragraph" w:customStyle="1" w:styleId="normalespaceaprs">
    <w:name w:val="normal + espace après"/>
    <w:basedOn w:val="Normal"/>
    <w:qFormat/>
    <w:rsid w:val="00BD344A"/>
    <w:pPr>
      <w:spacing w:before="120"/>
    </w:pPr>
    <w:rPr>
      <w:rFonts w:eastAsia="SimSun"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874635">
      <w:bodyDiv w:val="1"/>
      <w:marLeft w:val="0"/>
      <w:marRight w:val="0"/>
      <w:marTop w:val="0"/>
      <w:marBottom w:val="0"/>
      <w:divBdr>
        <w:top w:val="none" w:sz="0" w:space="0" w:color="auto"/>
        <w:left w:val="none" w:sz="0" w:space="0" w:color="auto"/>
        <w:bottom w:val="none" w:sz="0" w:space="0" w:color="auto"/>
        <w:right w:val="none" w:sz="0" w:space="0" w:color="auto"/>
      </w:divBdr>
    </w:div>
    <w:div w:id="179971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3C94FF4BCBA04F97E28943EDF8BE9A" ma:contentTypeVersion="" ma:contentTypeDescription="Crée un document." ma:contentTypeScope="" ma:versionID="2502a15e14788d01d825f6de8d873c1d">
  <xsd:schema xmlns:xsd="http://www.w3.org/2001/XMLSchema" xmlns:xs="http://www.w3.org/2001/XMLSchema" xmlns:p="http://schemas.microsoft.com/office/2006/metadata/properties" xmlns:ns1="http://schemas.microsoft.com/sharepoint/v3" xmlns:ns2="e5ec1ef7-0d3c-48dd-a513-db33bd243b27" xmlns:ns3="744cf8be-8ba9-45a8-a82b-a606e61de8de" targetNamespace="http://schemas.microsoft.com/office/2006/metadata/properties" ma:root="true" ma:fieldsID="ac5e1831295f1616c4152e7e9a10a314" ns1:_="" ns2:_="" ns3:_="">
    <xsd:import namespace="http://schemas.microsoft.com/sharepoint/v3"/>
    <xsd:import namespace="e5ec1ef7-0d3c-48dd-a513-db33bd243b27"/>
    <xsd:import namespace="744cf8be-8ba9-45a8-a82b-a606e61de8d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ec1ef7-0d3c-48dd-a513-db33bd243b2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4cf8be-8ba9-45a8-a82b-a606e61de8de"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E8C93-3F17-483D-96CD-50DC8D064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5ec1ef7-0d3c-48dd-a513-db33bd243b27"/>
    <ds:schemaRef ds:uri="744cf8be-8ba9-45a8-a82b-a606e61de8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43910-5158-4C08-BE4C-CE007288DC5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17BF92-2776-4348-BD3F-971C738F1782}">
  <ds:schemaRefs>
    <ds:schemaRef ds:uri="http://schemas.microsoft.com/sharepoint/v3/contenttype/forms"/>
  </ds:schemaRefs>
</ds:datastoreItem>
</file>

<file path=customXml/itemProps4.xml><?xml version="1.0" encoding="utf-8"?>
<ds:datastoreItem xmlns:ds="http://schemas.openxmlformats.org/officeDocument/2006/customXml" ds:itemID="{E7F69DBF-C354-481E-BBA2-5EF43D82A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1642</Words>
  <Characters>11333</Characters>
  <Application>Microsoft Office Word</Application>
  <DocSecurity>0</DocSecurity>
  <Lines>94</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12950</CharactersWithSpaces>
  <SharedDoc>false</SharedDoc>
  <HLinks>
    <vt:vector size="6" baseType="variant">
      <vt:variant>
        <vt:i4>4980739</vt:i4>
      </vt:variant>
      <vt:variant>
        <vt:i4>2167</vt:i4>
      </vt:variant>
      <vt:variant>
        <vt:i4>1025</vt:i4>
      </vt:variant>
      <vt:variant>
        <vt:i4>1</vt:i4>
      </vt:variant>
      <vt:variant>
        <vt:lpwstr>http://www.acmhabitat.fr/var/acm/storage/images/acm-oph/320-56-fre-FR/acm-oph.png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Evolution et Maintien en Condition Opérationnelle des infrastructures Réseaux et Sécurité</dc:subject>
  <dc:creator>Jean-Christophe Bernard</dc:creator>
  <cp:lastModifiedBy>Julie Coulon</cp:lastModifiedBy>
  <cp:revision>2</cp:revision>
  <dcterms:created xsi:type="dcterms:W3CDTF">2025-11-30T22:26:00Z</dcterms:created>
  <dcterms:modified xsi:type="dcterms:W3CDTF">2025-11-30T22:26:00Z</dcterms:modified>
</cp:coreProperties>
</file>